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7C8" w:rsidRPr="00365321" w:rsidRDefault="00AD17C8" w:rsidP="00AD17C8">
      <w:pPr>
        <w:jc w:val="center"/>
        <w:rPr>
          <w:b/>
          <w:sz w:val="28"/>
          <w:szCs w:val="28"/>
        </w:rPr>
      </w:pPr>
      <w:r w:rsidRPr="00365321">
        <w:rPr>
          <w:b/>
          <w:sz w:val="28"/>
          <w:szCs w:val="28"/>
        </w:rPr>
        <w:t>Автономная некоммерческая организация высшего образования</w:t>
      </w:r>
    </w:p>
    <w:p w:rsidR="00AD17C8" w:rsidRPr="00365321" w:rsidRDefault="00AD17C8" w:rsidP="00AD17C8">
      <w:pPr>
        <w:jc w:val="center"/>
        <w:rPr>
          <w:b/>
          <w:sz w:val="28"/>
          <w:szCs w:val="28"/>
        </w:rPr>
      </w:pPr>
      <w:r w:rsidRPr="00365321">
        <w:rPr>
          <w:b/>
          <w:sz w:val="28"/>
          <w:szCs w:val="28"/>
        </w:rPr>
        <w:t>«Открытый университет экономики, управления и права»</w:t>
      </w:r>
    </w:p>
    <w:p w:rsidR="00AD17C8" w:rsidRPr="00365321" w:rsidRDefault="00AD17C8" w:rsidP="00AD17C8">
      <w:pPr>
        <w:jc w:val="center"/>
        <w:rPr>
          <w:sz w:val="28"/>
          <w:szCs w:val="28"/>
        </w:rPr>
      </w:pPr>
      <w:r w:rsidRPr="00365321">
        <w:rPr>
          <w:b/>
          <w:sz w:val="28"/>
          <w:szCs w:val="28"/>
        </w:rPr>
        <w:t>(АНО ВО ОУЭП)</w:t>
      </w:r>
    </w:p>
    <w:p w:rsidR="00AD17C8" w:rsidRPr="00365321" w:rsidRDefault="00AD17C8" w:rsidP="00AD17C8">
      <w:pPr>
        <w:tabs>
          <w:tab w:val="left" w:pos="900"/>
          <w:tab w:val="left" w:pos="1080"/>
        </w:tabs>
        <w:suppressAutoHyphens/>
        <w:ind w:firstLine="709"/>
        <w:jc w:val="both"/>
        <w:rPr>
          <w:b/>
          <w:sz w:val="20"/>
          <w:szCs w:val="20"/>
        </w:rPr>
      </w:pPr>
    </w:p>
    <w:p w:rsidR="00AD17C8" w:rsidRPr="00365321" w:rsidRDefault="00AD17C8" w:rsidP="00AD17C8">
      <w:pPr>
        <w:tabs>
          <w:tab w:val="left" w:pos="900"/>
          <w:tab w:val="left" w:pos="1080"/>
        </w:tabs>
        <w:suppressAutoHyphens/>
        <w:ind w:firstLine="709"/>
        <w:jc w:val="both"/>
        <w:rPr>
          <w:b/>
          <w:sz w:val="20"/>
          <w:szCs w:val="20"/>
        </w:rPr>
      </w:pPr>
    </w:p>
    <w:p w:rsidR="00AD17C8" w:rsidRPr="00365321" w:rsidRDefault="00AD17C8" w:rsidP="00AD17C8">
      <w:pPr>
        <w:tabs>
          <w:tab w:val="left" w:pos="900"/>
          <w:tab w:val="left" w:pos="1080"/>
        </w:tabs>
        <w:suppressAutoHyphens/>
        <w:ind w:firstLine="709"/>
        <w:jc w:val="both"/>
        <w:rPr>
          <w:b/>
          <w:sz w:val="20"/>
          <w:szCs w:val="20"/>
        </w:rPr>
      </w:pPr>
    </w:p>
    <w:p w:rsidR="00AD17C8" w:rsidRPr="00365321" w:rsidRDefault="00AD17C8" w:rsidP="00AD17C8">
      <w:pPr>
        <w:tabs>
          <w:tab w:val="left" w:pos="900"/>
          <w:tab w:val="left" w:pos="1080"/>
        </w:tabs>
        <w:suppressAutoHyphens/>
        <w:ind w:firstLine="709"/>
        <w:jc w:val="both"/>
        <w:rPr>
          <w:b/>
          <w:sz w:val="20"/>
          <w:szCs w:val="20"/>
        </w:rPr>
      </w:pPr>
    </w:p>
    <w:p w:rsidR="00AD17C8" w:rsidRPr="000C11EC" w:rsidRDefault="00AD17C8" w:rsidP="00AD17C8">
      <w:pPr>
        <w:tabs>
          <w:tab w:val="left" w:pos="900"/>
          <w:tab w:val="left" w:pos="1080"/>
        </w:tabs>
        <w:suppressAutoHyphens/>
        <w:ind w:firstLine="709"/>
        <w:jc w:val="right"/>
        <w:rPr>
          <w:b/>
          <w:sz w:val="20"/>
          <w:szCs w:val="20"/>
        </w:rPr>
      </w:pPr>
      <w:r w:rsidRPr="000C11EC">
        <w:rPr>
          <w:b/>
          <w:sz w:val="20"/>
          <w:szCs w:val="20"/>
        </w:rPr>
        <w:t>УТВЕРЖДАЮ:</w:t>
      </w:r>
    </w:p>
    <w:p w:rsidR="00AD17C8" w:rsidRPr="000C11EC" w:rsidRDefault="00AD17C8" w:rsidP="00AD17C8">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AD17C8" w:rsidRPr="000C11EC" w:rsidRDefault="00AD17C8" w:rsidP="00AD17C8">
      <w:pPr>
        <w:tabs>
          <w:tab w:val="left" w:pos="900"/>
          <w:tab w:val="left" w:pos="1080"/>
        </w:tabs>
        <w:suppressAutoHyphens/>
        <w:ind w:firstLine="709"/>
        <w:jc w:val="right"/>
        <w:rPr>
          <w:sz w:val="20"/>
          <w:szCs w:val="20"/>
        </w:rPr>
      </w:pPr>
    </w:p>
    <w:p w:rsidR="00AD17C8" w:rsidRPr="000C11EC" w:rsidRDefault="00AD17C8" w:rsidP="00AD17C8">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D17C8" w:rsidRPr="000C11EC" w:rsidRDefault="00AD17C8" w:rsidP="00AD17C8">
      <w:pPr>
        <w:tabs>
          <w:tab w:val="left" w:pos="900"/>
          <w:tab w:val="left" w:pos="1080"/>
        </w:tabs>
        <w:suppressAutoHyphens/>
        <w:ind w:firstLine="709"/>
        <w:jc w:val="right"/>
        <w:rPr>
          <w:sz w:val="20"/>
          <w:szCs w:val="20"/>
        </w:rPr>
      </w:pPr>
      <w:r w:rsidRPr="000C11EC">
        <w:rPr>
          <w:sz w:val="20"/>
          <w:szCs w:val="20"/>
        </w:rPr>
        <w:t>19 апреля 2023 г.</w:t>
      </w:r>
    </w:p>
    <w:p w:rsidR="00AD17C8" w:rsidRPr="000C11EC" w:rsidRDefault="00AD17C8" w:rsidP="00AD17C8">
      <w:pPr>
        <w:tabs>
          <w:tab w:val="left" w:pos="900"/>
          <w:tab w:val="left" w:pos="1080"/>
        </w:tabs>
        <w:suppressAutoHyphens/>
        <w:ind w:firstLine="709"/>
        <w:jc w:val="right"/>
        <w:rPr>
          <w:sz w:val="20"/>
          <w:szCs w:val="20"/>
        </w:rPr>
      </w:pPr>
    </w:p>
    <w:p w:rsidR="00AD17C8" w:rsidRPr="000C11EC" w:rsidRDefault="00AD17C8" w:rsidP="00AD17C8">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AD17C8" w:rsidRPr="000C11EC" w:rsidRDefault="00AD17C8" w:rsidP="00AD17C8">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AD17C8" w:rsidRDefault="00AD17C8" w:rsidP="002102E2">
      <w:pPr>
        <w:tabs>
          <w:tab w:val="left" w:pos="900"/>
          <w:tab w:val="left" w:pos="1080"/>
        </w:tabs>
        <w:suppressAutoHyphens/>
        <w:ind w:firstLine="709"/>
        <w:jc w:val="center"/>
        <w:rPr>
          <w:b/>
        </w:rPr>
      </w:pPr>
    </w:p>
    <w:p w:rsidR="00AD17C8" w:rsidRDefault="00AD17C8" w:rsidP="002102E2">
      <w:pPr>
        <w:tabs>
          <w:tab w:val="left" w:pos="900"/>
          <w:tab w:val="left" w:pos="1080"/>
        </w:tabs>
        <w:suppressAutoHyphens/>
        <w:ind w:firstLine="709"/>
        <w:jc w:val="center"/>
        <w:rPr>
          <w:b/>
        </w:rPr>
      </w:pPr>
    </w:p>
    <w:p w:rsidR="002102E2" w:rsidRPr="003D14DD" w:rsidRDefault="002102E2" w:rsidP="002102E2">
      <w:pPr>
        <w:tabs>
          <w:tab w:val="left" w:pos="900"/>
          <w:tab w:val="left" w:pos="1080"/>
        </w:tabs>
        <w:suppressAutoHyphens/>
        <w:ind w:firstLine="709"/>
        <w:jc w:val="center"/>
        <w:rPr>
          <w:b/>
        </w:rPr>
      </w:pPr>
      <w:r w:rsidRPr="003D14DD">
        <w:rPr>
          <w:b/>
        </w:rPr>
        <w:t>РАБОЧАЯ ПРОГРАММА</w:t>
      </w:r>
    </w:p>
    <w:p w:rsidR="002102E2" w:rsidRPr="003D14DD" w:rsidRDefault="002102E2" w:rsidP="002102E2">
      <w:pPr>
        <w:jc w:val="center"/>
        <w:rPr>
          <w:b/>
        </w:rPr>
      </w:pPr>
    </w:p>
    <w:p w:rsidR="002102E2" w:rsidRPr="003D14DD" w:rsidRDefault="002102E2" w:rsidP="002102E2">
      <w:pPr>
        <w:jc w:val="center"/>
        <w:rPr>
          <w:b/>
        </w:rPr>
      </w:pPr>
      <w:r w:rsidRPr="003D14DD">
        <w:rPr>
          <w:b/>
        </w:rPr>
        <w:t>по дисциплине</w:t>
      </w:r>
    </w:p>
    <w:p w:rsidR="002102E2" w:rsidRPr="003D14DD" w:rsidRDefault="002102E2" w:rsidP="002102E2">
      <w:pPr>
        <w:jc w:val="center"/>
      </w:pPr>
    </w:p>
    <w:p w:rsidR="002102E2" w:rsidRPr="003D14DD" w:rsidRDefault="002102E2" w:rsidP="00CE17E3">
      <w:pPr>
        <w:tabs>
          <w:tab w:val="left" w:pos="900"/>
          <w:tab w:val="left" w:pos="1080"/>
        </w:tabs>
        <w:suppressAutoHyphens/>
        <w:ind w:firstLine="709"/>
        <w:jc w:val="center"/>
      </w:pPr>
      <w:r w:rsidRPr="003D14DD">
        <w:t>Наименование дисциплины Б1.О.05 Психология современного образования</w:t>
      </w:r>
    </w:p>
    <w:p w:rsidR="002102E2" w:rsidRPr="003D14DD" w:rsidRDefault="002102E2" w:rsidP="00CE17E3">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2102E2" w:rsidRPr="003D14DD" w:rsidRDefault="002102E2" w:rsidP="002102E2">
      <w:pPr>
        <w:jc w:val="center"/>
      </w:pPr>
    </w:p>
    <w:p w:rsidR="002102E2" w:rsidRPr="003D14DD" w:rsidRDefault="002102E2" w:rsidP="002102E2">
      <w:pPr>
        <w:jc w:val="center"/>
      </w:pPr>
    </w:p>
    <w:p w:rsidR="002102E2" w:rsidRPr="003D14DD" w:rsidRDefault="002102E2" w:rsidP="002102E2">
      <w:pPr>
        <w:jc w:val="center"/>
      </w:pPr>
    </w:p>
    <w:p w:rsidR="002102E2" w:rsidRPr="003D14DD" w:rsidRDefault="002102E2" w:rsidP="002102E2">
      <w:pPr>
        <w:jc w:val="center"/>
      </w:pPr>
    </w:p>
    <w:p w:rsidR="002102E2" w:rsidRPr="003D14DD" w:rsidRDefault="00AD17C8" w:rsidP="002102E2">
      <w:pPr>
        <w:jc w:val="right"/>
        <w:rPr>
          <w:sz w:val="20"/>
          <w:szCs w:val="20"/>
        </w:rPr>
      </w:pPr>
      <w:r>
        <w:rPr>
          <w:sz w:val="20"/>
          <w:szCs w:val="20"/>
        </w:rPr>
        <w:t xml:space="preserve"> </w:t>
      </w:r>
    </w:p>
    <w:p w:rsidR="002102E2" w:rsidRPr="003D14DD" w:rsidRDefault="002102E2" w:rsidP="002102E2">
      <w:pPr>
        <w:jc w:val="right"/>
      </w:pPr>
    </w:p>
    <w:p w:rsidR="002102E2" w:rsidRPr="003D14DD" w:rsidRDefault="002102E2" w:rsidP="002102E2">
      <w:pPr>
        <w:jc w:val="right"/>
      </w:pPr>
    </w:p>
    <w:p w:rsidR="002102E2" w:rsidRPr="003D14DD" w:rsidRDefault="002102E2" w:rsidP="002102E2">
      <w:pPr>
        <w:jc w:val="center"/>
      </w:pPr>
    </w:p>
    <w:p w:rsidR="002102E2" w:rsidRPr="003D14DD" w:rsidRDefault="002102E2" w:rsidP="002102E2">
      <w:pPr>
        <w:tabs>
          <w:tab w:val="left" w:pos="6405"/>
        </w:tabs>
        <w:rPr>
          <w:sz w:val="20"/>
          <w:szCs w:val="20"/>
        </w:rPr>
      </w:pPr>
      <w:r w:rsidRPr="003D14DD">
        <w:rPr>
          <w:sz w:val="20"/>
          <w:szCs w:val="20"/>
        </w:rPr>
        <w:tab/>
      </w:r>
    </w:p>
    <w:p w:rsidR="002102E2" w:rsidRPr="003D14DD" w:rsidRDefault="002102E2" w:rsidP="002102E2">
      <w:pPr>
        <w:jc w:val="right"/>
      </w:pPr>
    </w:p>
    <w:p w:rsidR="002102E2" w:rsidRPr="003D14DD" w:rsidRDefault="002102E2" w:rsidP="002102E2">
      <w:pPr>
        <w:jc w:val="right"/>
      </w:pPr>
    </w:p>
    <w:p w:rsidR="002102E2" w:rsidRPr="003D14DD" w:rsidRDefault="002102E2" w:rsidP="002102E2">
      <w:pPr>
        <w:jc w:val="right"/>
      </w:pPr>
    </w:p>
    <w:p w:rsidR="002102E2" w:rsidRPr="003D14DD" w:rsidRDefault="002102E2" w:rsidP="002102E2">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2102E2" w:rsidRPr="003D14DD" w:rsidRDefault="002102E2" w:rsidP="002102E2">
      <w:pPr>
        <w:tabs>
          <w:tab w:val="left" w:pos="900"/>
          <w:tab w:val="left" w:pos="1080"/>
        </w:tabs>
        <w:suppressAutoHyphens/>
        <w:ind w:firstLine="709"/>
        <w:rPr>
          <w:sz w:val="20"/>
          <w:szCs w:val="20"/>
          <w:u w:val="single"/>
        </w:rPr>
      </w:pPr>
    </w:p>
    <w:p w:rsidR="002102E2" w:rsidRPr="003D14DD" w:rsidRDefault="002102E2" w:rsidP="002102E2">
      <w:pPr>
        <w:tabs>
          <w:tab w:val="left" w:pos="900"/>
          <w:tab w:val="left" w:pos="1080"/>
        </w:tabs>
        <w:suppressAutoHyphens/>
        <w:ind w:firstLine="709"/>
        <w:rPr>
          <w:sz w:val="20"/>
          <w:szCs w:val="20"/>
          <w:u w:val="single"/>
        </w:rPr>
      </w:pPr>
    </w:p>
    <w:p w:rsidR="002102E2" w:rsidRPr="003D14DD" w:rsidRDefault="002102E2" w:rsidP="002102E2">
      <w:pPr>
        <w:ind w:firstLine="680"/>
        <w:rPr>
          <w:b/>
          <w:bCs/>
          <w:sz w:val="20"/>
          <w:szCs w:val="20"/>
        </w:rPr>
      </w:pPr>
      <w:r w:rsidRPr="003D14DD">
        <w:rPr>
          <w:b/>
          <w:sz w:val="20"/>
          <w:szCs w:val="20"/>
        </w:rPr>
        <w:t>Разработчик:</w:t>
      </w:r>
      <w:r w:rsidRPr="003D14DD">
        <w:rPr>
          <w:b/>
          <w:bCs/>
          <w:sz w:val="20"/>
          <w:szCs w:val="20"/>
        </w:rPr>
        <w:t xml:space="preserve"> </w:t>
      </w:r>
    </w:p>
    <w:p w:rsidR="002102E2" w:rsidRPr="003D14DD" w:rsidRDefault="002102E2" w:rsidP="002102E2">
      <w:pPr>
        <w:tabs>
          <w:tab w:val="left" w:pos="900"/>
          <w:tab w:val="left" w:pos="1080"/>
        </w:tabs>
        <w:suppressAutoHyphens/>
        <w:ind w:firstLine="709"/>
        <w:rPr>
          <w:sz w:val="20"/>
          <w:szCs w:val="20"/>
          <w:u w:val="single"/>
        </w:rPr>
      </w:pPr>
      <w:proofErr w:type="spellStart"/>
      <w:r w:rsidRPr="003D14DD">
        <w:rPr>
          <w:bCs/>
          <w:sz w:val="20"/>
          <w:szCs w:val="20"/>
        </w:rPr>
        <w:t>Масягин</w:t>
      </w:r>
      <w:proofErr w:type="spellEnd"/>
      <w:r w:rsidRPr="003D14DD">
        <w:rPr>
          <w:bCs/>
          <w:sz w:val="20"/>
          <w:szCs w:val="20"/>
        </w:rPr>
        <w:t xml:space="preserve"> В.П., </w:t>
      </w:r>
      <w:proofErr w:type="spellStart"/>
      <w:r w:rsidRPr="003D14DD">
        <w:rPr>
          <w:bCs/>
          <w:sz w:val="20"/>
          <w:szCs w:val="20"/>
        </w:rPr>
        <w:t>д.пед.н</w:t>
      </w:r>
      <w:proofErr w:type="spellEnd"/>
      <w:r w:rsidRPr="003D14DD">
        <w:rPr>
          <w:bCs/>
          <w:sz w:val="20"/>
          <w:szCs w:val="20"/>
        </w:rPr>
        <w:t>., проф.</w:t>
      </w:r>
    </w:p>
    <w:p w:rsidR="002102E2" w:rsidRPr="003D14DD" w:rsidRDefault="002102E2" w:rsidP="002102E2">
      <w:pPr>
        <w:tabs>
          <w:tab w:val="left" w:pos="900"/>
          <w:tab w:val="left" w:pos="1080"/>
        </w:tabs>
        <w:suppressAutoHyphens/>
        <w:ind w:firstLine="709"/>
        <w:rPr>
          <w:sz w:val="20"/>
          <w:szCs w:val="20"/>
          <w:u w:val="single"/>
        </w:rPr>
      </w:pPr>
    </w:p>
    <w:p w:rsidR="002102E2" w:rsidRPr="00626054" w:rsidRDefault="002102E2" w:rsidP="002900B6">
      <w:pPr>
        <w:rPr>
          <w:sz w:val="20"/>
          <w:szCs w:val="20"/>
        </w:rPr>
      </w:pPr>
    </w:p>
    <w:p w:rsidR="002102E2" w:rsidRPr="003D14DD" w:rsidRDefault="002102E2" w:rsidP="002102E2">
      <w:pPr>
        <w:ind w:firstLine="720"/>
        <w:jc w:val="center"/>
        <w:rPr>
          <w:sz w:val="20"/>
          <w:szCs w:val="20"/>
        </w:rPr>
      </w:pPr>
    </w:p>
    <w:p w:rsidR="002102E2" w:rsidRPr="003D14DD" w:rsidRDefault="002102E2" w:rsidP="002102E2">
      <w:pPr>
        <w:ind w:firstLine="720"/>
        <w:jc w:val="center"/>
        <w:rPr>
          <w:sz w:val="20"/>
          <w:szCs w:val="20"/>
        </w:rPr>
      </w:pPr>
    </w:p>
    <w:p w:rsidR="002102E2" w:rsidRPr="003D14DD" w:rsidRDefault="002102E2" w:rsidP="002102E2">
      <w:pPr>
        <w:ind w:firstLine="720"/>
        <w:jc w:val="center"/>
        <w:rPr>
          <w:sz w:val="20"/>
          <w:szCs w:val="20"/>
        </w:rPr>
      </w:pPr>
    </w:p>
    <w:p w:rsidR="002102E2" w:rsidRPr="00626054" w:rsidRDefault="002102E2" w:rsidP="002900B6">
      <w:pPr>
        <w:rPr>
          <w:sz w:val="20"/>
          <w:szCs w:val="20"/>
        </w:rPr>
      </w:pPr>
      <w:bookmarkStart w:id="0" w:name="_GoBack"/>
      <w:bookmarkEnd w:id="0"/>
    </w:p>
    <w:p w:rsidR="002102E2" w:rsidRPr="003D14DD" w:rsidRDefault="002102E2" w:rsidP="002102E2">
      <w:pPr>
        <w:ind w:firstLine="720"/>
        <w:jc w:val="center"/>
        <w:rPr>
          <w:sz w:val="20"/>
          <w:szCs w:val="20"/>
        </w:rPr>
      </w:pPr>
    </w:p>
    <w:p w:rsidR="002102E2" w:rsidRPr="003D14DD" w:rsidRDefault="00004F15" w:rsidP="002102E2">
      <w:pPr>
        <w:ind w:firstLine="709"/>
        <w:jc w:val="center"/>
        <w:rPr>
          <w:sz w:val="20"/>
          <w:szCs w:val="20"/>
        </w:rPr>
      </w:pPr>
      <w:r>
        <w:rPr>
          <w:sz w:val="20"/>
          <w:szCs w:val="20"/>
        </w:rPr>
        <w:t>Москва 202</w:t>
      </w:r>
      <w:r w:rsidR="00AD17C8">
        <w:rPr>
          <w:sz w:val="20"/>
          <w:szCs w:val="20"/>
        </w:rPr>
        <w:t>3</w:t>
      </w:r>
    </w:p>
    <w:p w:rsidR="002102E2" w:rsidRPr="003D14DD" w:rsidRDefault="002102E2" w:rsidP="002102E2">
      <w:pPr>
        <w:ind w:firstLine="720"/>
        <w:jc w:val="center"/>
        <w:rPr>
          <w:sz w:val="20"/>
          <w:szCs w:val="20"/>
        </w:rPr>
      </w:pPr>
    </w:p>
    <w:p w:rsidR="002102E2" w:rsidRPr="003D14DD" w:rsidRDefault="002102E2" w:rsidP="002102E2">
      <w:pPr>
        <w:ind w:firstLine="720"/>
        <w:rPr>
          <w:sz w:val="20"/>
          <w:szCs w:val="20"/>
        </w:rPr>
      </w:pPr>
      <w:r w:rsidRPr="003D14DD">
        <w:rPr>
          <w:sz w:val="20"/>
          <w:szCs w:val="20"/>
        </w:rPr>
        <w:br w:type="page"/>
      </w:r>
    </w:p>
    <w:p w:rsidR="002102E2" w:rsidRPr="003D14DD" w:rsidRDefault="002102E2" w:rsidP="002102E2">
      <w:pPr>
        <w:tabs>
          <w:tab w:val="left" w:pos="900"/>
          <w:tab w:val="left" w:pos="1134"/>
        </w:tabs>
        <w:suppressAutoHyphens/>
        <w:ind w:firstLine="709"/>
        <w:jc w:val="both"/>
        <w:rPr>
          <w:sz w:val="20"/>
          <w:szCs w:val="20"/>
        </w:rPr>
      </w:pPr>
      <w:r w:rsidRPr="003D14DD">
        <w:rPr>
          <w:b/>
          <w:sz w:val="20"/>
          <w:szCs w:val="20"/>
        </w:rPr>
        <w:lastRenderedPageBreak/>
        <w:t>1. Цели и задачи дисциплины</w:t>
      </w:r>
    </w:p>
    <w:p w:rsidR="002102E2" w:rsidRPr="003D14DD" w:rsidRDefault="002102E2" w:rsidP="002102E2">
      <w:pPr>
        <w:tabs>
          <w:tab w:val="left" w:pos="900"/>
        </w:tabs>
        <w:suppressAutoHyphens/>
        <w:ind w:firstLine="709"/>
        <w:jc w:val="both"/>
        <w:rPr>
          <w:sz w:val="20"/>
          <w:szCs w:val="20"/>
        </w:rPr>
      </w:pPr>
      <w:r w:rsidRPr="003D14DD">
        <w:rPr>
          <w:b/>
          <w:i/>
          <w:sz w:val="20"/>
          <w:szCs w:val="20"/>
        </w:rPr>
        <w:t xml:space="preserve">Цель дисциплины </w:t>
      </w:r>
      <w:r w:rsidRPr="003D14DD">
        <w:rPr>
          <w:sz w:val="20"/>
          <w:szCs w:val="20"/>
        </w:rPr>
        <w:t>- способствовать формированию собственной профессиональной позиции через осмысление получаемых знаний и педагогического опыта в психологических категориях профессионализации и профессионального образования.</w:t>
      </w:r>
    </w:p>
    <w:p w:rsidR="002102E2" w:rsidRPr="003D14DD" w:rsidRDefault="002102E2" w:rsidP="002102E2">
      <w:pPr>
        <w:tabs>
          <w:tab w:val="left" w:pos="720"/>
          <w:tab w:val="left" w:pos="900"/>
        </w:tabs>
        <w:suppressAutoHyphens/>
        <w:ind w:firstLine="709"/>
        <w:jc w:val="both"/>
        <w:rPr>
          <w:b/>
          <w:i/>
          <w:sz w:val="20"/>
          <w:szCs w:val="20"/>
        </w:rPr>
      </w:pPr>
      <w:r w:rsidRPr="003D14DD">
        <w:rPr>
          <w:b/>
          <w:i/>
          <w:sz w:val="20"/>
          <w:szCs w:val="20"/>
        </w:rPr>
        <w:t>Задачи дисциплины:</w:t>
      </w:r>
    </w:p>
    <w:p w:rsidR="002102E2" w:rsidRPr="003D14DD" w:rsidRDefault="002102E2" w:rsidP="002102E2">
      <w:pPr>
        <w:numPr>
          <w:ilvl w:val="0"/>
          <w:numId w:val="22"/>
        </w:numPr>
        <w:tabs>
          <w:tab w:val="left" w:pos="720"/>
          <w:tab w:val="left" w:pos="900"/>
          <w:tab w:val="left" w:pos="993"/>
          <w:tab w:val="left" w:pos="1353"/>
        </w:tabs>
        <w:suppressAutoHyphens/>
        <w:ind w:left="0" w:firstLine="709"/>
        <w:jc w:val="both"/>
        <w:rPr>
          <w:sz w:val="20"/>
          <w:szCs w:val="20"/>
        </w:rPr>
      </w:pPr>
      <w:r w:rsidRPr="003D14DD">
        <w:rPr>
          <w:sz w:val="20"/>
          <w:szCs w:val="20"/>
        </w:rPr>
        <w:t>охарактеризовать место и роль образования в современной образовательной системе.</w:t>
      </w:r>
    </w:p>
    <w:p w:rsidR="002102E2" w:rsidRPr="003D14DD" w:rsidRDefault="002102E2" w:rsidP="002102E2">
      <w:pPr>
        <w:numPr>
          <w:ilvl w:val="0"/>
          <w:numId w:val="22"/>
        </w:numPr>
        <w:tabs>
          <w:tab w:val="left" w:pos="720"/>
          <w:tab w:val="left" w:pos="900"/>
          <w:tab w:val="left" w:pos="993"/>
          <w:tab w:val="left" w:pos="1353"/>
        </w:tabs>
        <w:suppressAutoHyphens/>
        <w:ind w:left="0" w:firstLine="709"/>
        <w:jc w:val="both"/>
        <w:rPr>
          <w:sz w:val="20"/>
          <w:szCs w:val="20"/>
        </w:rPr>
      </w:pPr>
      <w:r w:rsidRPr="003D14DD">
        <w:rPr>
          <w:sz w:val="20"/>
          <w:szCs w:val="20"/>
        </w:rPr>
        <w:t xml:space="preserve">раскрыть значение профессионального образования для формирования и самореализации личности, показать </w:t>
      </w:r>
      <w:proofErr w:type="spellStart"/>
      <w:r w:rsidRPr="003D14DD">
        <w:rPr>
          <w:sz w:val="20"/>
          <w:szCs w:val="20"/>
        </w:rPr>
        <w:t>полипарадигмальность</w:t>
      </w:r>
      <w:proofErr w:type="spellEnd"/>
      <w:r w:rsidRPr="003D14DD">
        <w:rPr>
          <w:sz w:val="20"/>
          <w:szCs w:val="20"/>
        </w:rPr>
        <w:t xml:space="preserve"> современных психологических исследований профессионализации.</w:t>
      </w:r>
    </w:p>
    <w:p w:rsidR="002102E2" w:rsidRPr="003D14DD" w:rsidRDefault="002102E2" w:rsidP="002102E2">
      <w:pPr>
        <w:numPr>
          <w:ilvl w:val="0"/>
          <w:numId w:val="22"/>
        </w:numPr>
        <w:tabs>
          <w:tab w:val="left" w:pos="720"/>
          <w:tab w:val="left" w:pos="900"/>
          <w:tab w:val="left" w:pos="993"/>
          <w:tab w:val="left" w:pos="1353"/>
        </w:tabs>
        <w:suppressAutoHyphens/>
        <w:ind w:left="0" w:firstLine="709"/>
        <w:jc w:val="both"/>
        <w:rPr>
          <w:sz w:val="20"/>
          <w:szCs w:val="20"/>
        </w:rPr>
      </w:pPr>
      <w:r w:rsidRPr="003D14DD">
        <w:rPr>
          <w:sz w:val="20"/>
          <w:szCs w:val="20"/>
        </w:rPr>
        <w:t xml:space="preserve">способствовать формированию профессиональной Я-концепции, рефлексивной </w:t>
      </w:r>
      <w:proofErr w:type="spellStart"/>
      <w:r w:rsidRPr="003D14DD">
        <w:rPr>
          <w:sz w:val="20"/>
          <w:szCs w:val="20"/>
        </w:rPr>
        <w:t>дифференцированности</w:t>
      </w:r>
      <w:proofErr w:type="spellEnd"/>
      <w:r w:rsidRPr="003D14DD">
        <w:rPr>
          <w:sz w:val="20"/>
          <w:szCs w:val="20"/>
        </w:rPr>
        <w:t xml:space="preserve"> </w:t>
      </w:r>
      <w:r w:rsidR="00CE17E3" w:rsidRPr="003D14DD">
        <w:rPr>
          <w:sz w:val="20"/>
          <w:szCs w:val="20"/>
        </w:rPr>
        <w:t>самоопределения будущих</w:t>
      </w:r>
      <w:r w:rsidRPr="003D14DD">
        <w:rPr>
          <w:sz w:val="20"/>
          <w:szCs w:val="20"/>
        </w:rPr>
        <w:t xml:space="preserve"> или состоявшихся педагогов-исследователей.</w:t>
      </w:r>
    </w:p>
    <w:p w:rsidR="002102E2" w:rsidRPr="003D14DD" w:rsidRDefault="002102E2" w:rsidP="002102E2">
      <w:pPr>
        <w:tabs>
          <w:tab w:val="left" w:pos="900"/>
          <w:tab w:val="left" w:pos="1134"/>
        </w:tabs>
        <w:suppressAutoHyphens/>
        <w:ind w:firstLine="709"/>
        <w:jc w:val="both"/>
        <w:rPr>
          <w:b/>
          <w:sz w:val="20"/>
          <w:szCs w:val="20"/>
        </w:rPr>
      </w:pPr>
    </w:p>
    <w:p w:rsidR="002102E2" w:rsidRPr="003D14DD" w:rsidRDefault="002102E2" w:rsidP="002102E2">
      <w:pPr>
        <w:tabs>
          <w:tab w:val="left" w:pos="900"/>
          <w:tab w:val="left" w:pos="1134"/>
        </w:tabs>
        <w:suppressAutoHyphens/>
        <w:ind w:firstLine="709"/>
        <w:jc w:val="both"/>
        <w:rPr>
          <w:b/>
          <w:sz w:val="20"/>
          <w:szCs w:val="20"/>
        </w:rPr>
      </w:pPr>
      <w:r w:rsidRPr="003D14DD">
        <w:rPr>
          <w:b/>
          <w:sz w:val="20"/>
          <w:szCs w:val="20"/>
        </w:rPr>
        <w:t>2. Место дисциплины в структуре ОП</w:t>
      </w:r>
    </w:p>
    <w:p w:rsidR="002102E2" w:rsidRPr="003D14DD" w:rsidRDefault="002102E2" w:rsidP="002102E2">
      <w:pPr>
        <w:pStyle w:val="af3"/>
        <w:tabs>
          <w:tab w:val="left" w:pos="900"/>
          <w:tab w:val="left" w:pos="1134"/>
        </w:tabs>
        <w:ind w:firstLine="709"/>
        <w:jc w:val="both"/>
        <w:rPr>
          <w:rFonts w:ascii="Times New Roman" w:hAnsi="Times New Roman" w:cs="Times New Roman"/>
        </w:rPr>
      </w:pPr>
      <w:r w:rsidRPr="003D14DD">
        <w:rPr>
          <w:rFonts w:ascii="Times New Roman" w:hAnsi="Times New Roman" w:cs="Times New Roman"/>
        </w:rPr>
        <w:t xml:space="preserve">Дисциплина «Психология современного образования» </w:t>
      </w:r>
      <w:r w:rsidRPr="003D14DD">
        <w:rPr>
          <w:rFonts w:ascii="Times New Roman" w:hAnsi="Times New Roman"/>
        </w:rPr>
        <w:t>относится к обязательной части Блока 1.</w:t>
      </w:r>
    </w:p>
    <w:p w:rsidR="002102E2" w:rsidRPr="003D14DD" w:rsidRDefault="002102E2" w:rsidP="002102E2">
      <w:pPr>
        <w:pStyle w:val="af3"/>
        <w:tabs>
          <w:tab w:val="left" w:pos="900"/>
          <w:tab w:val="left" w:pos="1134"/>
        </w:tabs>
        <w:ind w:firstLine="709"/>
        <w:jc w:val="both"/>
        <w:rPr>
          <w:rFonts w:ascii="Times New Roman" w:hAnsi="Times New Roman" w:cs="Times New Roman"/>
          <w:b/>
        </w:rPr>
      </w:pPr>
    </w:p>
    <w:p w:rsidR="002102E2" w:rsidRPr="003D14DD" w:rsidRDefault="002102E2" w:rsidP="002102E2">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2102E2" w:rsidRPr="003D14DD" w:rsidRDefault="002102E2" w:rsidP="002102E2">
      <w:pPr>
        <w:tabs>
          <w:tab w:val="left" w:pos="900"/>
          <w:tab w:val="left" w:pos="2520"/>
        </w:tabs>
        <w:ind w:firstLine="720"/>
        <w:rPr>
          <w:sz w:val="20"/>
          <w:szCs w:val="20"/>
        </w:rPr>
      </w:pPr>
      <w:r w:rsidRPr="003D14DD">
        <w:rPr>
          <w:sz w:val="20"/>
          <w:szCs w:val="20"/>
        </w:rPr>
        <w:t>В результате изучения дисциплины обучающийся должен освоить:</w:t>
      </w:r>
    </w:p>
    <w:p w:rsidR="002102E2" w:rsidRPr="003D14DD" w:rsidRDefault="002102E2" w:rsidP="002102E2">
      <w:pPr>
        <w:tabs>
          <w:tab w:val="left" w:pos="900"/>
        </w:tabs>
        <w:ind w:firstLine="709"/>
        <w:rPr>
          <w:i/>
          <w:sz w:val="20"/>
          <w:szCs w:val="20"/>
        </w:rPr>
      </w:pPr>
      <w:r w:rsidRPr="003D14DD">
        <w:rPr>
          <w:i/>
          <w:sz w:val="20"/>
          <w:szCs w:val="20"/>
        </w:rPr>
        <w:t>Общепрофессиональные компетенции:</w:t>
      </w:r>
    </w:p>
    <w:p w:rsidR="002102E2" w:rsidRPr="003D14DD" w:rsidRDefault="002102E2" w:rsidP="002102E2">
      <w:pPr>
        <w:tabs>
          <w:tab w:val="left" w:pos="900"/>
        </w:tabs>
        <w:ind w:firstLine="709"/>
        <w:rPr>
          <w:sz w:val="20"/>
          <w:szCs w:val="20"/>
        </w:rPr>
      </w:pPr>
      <w:r w:rsidRPr="003D14DD">
        <w:rPr>
          <w:sz w:val="20"/>
          <w:szCs w:val="20"/>
        </w:rPr>
        <w:t>ОПК-4. Способен создавать и реализовывать условия и принципы духовно-нравственного воспитания обучающихся на основе базовых национальных ценностей</w:t>
      </w:r>
    </w:p>
    <w:p w:rsidR="002102E2" w:rsidRPr="003D14DD" w:rsidRDefault="002102E2" w:rsidP="002102E2">
      <w:pPr>
        <w:tabs>
          <w:tab w:val="left" w:pos="900"/>
        </w:tabs>
        <w:ind w:firstLine="709"/>
        <w:rPr>
          <w:sz w:val="20"/>
          <w:szCs w:val="20"/>
        </w:rPr>
      </w:pPr>
      <w:r w:rsidRPr="003D14DD">
        <w:rPr>
          <w:sz w:val="20"/>
          <w:szCs w:val="20"/>
        </w:rPr>
        <w:t>ОПК-5. 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p w:rsidR="002102E2" w:rsidRPr="003D14DD" w:rsidRDefault="002102E2" w:rsidP="002102E2">
      <w:pPr>
        <w:tabs>
          <w:tab w:val="left" w:pos="900"/>
        </w:tabs>
        <w:ind w:firstLine="709"/>
        <w:jc w:val="both"/>
        <w:rPr>
          <w:sz w:val="20"/>
          <w:szCs w:val="20"/>
        </w:rPr>
      </w:pPr>
      <w:r w:rsidRPr="003D14DD">
        <w:rPr>
          <w:sz w:val="20"/>
          <w:szCs w:val="20"/>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p w:rsidR="002102E2" w:rsidRPr="003D14DD" w:rsidRDefault="002102E2" w:rsidP="002102E2">
      <w:pPr>
        <w:tabs>
          <w:tab w:val="left" w:pos="900"/>
        </w:tabs>
        <w:suppressAutoHyphens/>
        <w:ind w:firstLine="720"/>
        <w:jc w:val="both"/>
        <w:rPr>
          <w:b/>
          <w:i/>
          <w:sz w:val="20"/>
          <w:szCs w:val="20"/>
        </w:rPr>
      </w:pPr>
    </w:p>
    <w:p w:rsidR="002102E2" w:rsidRPr="003D14DD" w:rsidRDefault="002102E2" w:rsidP="002102E2">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2102E2" w:rsidRPr="003D14DD" w:rsidRDefault="002102E2" w:rsidP="002102E2">
      <w:pPr>
        <w:tabs>
          <w:tab w:val="left" w:pos="900"/>
        </w:tabs>
        <w:ind w:firstLine="709"/>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2102E2" w:rsidRPr="003D14DD" w:rsidTr="004D69F2">
        <w:tc>
          <w:tcPr>
            <w:tcW w:w="3348" w:type="dxa"/>
          </w:tcPr>
          <w:p w:rsidR="002102E2" w:rsidRPr="003D14DD" w:rsidRDefault="002102E2"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2102E2" w:rsidRPr="003D14DD" w:rsidRDefault="002102E2"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2102E2" w:rsidRPr="003D14DD" w:rsidRDefault="002102E2"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102E2" w:rsidRPr="003D14DD" w:rsidTr="004D69F2">
        <w:trPr>
          <w:trHeight w:val="1431"/>
        </w:trPr>
        <w:tc>
          <w:tcPr>
            <w:tcW w:w="3348" w:type="dxa"/>
            <w:vMerge w:val="restart"/>
          </w:tcPr>
          <w:p w:rsidR="002102E2" w:rsidRPr="003D14DD" w:rsidRDefault="002102E2" w:rsidP="004D69F2">
            <w:pPr>
              <w:rPr>
                <w:sz w:val="20"/>
                <w:szCs w:val="20"/>
              </w:rPr>
            </w:pPr>
            <w:r w:rsidRPr="003D14DD">
              <w:rPr>
                <w:sz w:val="20"/>
                <w:szCs w:val="20"/>
              </w:rPr>
              <w:t>ОПК-4. 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240" w:type="dxa"/>
            <w:vMerge w:val="restart"/>
          </w:tcPr>
          <w:p w:rsidR="002102E2" w:rsidRPr="003D14DD" w:rsidRDefault="002102E2" w:rsidP="004D69F2">
            <w:pPr>
              <w:shd w:val="clear" w:color="auto" w:fill="FFFFFF"/>
              <w:rPr>
                <w:sz w:val="20"/>
                <w:szCs w:val="20"/>
              </w:rPr>
            </w:pPr>
            <w:r w:rsidRPr="003D14DD">
              <w:rPr>
                <w:sz w:val="20"/>
                <w:szCs w:val="20"/>
              </w:rPr>
              <w:t>ОПК-4.1. Знать:</w:t>
            </w:r>
          </w:p>
          <w:p w:rsidR="002102E2" w:rsidRPr="003D14DD" w:rsidRDefault="002102E2" w:rsidP="004D69F2">
            <w:pPr>
              <w:shd w:val="clear" w:color="auto" w:fill="FFFFFF"/>
              <w:rPr>
                <w:sz w:val="20"/>
                <w:szCs w:val="20"/>
              </w:rPr>
            </w:pPr>
            <w:r w:rsidRPr="003D14DD">
              <w:rPr>
                <w:sz w:val="20"/>
                <w:szCs w:val="20"/>
              </w:rPr>
              <w:t>общие принципы и подходы к реализации процесса воспитания,</w:t>
            </w:r>
          </w:p>
          <w:p w:rsidR="002102E2" w:rsidRPr="003D14DD" w:rsidRDefault="002102E2" w:rsidP="004D69F2">
            <w:pPr>
              <w:shd w:val="clear" w:color="auto" w:fill="FFFFFF"/>
              <w:rPr>
                <w:sz w:val="20"/>
                <w:szCs w:val="20"/>
              </w:rPr>
            </w:pPr>
            <w:r w:rsidRPr="003D14DD">
              <w:rPr>
                <w:sz w:val="20"/>
                <w:szCs w:val="20"/>
              </w:rPr>
              <w:t xml:space="preserve">методы и приемы формирования ценностных ориентаций обучающихся, развития нравственных чувств, формирования нравственного облика, нравственной позиции, нравственного поведения, документы, регламентирующие содержание базовых национальных ценностей </w:t>
            </w:r>
          </w:p>
          <w:p w:rsidR="002102E2" w:rsidRPr="003D14DD" w:rsidRDefault="002102E2" w:rsidP="004D69F2">
            <w:pPr>
              <w:shd w:val="clear" w:color="auto" w:fill="FFFFFF"/>
              <w:rPr>
                <w:sz w:val="20"/>
                <w:szCs w:val="20"/>
              </w:rPr>
            </w:pPr>
          </w:p>
          <w:p w:rsidR="002102E2" w:rsidRPr="003D14DD" w:rsidRDefault="002102E2" w:rsidP="004D69F2">
            <w:pPr>
              <w:shd w:val="clear" w:color="auto" w:fill="FFFFFF"/>
              <w:rPr>
                <w:sz w:val="20"/>
                <w:szCs w:val="20"/>
              </w:rPr>
            </w:pPr>
            <w:r w:rsidRPr="003D14DD">
              <w:rPr>
                <w:sz w:val="20"/>
                <w:szCs w:val="20"/>
              </w:rPr>
              <w:t>ОПК-4.2. Уметь:</w:t>
            </w:r>
          </w:p>
          <w:p w:rsidR="002102E2" w:rsidRPr="003D14DD" w:rsidRDefault="002102E2" w:rsidP="004D69F2">
            <w:pPr>
              <w:rPr>
                <w:sz w:val="20"/>
                <w:szCs w:val="20"/>
              </w:rPr>
            </w:pPr>
            <w:r w:rsidRPr="003D14DD">
              <w:rPr>
                <w:sz w:val="20"/>
                <w:szCs w:val="20"/>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2102E2" w:rsidRPr="003D14DD" w:rsidRDefault="002102E2" w:rsidP="004D69F2">
            <w:pPr>
              <w:shd w:val="clear" w:color="auto" w:fill="FFFFFF"/>
              <w:rPr>
                <w:sz w:val="20"/>
                <w:szCs w:val="20"/>
              </w:rPr>
            </w:pPr>
            <w:r w:rsidRPr="003D14DD">
              <w:rPr>
                <w:sz w:val="20"/>
                <w:szCs w:val="20"/>
              </w:rPr>
              <w:t xml:space="preserve">ОПК-4.3. Владеть: </w:t>
            </w:r>
          </w:p>
          <w:p w:rsidR="002102E2" w:rsidRPr="003D14DD" w:rsidRDefault="002102E2" w:rsidP="004D69F2">
            <w:pPr>
              <w:shd w:val="clear" w:color="auto" w:fill="FFFFFF"/>
              <w:rPr>
                <w:sz w:val="20"/>
                <w:szCs w:val="20"/>
              </w:rPr>
            </w:pPr>
            <w:r w:rsidRPr="003D14DD">
              <w:rPr>
                <w:sz w:val="20"/>
                <w:szCs w:val="20"/>
              </w:rPr>
              <w:t>методами и приемами становления нравственного отношения обучающихся к окружающей действительности,</w:t>
            </w:r>
          </w:p>
          <w:p w:rsidR="002102E2" w:rsidRPr="003D14DD" w:rsidRDefault="002102E2" w:rsidP="004D69F2">
            <w:pPr>
              <w:rPr>
                <w:sz w:val="20"/>
                <w:szCs w:val="20"/>
              </w:rPr>
            </w:pPr>
            <w:r w:rsidRPr="003D14DD">
              <w:rPr>
                <w:sz w:val="20"/>
                <w:szCs w:val="20"/>
              </w:rPr>
              <w:t xml:space="preserve">способами усвоения подрастающим поколением и претворением в практическое действие и поведение духовных ценностей (индивидуально- </w:t>
            </w:r>
            <w:r w:rsidRPr="003D14DD">
              <w:rPr>
                <w:sz w:val="20"/>
                <w:szCs w:val="20"/>
              </w:rPr>
              <w:lastRenderedPageBreak/>
              <w:t>личностных, общечеловеческих, национальных, семейных и др.)</w:t>
            </w: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концептуальные научные психологические представления о человеке как субъекте образовательного процесса, социальных факторах развития;</w:t>
            </w:r>
          </w:p>
        </w:tc>
      </w:tr>
      <w:tr w:rsidR="002102E2" w:rsidRPr="003D14DD" w:rsidTr="004D69F2">
        <w:trPr>
          <w:trHeight w:val="1250"/>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Уметь</w:t>
            </w:r>
          </w:p>
          <w:p w:rsidR="002102E2" w:rsidRPr="003D14DD" w:rsidRDefault="002102E2" w:rsidP="002102E2">
            <w:pPr>
              <w:numPr>
                <w:ilvl w:val="0"/>
                <w:numId w:val="23"/>
              </w:numPr>
              <w:tabs>
                <w:tab w:val="clear" w:pos="720"/>
                <w:tab w:val="left" w:pos="252"/>
                <w:tab w:val="left" w:pos="900"/>
              </w:tabs>
              <w:suppressAutoHyphens/>
              <w:ind w:left="0" w:firstLine="0"/>
              <w:rPr>
                <w:sz w:val="20"/>
                <w:szCs w:val="20"/>
              </w:rPr>
            </w:pPr>
            <w:r w:rsidRPr="003D14DD">
              <w:rPr>
                <w:sz w:val="20"/>
                <w:szCs w:val="20"/>
              </w:rPr>
              <w:t>использовать систему знаний о принципах образовательного процесса в своей профессиональной деятельности;</w:t>
            </w:r>
          </w:p>
        </w:tc>
      </w:tr>
      <w:tr w:rsidR="002102E2" w:rsidRPr="003D14DD" w:rsidTr="004D69F2">
        <w:trPr>
          <w:trHeight w:val="1198"/>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Владеть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методами получения психологической информации о профессионализации и развитии личности;</w:t>
            </w:r>
          </w:p>
        </w:tc>
      </w:tr>
      <w:tr w:rsidR="002102E2" w:rsidRPr="003D14DD" w:rsidTr="004D69F2">
        <w:trPr>
          <w:trHeight w:val="1515"/>
        </w:trPr>
        <w:tc>
          <w:tcPr>
            <w:tcW w:w="3348" w:type="dxa"/>
            <w:vMerge w:val="restart"/>
          </w:tcPr>
          <w:p w:rsidR="002102E2" w:rsidRPr="003D14DD" w:rsidRDefault="002102E2" w:rsidP="004D69F2">
            <w:pPr>
              <w:rPr>
                <w:sz w:val="20"/>
                <w:szCs w:val="20"/>
              </w:rPr>
            </w:pPr>
            <w:r w:rsidRPr="003D14DD">
              <w:rPr>
                <w:sz w:val="20"/>
                <w:szCs w:val="20"/>
              </w:rPr>
              <w:lastRenderedPageBreak/>
              <w:t>ОПК-5. 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3240" w:type="dxa"/>
            <w:vMerge w:val="restart"/>
          </w:tcPr>
          <w:p w:rsidR="002102E2" w:rsidRPr="003D14DD" w:rsidRDefault="002102E2" w:rsidP="004D69F2">
            <w:pPr>
              <w:shd w:val="clear" w:color="auto" w:fill="FFFFFF"/>
              <w:rPr>
                <w:sz w:val="20"/>
                <w:szCs w:val="20"/>
              </w:rPr>
            </w:pPr>
            <w:r w:rsidRPr="003D14DD">
              <w:rPr>
                <w:sz w:val="20"/>
                <w:szCs w:val="20"/>
              </w:rPr>
              <w:t>ОПК-5.1. Знать:</w:t>
            </w:r>
          </w:p>
          <w:p w:rsidR="002102E2" w:rsidRPr="003D14DD" w:rsidRDefault="002102E2" w:rsidP="004D69F2">
            <w:pPr>
              <w:shd w:val="clear" w:color="auto" w:fill="FFFFFF"/>
              <w:rPr>
                <w:sz w:val="20"/>
                <w:szCs w:val="20"/>
              </w:rPr>
            </w:pPr>
            <w:r w:rsidRPr="003D14DD">
              <w:rPr>
                <w:sz w:val="20"/>
                <w:szCs w:val="20"/>
              </w:rPr>
              <w:t>принципы организации контроля и оценивания образовательных результатов обучающихся, разработки программ мониторинга,</w:t>
            </w:r>
          </w:p>
          <w:p w:rsidR="002102E2" w:rsidRPr="003D14DD" w:rsidRDefault="002102E2" w:rsidP="004D69F2">
            <w:pPr>
              <w:rPr>
                <w:sz w:val="20"/>
                <w:szCs w:val="20"/>
              </w:rPr>
            </w:pPr>
            <w:r w:rsidRPr="003D14DD">
              <w:rPr>
                <w:sz w:val="20"/>
                <w:szCs w:val="20"/>
              </w:rPr>
              <w:t>специальные технологии и методы, позволяющие разрабатывать и реализовывать программы преодоления трудностей в обучении</w:t>
            </w:r>
          </w:p>
          <w:p w:rsidR="002102E2" w:rsidRPr="003D14DD" w:rsidRDefault="002102E2" w:rsidP="004D69F2">
            <w:pPr>
              <w:rPr>
                <w:sz w:val="20"/>
                <w:szCs w:val="20"/>
              </w:rPr>
            </w:pPr>
          </w:p>
          <w:p w:rsidR="002102E2" w:rsidRPr="003D14DD" w:rsidRDefault="002102E2" w:rsidP="004D69F2">
            <w:pPr>
              <w:shd w:val="clear" w:color="auto" w:fill="FFFFFF"/>
              <w:rPr>
                <w:sz w:val="20"/>
                <w:szCs w:val="20"/>
              </w:rPr>
            </w:pPr>
            <w:r w:rsidRPr="003D14DD">
              <w:rPr>
                <w:sz w:val="20"/>
                <w:szCs w:val="20"/>
              </w:rPr>
              <w:t>ОПК-5.2. Уметь:</w:t>
            </w:r>
          </w:p>
          <w:p w:rsidR="002102E2" w:rsidRPr="003D14DD" w:rsidRDefault="002102E2" w:rsidP="004D69F2">
            <w:pPr>
              <w:shd w:val="clear" w:color="auto" w:fill="FFFFFF"/>
              <w:rPr>
                <w:sz w:val="20"/>
                <w:szCs w:val="20"/>
              </w:rPr>
            </w:pPr>
            <w:r w:rsidRPr="003D14DD">
              <w:rPr>
                <w:sz w:val="20"/>
                <w:szCs w:val="20"/>
              </w:rPr>
              <w:t xml:space="preserve">применять инструментарий и методы диагностики и оценки показателей уровня и динамики развития обучающихся, </w:t>
            </w:r>
          </w:p>
          <w:p w:rsidR="002102E2" w:rsidRPr="003D14DD" w:rsidRDefault="002102E2" w:rsidP="004D69F2">
            <w:pPr>
              <w:rPr>
                <w:sz w:val="20"/>
                <w:szCs w:val="20"/>
              </w:rPr>
            </w:pPr>
            <w:r w:rsidRPr="003D14DD">
              <w:rPr>
                <w:sz w:val="20"/>
                <w:szCs w:val="20"/>
              </w:rPr>
              <w:t>проводить педагогическую диагностику трудностей в обучении</w:t>
            </w:r>
          </w:p>
          <w:p w:rsidR="002102E2" w:rsidRPr="003D14DD" w:rsidRDefault="002102E2" w:rsidP="004D69F2">
            <w:pPr>
              <w:rPr>
                <w:sz w:val="20"/>
                <w:szCs w:val="20"/>
              </w:rPr>
            </w:pPr>
          </w:p>
          <w:p w:rsidR="002102E2" w:rsidRPr="003D14DD" w:rsidRDefault="002102E2" w:rsidP="004D69F2">
            <w:pPr>
              <w:shd w:val="clear" w:color="auto" w:fill="FFFFFF"/>
              <w:rPr>
                <w:sz w:val="20"/>
                <w:szCs w:val="20"/>
              </w:rPr>
            </w:pPr>
            <w:r w:rsidRPr="003D14DD">
              <w:rPr>
                <w:sz w:val="20"/>
                <w:szCs w:val="20"/>
              </w:rPr>
              <w:t xml:space="preserve">ОПК-5.3. Владеть: </w:t>
            </w:r>
          </w:p>
          <w:p w:rsidR="002102E2" w:rsidRPr="003D14DD" w:rsidRDefault="002102E2" w:rsidP="004D69F2">
            <w:pPr>
              <w:rPr>
                <w:sz w:val="20"/>
                <w:szCs w:val="20"/>
              </w:rPr>
            </w:pPr>
            <w:r w:rsidRPr="003D14DD">
              <w:rPr>
                <w:sz w:val="20"/>
                <w:szCs w:val="20"/>
              </w:rPr>
              <w:t>навыками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Знать: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концептуальные научные психологические представления о человеке как субъекте образовательного процесса, социальных факторах развития;</w:t>
            </w:r>
          </w:p>
        </w:tc>
      </w:tr>
      <w:tr w:rsidR="002102E2" w:rsidRPr="003D14DD" w:rsidTr="004D69F2">
        <w:trPr>
          <w:trHeight w:val="877"/>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Уметь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 xml:space="preserve">моделировать психологические стороны преподавательской деятельности </w:t>
            </w:r>
          </w:p>
        </w:tc>
      </w:tr>
      <w:tr w:rsidR="002102E2" w:rsidRPr="003D14DD" w:rsidTr="004D69F2">
        <w:trPr>
          <w:trHeight w:val="1310"/>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Владеть</w:t>
            </w:r>
          </w:p>
          <w:p w:rsidR="002102E2" w:rsidRPr="003D14DD" w:rsidRDefault="002102E2" w:rsidP="002102E2">
            <w:pPr>
              <w:pStyle w:val="5"/>
              <w:numPr>
                <w:ilvl w:val="0"/>
                <w:numId w:val="23"/>
              </w:numPr>
              <w:tabs>
                <w:tab w:val="left" w:pos="282"/>
                <w:tab w:val="left" w:pos="720"/>
              </w:tabs>
              <w:ind w:left="0" w:firstLine="0"/>
              <w:rPr>
                <w:rFonts w:eastAsia="Arial Unicode MS"/>
                <w:b/>
                <w:spacing w:val="4"/>
                <w:sz w:val="20"/>
                <w:szCs w:val="20"/>
              </w:rPr>
            </w:pPr>
            <w:r w:rsidRPr="003D14DD">
              <w:rPr>
                <w:sz w:val="20"/>
                <w:szCs w:val="20"/>
              </w:rPr>
              <w:t>приемами оказания психологической помощи в ходе профессиональной ориентации молодежи и профессионального самоопределения</w:t>
            </w:r>
          </w:p>
        </w:tc>
      </w:tr>
      <w:tr w:rsidR="002102E2" w:rsidRPr="003D14DD" w:rsidTr="004D69F2">
        <w:trPr>
          <w:trHeight w:val="2114"/>
        </w:trPr>
        <w:tc>
          <w:tcPr>
            <w:tcW w:w="3348" w:type="dxa"/>
            <w:vMerge w:val="restart"/>
          </w:tcPr>
          <w:p w:rsidR="002102E2" w:rsidRPr="003D14DD" w:rsidRDefault="002102E2" w:rsidP="004D69F2">
            <w:pPr>
              <w:rPr>
                <w:sz w:val="20"/>
                <w:szCs w:val="20"/>
              </w:rPr>
            </w:pPr>
            <w:r w:rsidRPr="003D14DD">
              <w:rPr>
                <w:sz w:val="20"/>
                <w:szCs w:val="20"/>
              </w:rPr>
              <w:t>ОПК-6. 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обучения, развития, воспитания обучающихся с особыми образовательными потребностями</w:t>
            </w:r>
          </w:p>
        </w:tc>
        <w:tc>
          <w:tcPr>
            <w:tcW w:w="3240" w:type="dxa"/>
            <w:vMerge w:val="restart"/>
          </w:tcPr>
          <w:p w:rsidR="002102E2" w:rsidRPr="003D14DD" w:rsidRDefault="002102E2" w:rsidP="004D69F2">
            <w:pPr>
              <w:shd w:val="clear" w:color="auto" w:fill="FFFFFF"/>
              <w:rPr>
                <w:sz w:val="20"/>
                <w:szCs w:val="20"/>
              </w:rPr>
            </w:pPr>
            <w:r w:rsidRPr="003D14DD">
              <w:rPr>
                <w:sz w:val="20"/>
                <w:szCs w:val="20"/>
              </w:rPr>
              <w:t>ОПК-6.1. Знать:</w:t>
            </w:r>
          </w:p>
          <w:p w:rsidR="002102E2" w:rsidRPr="003D14DD" w:rsidRDefault="002102E2" w:rsidP="004D69F2">
            <w:pPr>
              <w:shd w:val="clear" w:color="auto" w:fill="FFFFFF"/>
              <w:rPr>
                <w:sz w:val="20"/>
                <w:szCs w:val="20"/>
              </w:rPr>
            </w:pPr>
            <w:r w:rsidRPr="003D14DD">
              <w:rPr>
                <w:sz w:val="20"/>
                <w:szCs w:val="20"/>
              </w:rPr>
              <w:t>психолого-педагогические основы учебной деятельности,</w:t>
            </w:r>
          </w:p>
          <w:p w:rsidR="002102E2" w:rsidRPr="003D14DD" w:rsidRDefault="002102E2" w:rsidP="004D69F2">
            <w:pPr>
              <w:shd w:val="clear" w:color="auto" w:fill="FFFFFF"/>
              <w:rPr>
                <w:sz w:val="20"/>
                <w:szCs w:val="20"/>
              </w:rPr>
            </w:pPr>
            <w:r w:rsidRPr="003D14DD">
              <w:rPr>
                <w:sz w:val="20"/>
                <w:szCs w:val="20"/>
              </w:rPr>
              <w:t>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2102E2" w:rsidRPr="003D14DD" w:rsidRDefault="002102E2" w:rsidP="004D69F2">
            <w:pPr>
              <w:shd w:val="clear" w:color="auto" w:fill="FFFFFF"/>
              <w:rPr>
                <w:sz w:val="20"/>
                <w:szCs w:val="20"/>
              </w:rPr>
            </w:pPr>
          </w:p>
          <w:p w:rsidR="002102E2" w:rsidRPr="003D14DD" w:rsidRDefault="002102E2" w:rsidP="004D69F2">
            <w:pPr>
              <w:shd w:val="clear" w:color="auto" w:fill="FFFFFF"/>
              <w:rPr>
                <w:sz w:val="20"/>
                <w:szCs w:val="20"/>
              </w:rPr>
            </w:pPr>
            <w:r w:rsidRPr="003D14DD">
              <w:rPr>
                <w:sz w:val="20"/>
                <w:szCs w:val="20"/>
              </w:rPr>
              <w:t>ОПК-6.2. Уметь:</w:t>
            </w:r>
          </w:p>
          <w:p w:rsidR="002102E2" w:rsidRPr="003D14DD" w:rsidRDefault="002102E2" w:rsidP="004D69F2">
            <w:pPr>
              <w:shd w:val="clear" w:color="auto" w:fill="FFFFFF"/>
              <w:rPr>
                <w:sz w:val="20"/>
                <w:szCs w:val="20"/>
              </w:rPr>
            </w:pPr>
            <w:r w:rsidRPr="003D14DD">
              <w:rPr>
                <w:sz w:val="20"/>
                <w:szCs w:val="20"/>
              </w:rPr>
              <w:t>использовать знания об особенностях развития обучающихся для планирования учебно-воспитательной работы,</w:t>
            </w:r>
          </w:p>
          <w:p w:rsidR="002102E2" w:rsidRPr="003D14DD" w:rsidRDefault="002102E2" w:rsidP="004D69F2">
            <w:pPr>
              <w:rPr>
                <w:sz w:val="20"/>
                <w:szCs w:val="20"/>
              </w:rPr>
            </w:pPr>
            <w:r w:rsidRPr="003D14DD">
              <w:rPr>
                <w:sz w:val="20"/>
                <w:szCs w:val="20"/>
              </w:rPr>
              <w:t>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2102E2" w:rsidRPr="003D14DD" w:rsidRDefault="002102E2" w:rsidP="004D69F2">
            <w:pPr>
              <w:rPr>
                <w:sz w:val="20"/>
                <w:szCs w:val="20"/>
              </w:rPr>
            </w:pPr>
          </w:p>
          <w:p w:rsidR="002102E2" w:rsidRPr="003D14DD" w:rsidRDefault="002102E2" w:rsidP="004D69F2">
            <w:pPr>
              <w:shd w:val="clear" w:color="auto" w:fill="FFFFFF"/>
              <w:rPr>
                <w:sz w:val="20"/>
                <w:szCs w:val="20"/>
              </w:rPr>
            </w:pPr>
            <w:r w:rsidRPr="003D14DD">
              <w:rPr>
                <w:sz w:val="20"/>
                <w:szCs w:val="20"/>
              </w:rPr>
              <w:t>ОПК-6.3. Владеть:</w:t>
            </w:r>
          </w:p>
          <w:p w:rsidR="002102E2" w:rsidRPr="003D14DD" w:rsidRDefault="002102E2" w:rsidP="004D69F2">
            <w:pPr>
              <w:shd w:val="clear" w:color="auto" w:fill="FFFFFF"/>
              <w:rPr>
                <w:sz w:val="20"/>
                <w:szCs w:val="20"/>
              </w:rPr>
            </w:pPr>
            <w:r w:rsidRPr="003D14DD">
              <w:rPr>
                <w:sz w:val="20"/>
                <w:szCs w:val="20"/>
              </w:rPr>
              <w:t xml:space="preserve">навыками учета особенностей развития обучающихся в </w:t>
            </w:r>
            <w:r w:rsidRPr="003D14DD">
              <w:rPr>
                <w:sz w:val="20"/>
                <w:szCs w:val="20"/>
              </w:rPr>
              <w:lastRenderedPageBreak/>
              <w:t>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w:t>
            </w:r>
          </w:p>
          <w:p w:rsidR="002102E2" w:rsidRPr="003D14DD" w:rsidRDefault="002102E2" w:rsidP="004D69F2">
            <w:pPr>
              <w:rPr>
                <w:sz w:val="20"/>
                <w:szCs w:val="20"/>
              </w:rPr>
            </w:pPr>
            <w:r w:rsidRPr="003D14DD">
              <w:rPr>
                <w:sz w:val="20"/>
                <w:szCs w:val="20"/>
              </w:rPr>
              <w:t>навыками разработки и реализации индивидуальных образовательных маршрутов, индивидуально-ориентированных образовательных программ (совместно с другими субъектами образовательных отношений)</w:t>
            </w: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2102E2" w:rsidRPr="003D14DD" w:rsidRDefault="002102E2" w:rsidP="002102E2">
            <w:pPr>
              <w:numPr>
                <w:ilvl w:val="0"/>
                <w:numId w:val="24"/>
              </w:numPr>
              <w:tabs>
                <w:tab w:val="clear" w:pos="1440"/>
                <w:tab w:val="left" w:pos="720"/>
                <w:tab w:val="left" w:pos="900"/>
                <w:tab w:val="left" w:pos="1080"/>
              </w:tabs>
              <w:suppressAutoHyphens/>
              <w:ind w:left="0" w:firstLine="0"/>
              <w:jc w:val="both"/>
              <w:rPr>
                <w:sz w:val="20"/>
                <w:szCs w:val="20"/>
              </w:rPr>
            </w:pPr>
            <w:r w:rsidRPr="003D14DD">
              <w:rPr>
                <w:sz w:val="20"/>
                <w:szCs w:val="20"/>
              </w:rPr>
              <w:t>основные подходы в исследованиях закономерностей и механизмов учебной деятельности;</w:t>
            </w:r>
          </w:p>
          <w:p w:rsidR="002102E2" w:rsidRPr="003D14DD" w:rsidRDefault="002102E2" w:rsidP="002102E2">
            <w:pPr>
              <w:numPr>
                <w:ilvl w:val="0"/>
                <w:numId w:val="24"/>
              </w:numPr>
              <w:tabs>
                <w:tab w:val="clear" w:pos="1440"/>
                <w:tab w:val="left" w:pos="720"/>
                <w:tab w:val="left" w:pos="900"/>
                <w:tab w:val="left" w:pos="1080"/>
              </w:tabs>
              <w:suppressAutoHyphens/>
              <w:ind w:left="0" w:firstLine="0"/>
              <w:jc w:val="both"/>
              <w:rPr>
                <w:rFonts w:eastAsia="Arial Unicode MS"/>
                <w:b/>
                <w:spacing w:val="4"/>
                <w:sz w:val="20"/>
                <w:szCs w:val="20"/>
              </w:rPr>
            </w:pPr>
            <w:r w:rsidRPr="003D14DD">
              <w:rPr>
                <w:sz w:val="20"/>
                <w:szCs w:val="20"/>
              </w:rPr>
              <w:t>систему знаний о сущности, содержании, структуре и специфике профессионального образования;</w:t>
            </w:r>
          </w:p>
        </w:tc>
      </w:tr>
      <w:tr w:rsidR="002102E2" w:rsidRPr="003D14DD" w:rsidTr="004D69F2">
        <w:trPr>
          <w:trHeight w:val="1054"/>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Уметь</w:t>
            </w:r>
          </w:p>
          <w:p w:rsidR="002102E2" w:rsidRPr="003D14DD" w:rsidRDefault="002102E2" w:rsidP="002102E2">
            <w:pPr>
              <w:pStyle w:val="5"/>
              <w:numPr>
                <w:ilvl w:val="1"/>
                <w:numId w:val="24"/>
              </w:numPr>
              <w:tabs>
                <w:tab w:val="left" w:pos="282"/>
                <w:tab w:val="left" w:pos="2160"/>
              </w:tabs>
              <w:ind w:left="0" w:firstLine="0"/>
              <w:rPr>
                <w:rFonts w:eastAsia="Arial Unicode MS"/>
                <w:b/>
                <w:spacing w:val="4"/>
                <w:sz w:val="20"/>
                <w:szCs w:val="20"/>
              </w:rPr>
            </w:pPr>
            <w:r w:rsidRPr="003D14DD">
              <w:rPr>
                <w:sz w:val="20"/>
                <w:szCs w:val="20"/>
              </w:rPr>
              <w:t>моделировать психологические стороны группового взаимодействия молодежи в интересах профессионализации;</w:t>
            </w:r>
          </w:p>
        </w:tc>
      </w:tr>
      <w:tr w:rsidR="002102E2" w:rsidRPr="003D14DD" w:rsidTr="004D69F2">
        <w:trPr>
          <w:trHeight w:val="1607"/>
        </w:trPr>
        <w:tc>
          <w:tcPr>
            <w:tcW w:w="3348" w:type="dxa"/>
            <w:vMerge/>
          </w:tcPr>
          <w:p w:rsidR="002102E2" w:rsidRPr="003D14DD" w:rsidRDefault="002102E2" w:rsidP="004D69F2">
            <w:pPr>
              <w:rPr>
                <w:sz w:val="20"/>
                <w:szCs w:val="20"/>
              </w:rPr>
            </w:pPr>
          </w:p>
        </w:tc>
        <w:tc>
          <w:tcPr>
            <w:tcW w:w="3240" w:type="dxa"/>
            <w:vMerge/>
          </w:tcPr>
          <w:p w:rsidR="002102E2" w:rsidRPr="003D14DD" w:rsidRDefault="002102E2" w:rsidP="004D69F2">
            <w:pPr>
              <w:rPr>
                <w:sz w:val="20"/>
                <w:szCs w:val="20"/>
              </w:rPr>
            </w:pPr>
          </w:p>
        </w:tc>
        <w:tc>
          <w:tcPr>
            <w:tcW w:w="3060" w:type="dxa"/>
          </w:tcPr>
          <w:p w:rsidR="002102E2" w:rsidRPr="003D14DD" w:rsidRDefault="002102E2" w:rsidP="004D69F2">
            <w:pPr>
              <w:pStyle w:val="5"/>
              <w:numPr>
                <w:ilvl w:val="0"/>
                <w:numId w:val="0"/>
              </w:numPr>
              <w:tabs>
                <w:tab w:val="left" w:pos="282"/>
              </w:tabs>
              <w:rPr>
                <w:b/>
                <w:sz w:val="20"/>
                <w:szCs w:val="20"/>
                <w:u w:val="single"/>
              </w:rPr>
            </w:pPr>
            <w:r w:rsidRPr="003D14DD">
              <w:rPr>
                <w:b/>
                <w:sz w:val="20"/>
                <w:szCs w:val="20"/>
                <w:u w:val="single"/>
              </w:rPr>
              <w:t>Владеть</w:t>
            </w:r>
          </w:p>
          <w:p w:rsidR="002102E2" w:rsidRPr="003D14DD" w:rsidRDefault="002102E2" w:rsidP="002102E2">
            <w:pPr>
              <w:pStyle w:val="5"/>
              <w:numPr>
                <w:ilvl w:val="1"/>
                <w:numId w:val="24"/>
              </w:numPr>
              <w:tabs>
                <w:tab w:val="left" w:pos="282"/>
                <w:tab w:val="left" w:pos="2160"/>
              </w:tabs>
              <w:ind w:left="0" w:firstLine="0"/>
              <w:rPr>
                <w:rFonts w:eastAsia="Arial Unicode MS"/>
                <w:b/>
                <w:spacing w:val="4"/>
                <w:sz w:val="20"/>
                <w:szCs w:val="20"/>
              </w:rPr>
            </w:pPr>
            <w:r w:rsidRPr="003D14DD">
              <w:rPr>
                <w:sz w:val="20"/>
                <w:szCs w:val="20"/>
              </w:rPr>
              <w:t>Способен проектировать и использовать эффективные психолого-педагогические, в том числе инклюзивные, технологии в профессиональной деятельности</w:t>
            </w:r>
          </w:p>
        </w:tc>
      </w:tr>
    </w:tbl>
    <w:p w:rsidR="002102E2" w:rsidRPr="003D14DD" w:rsidRDefault="002102E2" w:rsidP="002102E2">
      <w:pPr>
        <w:suppressAutoHyphens/>
        <w:ind w:firstLine="709"/>
        <w:jc w:val="both"/>
        <w:rPr>
          <w:sz w:val="20"/>
          <w:szCs w:val="20"/>
        </w:rPr>
      </w:pPr>
    </w:p>
    <w:p w:rsidR="002102E2" w:rsidRPr="003D14DD" w:rsidRDefault="002102E2" w:rsidP="002102E2">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«Психология современного образования», являются необходимыми для изучения последующих дисциплин.</w:t>
      </w:r>
    </w:p>
    <w:p w:rsidR="002102E2" w:rsidRPr="003D14DD" w:rsidRDefault="002102E2" w:rsidP="002102E2">
      <w:pPr>
        <w:tabs>
          <w:tab w:val="left" w:pos="900"/>
          <w:tab w:val="left" w:pos="1080"/>
        </w:tabs>
        <w:suppressAutoHyphens/>
        <w:jc w:val="both"/>
        <w:rPr>
          <w:sz w:val="20"/>
          <w:szCs w:val="20"/>
        </w:rPr>
      </w:pPr>
    </w:p>
    <w:p w:rsidR="002102E2" w:rsidRPr="003D14DD" w:rsidRDefault="002102E2" w:rsidP="002102E2">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2102E2" w:rsidRPr="003D14DD" w:rsidRDefault="002102E2" w:rsidP="002102E2">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2565"/>
        <w:gridCol w:w="2349"/>
        <w:gridCol w:w="2329"/>
      </w:tblGrid>
      <w:tr w:rsidR="002102E2" w:rsidRPr="003D14DD" w:rsidTr="00E46674">
        <w:trPr>
          <w:tblHeader/>
        </w:trPr>
        <w:tc>
          <w:tcPr>
            <w:tcW w:w="2142" w:type="dxa"/>
            <w:vMerge w:val="restart"/>
            <w:vAlign w:val="center"/>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29" w:type="dxa"/>
            <w:gridSpan w:val="3"/>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2102E2" w:rsidRPr="003D14DD" w:rsidTr="00E46674">
        <w:trPr>
          <w:tblHeader/>
        </w:trPr>
        <w:tc>
          <w:tcPr>
            <w:tcW w:w="2142" w:type="dxa"/>
            <w:vMerge/>
          </w:tcPr>
          <w:p w:rsidR="002102E2" w:rsidRPr="003D14DD" w:rsidRDefault="002102E2" w:rsidP="004D69F2">
            <w:pPr>
              <w:suppressAutoHyphens/>
              <w:overflowPunct w:val="0"/>
              <w:autoSpaceDE w:val="0"/>
              <w:autoSpaceDN w:val="0"/>
              <w:adjustRightInd w:val="0"/>
              <w:jc w:val="both"/>
              <w:rPr>
                <w:sz w:val="20"/>
                <w:szCs w:val="20"/>
              </w:rPr>
            </w:pPr>
          </w:p>
        </w:tc>
        <w:tc>
          <w:tcPr>
            <w:tcW w:w="2601" w:type="dxa"/>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30" w:type="dxa"/>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398" w:type="dxa"/>
          </w:tcPr>
          <w:p w:rsidR="002102E2" w:rsidRPr="003D14DD" w:rsidRDefault="002102E2" w:rsidP="004D69F2">
            <w:pPr>
              <w:suppressAutoHyphens/>
              <w:overflowPunct w:val="0"/>
              <w:autoSpaceDE w:val="0"/>
              <w:autoSpaceDN w:val="0"/>
              <w:adjustRightInd w:val="0"/>
              <w:jc w:val="center"/>
              <w:rPr>
                <w:sz w:val="20"/>
                <w:szCs w:val="20"/>
              </w:rPr>
            </w:pPr>
            <w:r w:rsidRPr="003D14DD">
              <w:rPr>
                <w:sz w:val="20"/>
                <w:szCs w:val="20"/>
              </w:rPr>
              <w:t>итоговый</w:t>
            </w:r>
          </w:p>
        </w:tc>
      </w:tr>
      <w:tr w:rsidR="002102E2" w:rsidRPr="003D14DD" w:rsidTr="00E46674">
        <w:tc>
          <w:tcPr>
            <w:tcW w:w="2142" w:type="dxa"/>
          </w:tcPr>
          <w:p w:rsidR="002102E2" w:rsidRPr="003D14DD" w:rsidRDefault="002102E2" w:rsidP="004D69F2">
            <w:pPr>
              <w:suppressAutoHyphens/>
              <w:overflowPunct w:val="0"/>
              <w:autoSpaceDE w:val="0"/>
              <w:autoSpaceDN w:val="0"/>
              <w:adjustRightInd w:val="0"/>
              <w:jc w:val="both"/>
              <w:rPr>
                <w:b/>
                <w:sz w:val="20"/>
                <w:szCs w:val="20"/>
              </w:rPr>
            </w:pPr>
            <w:r w:rsidRPr="003D14DD">
              <w:rPr>
                <w:b/>
                <w:sz w:val="20"/>
                <w:szCs w:val="20"/>
              </w:rPr>
              <w:t>ОПК-4</w:t>
            </w:r>
          </w:p>
          <w:p w:rsidR="002102E2" w:rsidRPr="003D14DD" w:rsidRDefault="002102E2" w:rsidP="004D69F2">
            <w:pPr>
              <w:suppressAutoHyphens/>
              <w:overflowPunct w:val="0"/>
              <w:autoSpaceDE w:val="0"/>
              <w:autoSpaceDN w:val="0"/>
              <w:adjustRightInd w:val="0"/>
              <w:jc w:val="both"/>
              <w:rPr>
                <w:sz w:val="20"/>
                <w:szCs w:val="20"/>
              </w:rPr>
            </w:pPr>
            <w:r w:rsidRPr="003D14DD">
              <w:rPr>
                <w:sz w:val="20"/>
                <w:szCs w:val="20"/>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2601" w:type="dxa"/>
            <w:vAlign w:val="center"/>
          </w:tcPr>
          <w:p w:rsidR="002102E2" w:rsidRPr="003D14DD" w:rsidRDefault="002102E2" w:rsidP="004D69F2">
            <w:pPr>
              <w:rPr>
                <w:sz w:val="20"/>
                <w:szCs w:val="20"/>
              </w:rPr>
            </w:pPr>
            <w:r w:rsidRPr="003D14DD">
              <w:rPr>
                <w:sz w:val="20"/>
                <w:szCs w:val="20"/>
              </w:rPr>
              <w:t>Психология современного образования</w:t>
            </w:r>
          </w:p>
        </w:tc>
        <w:tc>
          <w:tcPr>
            <w:tcW w:w="2430" w:type="dxa"/>
            <w:vAlign w:val="center"/>
          </w:tcPr>
          <w:p w:rsidR="002102E2" w:rsidRPr="003D14DD" w:rsidRDefault="002102E2" w:rsidP="004D69F2">
            <w:pPr>
              <w:rPr>
                <w:sz w:val="20"/>
                <w:szCs w:val="20"/>
              </w:rPr>
            </w:pPr>
            <w:r w:rsidRPr="003D14DD">
              <w:rPr>
                <w:sz w:val="20"/>
                <w:szCs w:val="20"/>
              </w:rPr>
              <w:t>Производственная практика, педагогическая</w:t>
            </w:r>
          </w:p>
        </w:tc>
        <w:tc>
          <w:tcPr>
            <w:tcW w:w="2398" w:type="dxa"/>
            <w:vAlign w:val="center"/>
          </w:tcPr>
          <w:p w:rsidR="002102E2" w:rsidRPr="003D14DD" w:rsidRDefault="002102E2" w:rsidP="004D69F2">
            <w:pPr>
              <w:rPr>
                <w:sz w:val="20"/>
                <w:szCs w:val="20"/>
              </w:rPr>
            </w:pPr>
            <w:r w:rsidRPr="003D14DD">
              <w:rPr>
                <w:sz w:val="20"/>
                <w:szCs w:val="20"/>
              </w:rPr>
              <w:t>Выполнение и защита выпускной квалификационной работы</w:t>
            </w:r>
          </w:p>
        </w:tc>
      </w:tr>
      <w:tr w:rsidR="002102E2" w:rsidRPr="003D14DD" w:rsidTr="00E46674">
        <w:tc>
          <w:tcPr>
            <w:tcW w:w="2142" w:type="dxa"/>
            <w:vMerge w:val="restart"/>
          </w:tcPr>
          <w:p w:rsidR="002102E2" w:rsidRPr="003D14DD" w:rsidRDefault="002102E2" w:rsidP="004D69F2">
            <w:pPr>
              <w:suppressAutoHyphens/>
              <w:overflowPunct w:val="0"/>
              <w:autoSpaceDE w:val="0"/>
              <w:autoSpaceDN w:val="0"/>
              <w:adjustRightInd w:val="0"/>
              <w:jc w:val="both"/>
              <w:rPr>
                <w:b/>
                <w:sz w:val="20"/>
                <w:szCs w:val="20"/>
              </w:rPr>
            </w:pPr>
            <w:r w:rsidRPr="003D14DD">
              <w:rPr>
                <w:b/>
                <w:sz w:val="20"/>
                <w:szCs w:val="20"/>
              </w:rPr>
              <w:t>ОПК-5</w:t>
            </w:r>
          </w:p>
          <w:p w:rsidR="002102E2" w:rsidRPr="003D14DD" w:rsidRDefault="002102E2" w:rsidP="004D69F2">
            <w:pPr>
              <w:suppressAutoHyphens/>
              <w:overflowPunct w:val="0"/>
              <w:autoSpaceDE w:val="0"/>
              <w:autoSpaceDN w:val="0"/>
              <w:adjustRightInd w:val="0"/>
              <w:jc w:val="both"/>
              <w:rPr>
                <w:sz w:val="20"/>
                <w:szCs w:val="20"/>
              </w:rPr>
            </w:pPr>
            <w:r w:rsidRPr="003D14DD">
              <w:rPr>
                <w:sz w:val="20"/>
                <w:szCs w:val="20"/>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2601" w:type="dxa"/>
            <w:vAlign w:val="center"/>
          </w:tcPr>
          <w:p w:rsidR="002102E2" w:rsidRPr="003D14DD" w:rsidRDefault="002102E2" w:rsidP="004D69F2">
            <w:pPr>
              <w:rPr>
                <w:sz w:val="20"/>
                <w:szCs w:val="20"/>
              </w:rPr>
            </w:pPr>
            <w:r w:rsidRPr="003D14DD">
              <w:rPr>
                <w:sz w:val="20"/>
                <w:szCs w:val="20"/>
              </w:rPr>
              <w:t>Информационные и коммуникационные технологии в науке и образовании</w:t>
            </w:r>
          </w:p>
        </w:tc>
        <w:tc>
          <w:tcPr>
            <w:tcW w:w="2430" w:type="dxa"/>
            <w:vAlign w:val="center"/>
          </w:tcPr>
          <w:p w:rsidR="002102E2" w:rsidRPr="003D14DD" w:rsidRDefault="002102E2" w:rsidP="004D69F2">
            <w:pPr>
              <w:rPr>
                <w:sz w:val="20"/>
                <w:szCs w:val="20"/>
              </w:rPr>
            </w:pPr>
            <w:r w:rsidRPr="003D14DD">
              <w:rPr>
                <w:sz w:val="20"/>
                <w:szCs w:val="20"/>
              </w:rPr>
              <w:t>Производственная практика, педагогическая</w:t>
            </w:r>
          </w:p>
        </w:tc>
        <w:tc>
          <w:tcPr>
            <w:tcW w:w="2398" w:type="dxa"/>
            <w:vAlign w:val="center"/>
          </w:tcPr>
          <w:p w:rsidR="002102E2" w:rsidRPr="003D14DD" w:rsidRDefault="002102E2" w:rsidP="004D69F2">
            <w:pPr>
              <w:rPr>
                <w:sz w:val="20"/>
                <w:szCs w:val="20"/>
              </w:rPr>
            </w:pPr>
            <w:r w:rsidRPr="003D14DD">
              <w:rPr>
                <w:sz w:val="20"/>
                <w:szCs w:val="20"/>
              </w:rPr>
              <w:t xml:space="preserve">Производственная практика, научно-исследовательская работа </w:t>
            </w:r>
          </w:p>
        </w:tc>
      </w:tr>
      <w:tr w:rsidR="002102E2" w:rsidRPr="003D14DD" w:rsidTr="00E46674">
        <w:tc>
          <w:tcPr>
            <w:tcW w:w="2142" w:type="dxa"/>
            <w:vMerge/>
          </w:tcPr>
          <w:p w:rsidR="002102E2" w:rsidRPr="003D14DD" w:rsidRDefault="002102E2" w:rsidP="004D69F2">
            <w:pPr>
              <w:suppressAutoHyphens/>
              <w:overflowPunct w:val="0"/>
              <w:autoSpaceDE w:val="0"/>
              <w:autoSpaceDN w:val="0"/>
              <w:adjustRightInd w:val="0"/>
              <w:jc w:val="both"/>
              <w:rPr>
                <w:b/>
                <w:sz w:val="20"/>
                <w:szCs w:val="20"/>
              </w:rPr>
            </w:pPr>
          </w:p>
        </w:tc>
        <w:tc>
          <w:tcPr>
            <w:tcW w:w="2601" w:type="dxa"/>
            <w:vAlign w:val="center"/>
          </w:tcPr>
          <w:p w:rsidR="002102E2" w:rsidRPr="003D14DD" w:rsidRDefault="002102E2" w:rsidP="004D69F2">
            <w:pPr>
              <w:rPr>
                <w:sz w:val="20"/>
                <w:szCs w:val="20"/>
              </w:rPr>
            </w:pPr>
            <w:r w:rsidRPr="003D14DD">
              <w:rPr>
                <w:sz w:val="20"/>
                <w:szCs w:val="20"/>
              </w:rPr>
              <w:t>Психология современного образования</w:t>
            </w:r>
          </w:p>
        </w:tc>
        <w:tc>
          <w:tcPr>
            <w:tcW w:w="2430" w:type="dxa"/>
            <w:vAlign w:val="center"/>
          </w:tcPr>
          <w:p w:rsidR="002102E2" w:rsidRPr="003D14DD" w:rsidRDefault="002102E2" w:rsidP="004D69F2">
            <w:pPr>
              <w:rPr>
                <w:sz w:val="20"/>
                <w:szCs w:val="20"/>
              </w:rPr>
            </w:pPr>
          </w:p>
        </w:tc>
        <w:tc>
          <w:tcPr>
            <w:tcW w:w="2398" w:type="dxa"/>
            <w:vAlign w:val="center"/>
          </w:tcPr>
          <w:p w:rsidR="002102E2" w:rsidRPr="003D14DD" w:rsidRDefault="002102E2" w:rsidP="004D69F2">
            <w:pPr>
              <w:rPr>
                <w:sz w:val="20"/>
                <w:szCs w:val="20"/>
              </w:rPr>
            </w:pPr>
            <w:r w:rsidRPr="003D14DD">
              <w:rPr>
                <w:sz w:val="20"/>
                <w:szCs w:val="20"/>
              </w:rPr>
              <w:t xml:space="preserve">Выполнение и защита выпускной квалификационной работы </w:t>
            </w:r>
          </w:p>
        </w:tc>
      </w:tr>
      <w:tr w:rsidR="002102E2" w:rsidRPr="003D14DD" w:rsidTr="00E46674">
        <w:tc>
          <w:tcPr>
            <w:tcW w:w="2142" w:type="dxa"/>
            <w:vMerge/>
          </w:tcPr>
          <w:p w:rsidR="002102E2" w:rsidRPr="003D14DD" w:rsidRDefault="002102E2" w:rsidP="004D69F2">
            <w:pPr>
              <w:suppressAutoHyphens/>
              <w:overflowPunct w:val="0"/>
              <w:autoSpaceDE w:val="0"/>
              <w:autoSpaceDN w:val="0"/>
              <w:adjustRightInd w:val="0"/>
              <w:jc w:val="both"/>
              <w:rPr>
                <w:b/>
                <w:sz w:val="20"/>
                <w:szCs w:val="20"/>
              </w:rPr>
            </w:pPr>
          </w:p>
        </w:tc>
        <w:tc>
          <w:tcPr>
            <w:tcW w:w="2601" w:type="dxa"/>
            <w:vAlign w:val="center"/>
          </w:tcPr>
          <w:p w:rsidR="002102E2" w:rsidRPr="003D14DD" w:rsidRDefault="002102E2" w:rsidP="004D69F2">
            <w:pPr>
              <w:rPr>
                <w:sz w:val="20"/>
                <w:szCs w:val="20"/>
              </w:rPr>
            </w:pPr>
            <w:r w:rsidRPr="003D14DD">
              <w:rPr>
                <w:sz w:val="20"/>
                <w:szCs w:val="20"/>
              </w:rPr>
              <w:t>Телекоммуникационные образовательные технологии</w:t>
            </w:r>
          </w:p>
        </w:tc>
        <w:tc>
          <w:tcPr>
            <w:tcW w:w="2430" w:type="dxa"/>
            <w:vAlign w:val="center"/>
          </w:tcPr>
          <w:p w:rsidR="002102E2" w:rsidRPr="003D14DD" w:rsidRDefault="002102E2" w:rsidP="004D69F2">
            <w:pPr>
              <w:rPr>
                <w:sz w:val="20"/>
                <w:szCs w:val="20"/>
              </w:rPr>
            </w:pPr>
          </w:p>
        </w:tc>
        <w:tc>
          <w:tcPr>
            <w:tcW w:w="2398" w:type="dxa"/>
            <w:vAlign w:val="center"/>
          </w:tcPr>
          <w:p w:rsidR="002102E2" w:rsidRPr="003D14DD" w:rsidRDefault="002102E2" w:rsidP="004D69F2">
            <w:pPr>
              <w:rPr>
                <w:sz w:val="20"/>
                <w:szCs w:val="20"/>
              </w:rPr>
            </w:pPr>
          </w:p>
        </w:tc>
      </w:tr>
      <w:tr w:rsidR="002102E2" w:rsidRPr="003D14DD" w:rsidTr="00E46674">
        <w:tc>
          <w:tcPr>
            <w:tcW w:w="2142" w:type="dxa"/>
            <w:vMerge w:val="restart"/>
          </w:tcPr>
          <w:p w:rsidR="002102E2" w:rsidRPr="003D14DD" w:rsidRDefault="002102E2" w:rsidP="004D69F2">
            <w:pPr>
              <w:suppressAutoHyphens/>
              <w:overflowPunct w:val="0"/>
              <w:autoSpaceDE w:val="0"/>
              <w:autoSpaceDN w:val="0"/>
              <w:adjustRightInd w:val="0"/>
              <w:jc w:val="both"/>
              <w:rPr>
                <w:b/>
                <w:sz w:val="20"/>
                <w:szCs w:val="20"/>
              </w:rPr>
            </w:pPr>
            <w:r w:rsidRPr="003D14DD">
              <w:rPr>
                <w:b/>
                <w:sz w:val="20"/>
                <w:szCs w:val="20"/>
              </w:rPr>
              <w:t>ОПК-6</w:t>
            </w:r>
          </w:p>
          <w:p w:rsidR="002102E2" w:rsidRPr="003D14DD" w:rsidRDefault="002102E2" w:rsidP="004D69F2">
            <w:pPr>
              <w:suppressAutoHyphens/>
              <w:overflowPunct w:val="0"/>
              <w:autoSpaceDE w:val="0"/>
              <w:autoSpaceDN w:val="0"/>
              <w:adjustRightInd w:val="0"/>
              <w:jc w:val="both"/>
              <w:rPr>
                <w:b/>
                <w:sz w:val="20"/>
                <w:szCs w:val="20"/>
              </w:rPr>
            </w:pPr>
            <w:r w:rsidRPr="003D14DD">
              <w:rPr>
                <w:sz w:val="20"/>
                <w:szCs w:val="20"/>
              </w:rPr>
              <w:t xml:space="preserve">Способен проектировать и использовать эффективные психолого-педагогические, в том числе инклюзивные, технологии в профессиональной деятельности, необходимые для индивидуализации </w:t>
            </w:r>
            <w:r w:rsidRPr="003D14DD">
              <w:rPr>
                <w:sz w:val="20"/>
                <w:szCs w:val="20"/>
              </w:rPr>
              <w:lastRenderedPageBreak/>
              <w:t>обучения, развития, воспитания обучающихся с особыми образовательными потребностями</w:t>
            </w:r>
          </w:p>
        </w:tc>
        <w:tc>
          <w:tcPr>
            <w:tcW w:w="2601" w:type="dxa"/>
            <w:vAlign w:val="center"/>
          </w:tcPr>
          <w:p w:rsidR="002102E2" w:rsidRPr="003D14DD" w:rsidRDefault="002102E2" w:rsidP="004D69F2">
            <w:pPr>
              <w:rPr>
                <w:sz w:val="20"/>
                <w:szCs w:val="20"/>
              </w:rPr>
            </w:pPr>
            <w:r w:rsidRPr="003D14DD">
              <w:rPr>
                <w:sz w:val="20"/>
                <w:szCs w:val="20"/>
              </w:rPr>
              <w:lastRenderedPageBreak/>
              <w:t>Психология современного образования</w:t>
            </w:r>
          </w:p>
        </w:tc>
        <w:tc>
          <w:tcPr>
            <w:tcW w:w="2430" w:type="dxa"/>
            <w:vAlign w:val="center"/>
          </w:tcPr>
          <w:p w:rsidR="002102E2" w:rsidRPr="003D14DD" w:rsidRDefault="002102E2" w:rsidP="004D69F2">
            <w:pPr>
              <w:rPr>
                <w:sz w:val="20"/>
                <w:szCs w:val="20"/>
              </w:rPr>
            </w:pPr>
          </w:p>
        </w:tc>
        <w:tc>
          <w:tcPr>
            <w:tcW w:w="2398" w:type="dxa"/>
            <w:vAlign w:val="center"/>
          </w:tcPr>
          <w:p w:rsidR="002102E2" w:rsidRPr="003D14DD" w:rsidRDefault="002102E2" w:rsidP="004D69F2">
            <w:pPr>
              <w:rPr>
                <w:sz w:val="20"/>
                <w:szCs w:val="20"/>
              </w:rPr>
            </w:pPr>
            <w:r w:rsidRPr="003D14DD">
              <w:rPr>
                <w:sz w:val="20"/>
                <w:szCs w:val="20"/>
              </w:rPr>
              <w:t>Выполнение и защита выпускной квалификационной работы</w:t>
            </w:r>
          </w:p>
        </w:tc>
      </w:tr>
      <w:tr w:rsidR="002102E2" w:rsidRPr="003D14DD" w:rsidTr="00E46674">
        <w:tc>
          <w:tcPr>
            <w:tcW w:w="2142" w:type="dxa"/>
            <w:vMerge/>
          </w:tcPr>
          <w:p w:rsidR="002102E2" w:rsidRPr="003D14DD" w:rsidRDefault="002102E2" w:rsidP="004D69F2">
            <w:pPr>
              <w:suppressAutoHyphens/>
              <w:overflowPunct w:val="0"/>
              <w:autoSpaceDE w:val="0"/>
              <w:autoSpaceDN w:val="0"/>
              <w:adjustRightInd w:val="0"/>
              <w:jc w:val="both"/>
              <w:rPr>
                <w:b/>
                <w:sz w:val="20"/>
                <w:szCs w:val="20"/>
              </w:rPr>
            </w:pPr>
          </w:p>
        </w:tc>
        <w:tc>
          <w:tcPr>
            <w:tcW w:w="2601" w:type="dxa"/>
            <w:vAlign w:val="center"/>
          </w:tcPr>
          <w:p w:rsidR="002102E2" w:rsidRPr="003D14DD" w:rsidRDefault="002102E2" w:rsidP="004D69F2">
            <w:pPr>
              <w:rPr>
                <w:sz w:val="20"/>
                <w:szCs w:val="20"/>
              </w:rPr>
            </w:pPr>
            <w:r w:rsidRPr="003D14DD">
              <w:rPr>
                <w:sz w:val="20"/>
                <w:szCs w:val="20"/>
              </w:rPr>
              <w:t>Математические методы в психолого-педагогическом исследовании</w:t>
            </w:r>
          </w:p>
        </w:tc>
        <w:tc>
          <w:tcPr>
            <w:tcW w:w="2430" w:type="dxa"/>
            <w:vAlign w:val="center"/>
          </w:tcPr>
          <w:p w:rsidR="002102E2" w:rsidRPr="003D14DD" w:rsidRDefault="002102E2" w:rsidP="004D69F2">
            <w:pPr>
              <w:rPr>
                <w:sz w:val="20"/>
                <w:szCs w:val="20"/>
              </w:rPr>
            </w:pPr>
          </w:p>
        </w:tc>
        <w:tc>
          <w:tcPr>
            <w:tcW w:w="2398" w:type="dxa"/>
            <w:vAlign w:val="center"/>
          </w:tcPr>
          <w:p w:rsidR="002102E2" w:rsidRPr="003D14DD" w:rsidRDefault="002102E2" w:rsidP="004D69F2">
            <w:pPr>
              <w:rPr>
                <w:sz w:val="20"/>
                <w:szCs w:val="20"/>
              </w:rPr>
            </w:pPr>
          </w:p>
        </w:tc>
      </w:tr>
    </w:tbl>
    <w:p w:rsidR="002102E2" w:rsidRPr="003D14DD" w:rsidRDefault="002102E2" w:rsidP="002102E2">
      <w:pPr>
        <w:suppressAutoHyphens/>
        <w:jc w:val="both"/>
        <w:rPr>
          <w:sz w:val="20"/>
          <w:szCs w:val="20"/>
        </w:rPr>
      </w:pPr>
    </w:p>
    <w:p w:rsidR="002102E2" w:rsidRPr="003D14DD" w:rsidRDefault="002102E2" w:rsidP="002102E2">
      <w:pPr>
        <w:tabs>
          <w:tab w:val="left" w:pos="900"/>
          <w:tab w:val="left" w:pos="1134"/>
        </w:tabs>
        <w:ind w:firstLine="709"/>
        <w:jc w:val="both"/>
        <w:rPr>
          <w:b/>
          <w:sz w:val="20"/>
          <w:szCs w:val="20"/>
        </w:rPr>
      </w:pPr>
      <w:r w:rsidRPr="003D14DD">
        <w:rPr>
          <w:b/>
          <w:sz w:val="20"/>
          <w:szCs w:val="20"/>
        </w:rPr>
        <w:t xml:space="preserve">4. Объем дисциплины и виды учебной работы   </w:t>
      </w:r>
    </w:p>
    <w:p w:rsidR="002102E2" w:rsidRPr="003D14DD" w:rsidRDefault="002102E2" w:rsidP="002102E2">
      <w:pPr>
        <w:tabs>
          <w:tab w:val="left" w:pos="900"/>
          <w:tab w:val="left" w:pos="1134"/>
        </w:tabs>
        <w:ind w:firstLine="709"/>
        <w:jc w:val="both"/>
        <w:rPr>
          <w:b/>
          <w:sz w:val="20"/>
          <w:szCs w:val="20"/>
        </w:rPr>
      </w:pPr>
    </w:p>
    <w:p w:rsidR="002102E2" w:rsidRPr="003D14DD" w:rsidRDefault="002102E2" w:rsidP="002102E2">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2102E2" w:rsidRPr="003D14DD" w:rsidRDefault="002102E2" w:rsidP="002102E2">
      <w:pPr>
        <w:tabs>
          <w:tab w:val="left" w:pos="900"/>
          <w:tab w:val="left" w:pos="1134"/>
        </w:tab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2102E2" w:rsidRPr="003D14DD" w:rsidTr="004D69F2">
        <w:tc>
          <w:tcPr>
            <w:tcW w:w="766" w:type="dxa"/>
            <w:vMerge w:val="restart"/>
            <w:vAlign w:val="center"/>
          </w:tcPr>
          <w:p w:rsidR="002102E2" w:rsidRPr="003D14DD" w:rsidRDefault="002102E2"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2102E2" w:rsidRPr="003D14DD" w:rsidRDefault="002102E2"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2102E2" w:rsidRPr="003D14DD" w:rsidRDefault="002102E2"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2102E2" w:rsidRPr="003D14DD" w:rsidTr="004D69F2">
        <w:tc>
          <w:tcPr>
            <w:tcW w:w="766" w:type="dxa"/>
            <w:vMerge/>
          </w:tcPr>
          <w:p w:rsidR="002102E2" w:rsidRPr="003D14DD" w:rsidRDefault="002102E2" w:rsidP="004D69F2">
            <w:pPr>
              <w:tabs>
                <w:tab w:val="left" w:pos="900"/>
              </w:tabs>
              <w:rPr>
                <w:b/>
                <w:sz w:val="20"/>
                <w:szCs w:val="20"/>
              </w:rPr>
            </w:pPr>
          </w:p>
        </w:tc>
        <w:tc>
          <w:tcPr>
            <w:tcW w:w="4922" w:type="dxa"/>
            <w:vMerge/>
          </w:tcPr>
          <w:p w:rsidR="002102E2" w:rsidRPr="003D14DD" w:rsidRDefault="002102E2" w:rsidP="004D69F2">
            <w:pPr>
              <w:tabs>
                <w:tab w:val="left" w:pos="900"/>
              </w:tabs>
              <w:rPr>
                <w:b/>
                <w:sz w:val="20"/>
                <w:szCs w:val="20"/>
              </w:rPr>
            </w:pPr>
          </w:p>
        </w:tc>
        <w:tc>
          <w:tcPr>
            <w:tcW w:w="2139" w:type="dxa"/>
            <w:gridSpan w:val="2"/>
            <w:vAlign w:val="center"/>
          </w:tcPr>
          <w:p w:rsidR="002102E2" w:rsidRPr="003D14DD" w:rsidRDefault="002102E2"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2102E2" w:rsidRPr="003D14DD" w:rsidRDefault="002102E2" w:rsidP="004D69F2">
            <w:pPr>
              <w:pStyle w:val="afff7"/>
              <w:suppressAutoHyphens/>
              <w:snapToGrid w:val="0"/>
              <w:ind w:right="-80"/>
              <w:jc w:val="center"/>
              <w:rPr>
                <w:b/>
                <w:sz w:val="20"/>
                <w:szCs w:val="20"/>
              </w:rPr>
            </w:pPr>
            <w:r w:rsidRPr="003D14DD">
              <w:rPr>
                <w:b/>
                <w:sz w:val="20"/>
                <w:szCs w:val="20"/>
              </w:rPr>
              <w:t>Заочная</w:t>
            </w:r>
          </w:p>
        </w:tc>
      </w:tr>
      <w:tr w:rsidR="002102E2" w:rsidRPr="003D14DD" w:rsidTr="004D69F2">
        <w:tc>
          <w:tcPr>
            <w:tcW w:w="766" w:type="dxa"/>
            <w:vMerge/>
          </w:tcPr>
          <w:p w:rsidR="002102E2" w:rsidRPr="003D14DD" w:rsidRDefault="002102E2" w:rsidP="004D69F2">
            <w:pPr>
              <w:tabs>
                <w:tab w:val="left" w:pos="900"/>
              </w:tabs>
              <w:rPr>
                <w:b/>
                <w:sz w:val="20"/>
                <w:szCs w:val="20"/>
              </w:rPr>
            </w:pPr>
          </w:p>
        </w:tc>
        <w:tc>
          <w:tcPr>
            <w:tcW w:w="4922" w:type="dxa"/>
            <w:vMerge/>
          </w:tcPr>
          <w:p w:rsidR="002102E2" w:rsidRPr="003D14DD" w:rsidRDefault="002102E2" w:rsidP="004D69F2">
            <w:pPr>
              <w:tabs>
                <w:tab w:val="left" w:pos="900"/>
              </w:tabs>
              <w:rPr>
                <w:b/>
                <w:sz w:val="20"/>
                <w:szCs w:val="20"/>
              </w:rPr>
            </w:pPr>
          </w:p>
        </w:tc>
        <w:tc>
          <w:tcPr>
            <w:tcW w:w="1069" w:type="dxa"/>
            <w:vAlign w:val="center"/>
          </w:tcPr>
          <w:p w:rsidR="002102E2" w:rsidRPr="003D14DD" w:rsidRDefault="002102E2" w:rsidP="004D69F2">
            <w:pPr>
              <w:tabs>
                <w:tab w:val="left" w:pos="900"/>
              </w:tabs>
              <w:jc w:val="center"/>
              <w:rPr>
                <w:b/>
                <w:sz w:val="20"/>
                <w:szCs w:val="20"/>
              </w:rPr>
            </w:pPr>
            <w:r w:rsidRPr="003D14DD">
              <w:rPr>
                <w:b/>
                <w:sz w:val="20"/>
                <w:szCs w:val="20"/>
              </w:rPr>
              <w:t>всего</w:t>
            </w:r>
          </w:p>
        </w:tc>
        <w:tc>
          <w:tcPr>
            <w:tcW w:w="1070" w:type="dxa"/>
            <w:vAlign w:val="center"/>
          </w:tcPr>
          <w:p w:rsidR="002102E2" w:rsidRPr="003D14DD" w:rsidRDefault="002102E2" w:rsidP="004D69F2">
            <w:pPr>
              <w:tabs>
                <w:tab w:val="left" w:pos="900"/>
              </w:tabs>
              <w:jc w:val="center"/>
              <w:rPr>
                <w:b/>
                <w:sz w:val="20"/>
                <w:szCs w:val="20"/>
              </w:rPr>
            </w:pPr>
            <w:r w:rsidRPr="003D14DD">
              <w:rPr>
                <w:b/>
                <w:sz w:val="20"/>
                <w:szCs w:val="20"/>
              </w:rPr>
              <w:t>в том числе</w:t>
            </w:r>
          </w:p>
        </w:tc>
        <w:tc>
          <w:tcPr>
            <w:tcW w:w="1069" w:type="dxa"/>
            <w:vAlign w:val="center"/>
          </w:tcPr>
          <w:p w:rsidR="002102E2" w:rsidRPr="003D14DD" w:rsidRDefault="002102E2" w:rsidP="004D69F2">
            <w:pPr>
              <w:tabs>
                <w:tab w:val="left" w:pos="900"/>
              </w:tabs>
              <w:jc w:val="center"/>
              <w:rPr>
                <w:b/>
                <w:sz w:val="20"/>
                <w:szCs w:val="20"/>
              </w:rPr>
            </w:pPr>
            <w:r w:rsidRPr="003D14DD">
              <w:rPr>
                <w:b/>
                <w:sz w:val="20"/>
                <w:szCs w:val="20"/>
              </w:rPr>
              <w:t>всего</w:t>
            </w:r>
          </w:p>
        </w:tc>
        <w:tc>
          <w:tcPr>
            <w:tcW w:w="1070" w:type="dxa"/>
            <w:vAlign w:val="center"/>
          </w:tcPr>
          <w:p w:rsidR="002102E2" w:rsidRPr="003D14DD" w:rsidRDefault="002102E2" w:rsidP="004D69F2">
            <w:pPr>
              <w:tabs>
                <w:tab w:val="left" w:pos="900"/>
              </w:tabs>
              <w:jc w:val="center"/>
              <w:rPr>
                <w:b/>
                <w:sz w:val="20"/>
                <w:szCs w:val="20"/>
              </w:rPr>
            </w:pPr>
            <w:r w:rsidRPr="003D14DD">
              <w:rPr>
                <w:b/>
                <w:sz w:val="20"/>
                <w:szCs w:val="20"/>
              </w:rPr>
              <w:t>в том числе</w:t>
            </w:r>
          </w:p>
        </w:tc>
      </w:tr>
      <w:tr w:rsidR="002102E2" w:rsidRPr="003D14DD" w:rsidTr="004D69F2">
        <w:tc>
          <w:tcPr>
            <w:tcW w:w="766" w:type="dxa"/>
          </w:tcPr>
          <w:p w:rsidR="002102E2" w:rsidRPr="003D14DD" w:rsidRDefault="002102E2" w:rsidP="004D69F2">
            <w:pPr>
              <w:suppressAutoHyphens/>
              <w:snapToGrid w:val="0"/>
              <w:rPr>
                <w:b/>
                <w:sz w:val="20"/>
                <w:szCs w:val="20"/>
              </w:rPr>
            </w:pPr>
            <w:r w:rsidRPr="003D14DD">
              <w:rPr>
                <w:b/>
                <w:sz w:val="20"/>
                <w:szCs w:val="20"/>
              </w:rPr>
              <w:t>1</w:t>
            </w:r>
          </w:p>
        </w:tc>
        <w:tc>
          <w:tcPr>
            <w:tcW w:w="4922" w:type="dxa"/>
          </w:tcPr>
          <w:p w:rsidR="002102E2" w:rsidRPr="003D14DD" w:rsidRDefault="002102E2"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2102E2" w:rsidRPr="003D14DD" w:rsidRDefault="002102E2" w:rsidP="004D69F2">
            <w:pPr>
              <w:suppressAutoHyphens/>
              <w:snapToGrid w:val="0"/>
              <w:jc w:val="center"/>
              <w:rPr>
                <w:b/>
                <w:sz w:val="20"/>
                <w:szCs w:val="20"/>
              </w:rPr>
            </w:pPr>
          </w:p>
        </w:tc>
        <w:tc>
          <w:tcPr>
            <w:tcW w:w="1070" w:type="dxa"/>
          </w:tcPr>
          <w:p w:rsidR="002102E2" w:rsidRPr="003D14DD" w:rsidRDefault="002102E2" w:rsidP="004D69F2">
            <w:pPr>
              <w:pStyle w:val="afff7"/>
              <w:suppressAutoHyphens/>
              <w:snapToGrid w:val="0"/>
              <w:ind w:right="312"/>
              <w:jc w:val="center"/>
              <w:rPr>
                <w:b/>
                <w:sz w:val="20"/>
                <w:szCs w:val="20"/>
              </w:rPr>
            </w:pPr>
          </w:p>
        </w:tc>
        <w:tc>
          <w:tcPr>
            <w:tcW w:w="1069" w:type="dxa"/>
          </w:tcPr>
          <w:p w:rsidR="002102E2" w:rsidRPr="003D14DD" w:rsidRDefault="002102E2" w:rsidP="004D69F2">
            <w:pPr>
              <w:pStyle w:val="afff7"/>
              <w:suppressAutoHyphens/>
              <w:snapToGrid w:val="0"/>
              <w:jc w:val="center"/>
              <w:rPr>
                <w:b/>
                <w:sz w:val="20"/>
                <w:szCs w:val="20"/>
              </w:rPr>
            </w:pPr>
            <w:r w:rsidRPr="003D14DD">
              <w:rPr>
                <w:b/>
                <w:sz w:val="20"/>
                <w:szCs w:val="20"/>
              </w:rPr>
              <w:t>26,2</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1.1</w:t>
            </w:r>
          </w:p>
        </w:tc>
        <w:tc>
          <w:tcPr>
            <w:tcW w:w="4922" w:type="dxa"/>
          </w:tcPr>
          <w:p w:rsidR="002102E2" w:rsidRPr="003D14DD" w:rsidRDefault="002102E2" w:rsidP="004D69F2">
            <w:pPr>
              <w:suppressAutoHyphens/>
              <w:snapToGrid w:val="0"/>
              <w:rPr>
                <w:sz w:val="20"/>
                <w:szCs w:val="20"/>
              </w:rPr>
            </w:pPr>
            <w:r w:rsidRPr="003D14DD">
              <w:rPr>
                <w:sz w:val="20"/>
                <w:szCs w:val="20"/>
              </w:rPr>
              <w:t>занятия лекционного типа (лекции)</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r w:rsidRPr="003D14DD">
              <w:rPr>
                <w:sz w:val="20"/>
                <w:szCs w:val="20"/>
              </w:rPr>
              <w:t>6</w:t>
            </w:r>
          </w:p>
        </w:tc>
        <w:tc>
          <w:tcPr>
            <w:tcW w:w="1070" w:type="dxa"/>
          </w:tcPr>
          <w:p w:rsidR="002102E2" w:rsidRPr="003D14DD" w:rsidRDefault="002102E2" w:rsidP="004D69F2">
            <w:pPr>
              <w:pStyle w:val="afff7"/>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1.2</w:t>
            </w:r>
          </w:p>
        </w:tc>
        <w:tc>
          <w:tcPr>
            <w:tcW w:w="4922" w:type="dxa"/>
          </w:tcPr>
          <w:p w:rsidR="002102E2" w:rsidRPr="003D14DD" w:rsidRDefault="002102E2" w:rsidP="004D69F2">
            <w:pPr>
              <w:suppressAutoHyphens/>
              <w:snapToGrid w:val="0"/>
              <w:rPr>
                <w:sz w:val="20"/>
                <w:szCs w:val="20"/>
              </w:rPr>
            </w:pPr>
            <w:r w:rsidRPr="003D14DD">
              <w:rPr>
                <w:sz w:val="20"/>
                <w:szCs w:val="20"/>
              </w:rPr>
              <w:t xml:space="preserve">занятия семинарского типа (практические)*, </w:t>
            </w:r>
          </w:p>
          <w:p w:rsidR="002102E2" w:rsidRPr="003D14DD" w:rsidRDefault="002102E2" w:rsidP="004D69F2">
            <w:pPr>
              <w:suppressAutoHyphens/>
              <w:snapToGrid w:val="0"/>
              <w:rPr>
                <w:sz w:val="20"/>
                <w:szCs w:val="20"/>
              </w:rPr>
            </w:pPr>
            <w:r w:rsidRPr="003D14DD">
              <w:rPr>
                <w:sz w:val="20"/>
                <w:szCs w:val="20"/>
              </w:rPr>
              <w:t xml:space="preserve">в том числе: </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r w:rsidRPr="003D14DD">
              <w:rPr>
                <w:sz w:val="20"/>
                <w:szCs w:val="20"/>
              </w:rPr>
              <w:t>18</w:t>
            </w:r>
          </w:p>
        </w:tc>
        <w:tc>
          <w:tcPr>
            <w:tcW w:w="1070" w:type="dxa"/>
          </w:tcPr>
          <w:p w:rsidR="002102E2" w:rsidRPr="003D14DD" w:rsidRDefault="002102E2" w:rsidP="004D69F2">
            <w:pPr>
              <w:pStyle w:val="afff7"/>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1.2.1</w:t>
            </w:r>
          </w:p>
        </w:tc>
        <w:tc>
          <w:tcPr>
            <w:tcW w:w="4922" w:type="dxa"/>
          </w:tcPr>
          <w:p w:rsidR="002102E2" w:rsidRPr="003D14DD" w:rsidRDefault="002102E2" w:rsidP="004D69F2">
            <w:pPr>
              <w:suppressAutoHyphens/>
              <w:snapToGrid w:val="0"/>
              <w:rPr>
                <w:sz w:val="20"/>
                <w:szCs w:val="20"/>
              </w:rPr>
            </w:pPr>
            <w:r w:rsidRPr="003D14DD">
              <w:rPr>
                <w:sz w:val="20"/>
                <w:szCs w:val="20"/>
              </w:rPr>
              <w:t xml:space="preserve">семинар-дискуссия, </w:t>
            </w:r>
          </w:p>
          <w:p w:rsidR="002102E2" w:rsidRPr="003D14DD" w:rsidRDefault="002102E2" w:rsidP="004D69F2">
            <w:pPr>
              <w:suppressAutoHyphens/>
              <w:snapToGrid w:val="0"/>
              <w:rPr>
                <w:sz w:val="20"/>
                <w:szCs w:val="20"/>
              </w:rPr>
            </w:pPr>
            <w:r w:rsidRPr="003D14DD">
              <w:rPr>
                <w:sz w:val="20"/>
                <w:szCs w:val="20"/>
              </w:rPr>
              <w:t>практические занятия</w:t>
            </w:r>
          </w:p>
        </w:tc>
        <w:tc>
          <w:tcPr>
            <w:tcW w:w="1069" w:type="dxa"/>
          </w:tcPr>
          <w:p w:rsidR="002102E2" w:rsidRPr="003D14DD" w:rsidRDefault="002102E2" w:rsidP="004D69F2">
            <w:pPr>
              <w:suppressAutoHyphens/>
              <w:snapToGrid w:val="0"/>
              <w:jc w:val="center"/>
              <w:rPr>
                <w:sz w:val="20"/>
                <w:szCs w:val="20"/>
              </w:rPr>
            </w:pPr>
          </w:p>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p>
          <w:p w:rsidR="002102E2" w:rsidRPr="003D14DD" w:rsidRDefault="002102E2" w:rsidP="004D69F2">
            <w:pPr>
              <w:pStyle w:val="afff7"/>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r w:rsidRPr="003D14DD">
              <w:rPr>
                <w:sz w:val="20"/>
                <w:szCs w:val="20"/>
              </w:rPr>
              <w:t>0</w:t>
            </w:r>
          </w:p>
          <w:p w:rsidR="002102E2" w:rsidRPr="003D14DD" w:rsidRDefault="002102E2" w:rsidP="004D69F2">
            <w:pPr>
              <w:pStyle w:val="afff7"/>
              <w:suppressAutoHyphens/>
              <w:snapToGrid w:val="0"/>
              <w:jc w:val="center"/>
              <w:rPr>
                <w:sz w:val="20"/>
                <w:szCs w:val="20"/>
              </w:rPr>
            </w:pPr>
            <w:r w:rsidRPr="003D14DD">
              <w:rPr>
                <w:sz w:val="20"/>
                <w:szCs w:val="20"/>
              </w:rPr>
              <w:t>18</w:t>
            </w: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1.2.2</w:t>
            </w:r>
          </w:p>
        </w:tc>
        <w:tc>
          <w:tcPr>
            <w:tcW w:w="4922" w:type="dxa"/>
          </w:tcPr>
          <w:p w:rsidR="002102E2" w:rsidRPr="003D14DD" w:rsidRDefault="002102E2"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1.2.3</w:t>
            </w:r>
          </w:p>
        </w:tc>
        <w:tc>
          <w:tcPr>
            <w:tcW w:w="4922" w:type="dxa"/>
          </w:tcPr>
          <w:p w:rsidR="002102E2" w:rsidRPr="003D14DD" w:rsidRDefault="002102E2"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2102E2" w:rsidRPr="003D14DD" w:rsidRDefault="002102E2" w:rsidP="004D69F2">
            <w:pPr>
              <w:suppressAutoHyphens/>
              <w:snapToGrid w:val="0"/>
              <w:jc w:val="center"/>
              <w:rPr>
                <w:sz w:val="20"/>
                <w:szCs w:val="20"/>
              </w:rPr>
            </w:pPr>
          </w:p>
          <w:p w:rsidR="002102E2" w:rsidRPr="003D14DD" w:rsidRDefault="002102E2" w:rsidP="004D69F2">
            <w:pPr>
              <w:pStyle w:val="afff7"/>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p>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1.3</w:t>
            </w:r>
          </w:p>
        </w:tc>
        <w:tc>
          <w:tcPr>
            <w:tcW w:w="4922" w:type="dxa"/>
          </w:tcPr>
          <w:p w:rsidR="002102E2" w:rsidRPr="003D14DD" w:rsidRDefault="002102E2"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2102E2" w:rsidRPr="003D14DD" w:rsidRDefault="002102E2" w:rsidP="004D69F2">
            <w:pPr>
              <w:pStyle w:val="afff7"/>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r w:rsidRPr="003D14DD">
              <w:rPr>
                <w:sz w:val="20"/>
                <w:szCs w:val="20"/>
              </w:rPr>
              <w:t>2,2</w:t>
            </w:r>
          </w:p>
        </w:tc>
        <w:tc>
          <w:tcPr>
            <w:tcW w:w="1070" w:type="dxa"/>
          </w:tcPr>
          <w:p w:rsidR="002102E2" w:rsidRPr="003D14DD" w:rsidRDefault="002102E2" w:rsidP="004D69F2">
            <w:pPr>
              <w:suppressAutoHyphens/>
              <w:snapToGrid w:val="0"/>
              <w:jc w:val="center"/>
              <w:rPr>
                <w:sz w:val="20"/>
                <w:szCs w:val="20"/>
              </w:rPr>
            </w:pP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1.3.1</w:t>
            </w:r>
          </w:p>
        </w:tc>
        <w:tc>
          <w:tcPr>
            <w:tcW w:w="4922" w:type="dxa"/>
          </w:tcPr>
          <w:p w:rsidR="002102E2" w:rsidRPr="003D14DD" w:rsidRDefault="002102E2" w:rsidP="004D69F2">
            <w:pPr>
              <w:suppressAutoHyphens/>
              <w:snapToGrid w:val="0"/>
              <w:rPr>
                <w:sz w:val="20"/>
                <w:szCs w:val="20"/>
              </w:rPr>
            </w:pPr>
            <w:r w:rsidRPr="003D14DD">
              <w:rPr>
                <w:sz w:val="20"/>
                <w:szCs w:val="20"/>
              </w:rPr>
              <w:t xml:space="preserve">консультации групповые </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r w:rsidRPr="003D14DD">
              <w:rPr>
                <w:sz w:val="20"/>
                <w:szCs w:val="20"/>
              </w:rPr>
              <w:t>2</w:t>
            </w: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sz w:val="20"/>
                <w:szCs w:val="20"/>
              </w:rPr>
              <w:t>1.3.2</w:t>
            </w:r>
          </w:p>
        </w:tc>
        <w:tc>
          <w:tcPr>
            <w:tcW w:w="4922" w:type="dxa"/>
          </w:tcPr>
          <w:p w:rsidR="002102E2" w:rsidRPr="003D14DD" w:rsidRDefault="002102E2"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r w:rsidRPr="003D14DD">
              <w:rPr>
                <w:sz w:val="20"/>
                <w:szCs w:val="20"/>
              </w:rPr>
              <w:t>0,2</w:t>
            </w:r>
          </w:p>
        </w:tc>
      </w:tr>
      <w:tr w:rsidR="002102E2" w:rsidRPr="003D14DD" w:rsidTr="004D69F2">
        <w:tc>
          <w:tcPr>
            <w:tcW w:w="766" w:type="dxa"/>
          </w:tcPr>
          <w:p w:rsidR="002102E2" w:rsidRPr="003D14DD" w:rsidRDefault="002102E2" w:rsidP="004D69F2">
            <w:pPr>
              <w:suppressAutoHyphens/>
              <w:snapToGrid w:val="0"/>
              <w:rPr>
                <w:sz w:val="20"/>
                <w:szCs w:val="20"/>
              </w:rPr>
            </w:pPr>
            <w:r w:rsidRPr="003D14DD">
              <w:rPr>
                <w:b/>
                <w:sz w:val="20"/>
                <w:szCs w:val="20"/>
              </w:rPr>
              <w:t>2</w:t>
            </w:r>
          </w:p>
        </w:tc>
        <w:tc>
          <w:tcPr>
            <w:tcW w:w="4922" w:type="dxa"/>
          </w:tcPr>
          <w:p w:rsidR="002102E2" w:rsidRPr="003D14DD" w:rsidRDefault="002102E2" w:rsidP="004D69F2">
            <w:pPr>
              <w:suppressAutoHyphens/>
              <w:snapToGrid w:val="0"/>
              <w:rPr>
                <w:sz w:val="20"/>
                <w:szCs w:val="20"/>
              </w:rPr>
            </w:pPr>
            <w:r w:rsidRPr="003D14DD">
              <w:rPr>
                <w:b/>
                <w:sz w:val="20"/>
                <w:szCs w:val="20"/>
              </w:rPr>
              <w:t>Самостоятельная работа (всего)</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suppressAutoHyphens/>
              <w:snapToGrid w:val="0"/>
              <w:jc w:val="center"/>
              <w:rPr>
                <w:sz w:val="20"/>
                <w:szCs w:val="20"/>
              </w:rPr>
            </w:pPr>
          </w:p>
        </w:tc>
        <w:tc>
          <w:tcPr>
            <w:tcW w:w="1069" w:type="dxa"/>
          </w:tcPr>
          <w:p w:rsidR="002102E2" w:rsidRPr="003D14DD" w:rsidRDefault="002102E2" w:rsidP="004D69F2">
            <w:pPr>
              <w:suppressAutoHyphens/>
              <w:snapToGrid w:val="0"/>
              <w:jc w:val="center"/>
              <w:rPr>
                <w:sz w:val="20"/>
                <w:szCs w:val="20"/>
              </w:rPr>
            </w:pPr>
            <w:r w:rsidRPr="003D14DD">
              <w:rPr>
                <w:b/>
                <w:sz w:val="20"/>
                <w:szCs w:val="20"/>
              </w:rPr>
              <w:t>183</w:t>
            </w:r>
          </w:p>
        </w:tc>
        <w:tc>
          <w:tcPr>
            <w:tcW w:w="1070" w:type="dxa"/>
          </w:tcPr>
          <w:p w:rsidR="002102E2" w:rsidRPr="003D14DD" w:rsidRDefault="002102E2" w:rsidP="004D69F2">
            <w:pPr>
              <w:suppressAutoHyphens/>
              <w:snapToGrid w:val="0"/>
              <w:jc w:val="center"/>
              <w:rPr>
                <w:sz w:val="20"/>
                <w:szCs w:val="20"/>
              </w:rPr>
            </w:pPr>
          </w:p>
        </w:tc>
      </w:tr>
      <w:tr w:rsidR="002102E2" w:rsidRPr="003D14DD" w:rsidTr="004D69F2">
        <w:tc>
          <w:tcPr>
            <w:tcW w:w="766" w:type="dxa"/>
          </w:tcPr>
          <w:p w:rsidR="002102E2" w:rsidRPr="003D14DD" w:rsidRDefault="002102E2" w:rsidP="004D69F2">
            <w:pPr>
              <w:tabs>
                <w:tab w:val="center" w:pos="4677"/>
                <w:tab w:val="right" w:pos="9355"/>
              </w:tabs>
              <w:suppressAutoHyphens/>
              <w:rPr>
                <w:b/>
                <w:sz w:val="20"/>
                <w:szCs w:val="20"/>
              </w:rPr>
            </w:pPr>
            <w:r w:rsidRPr="003D14DD">
              <w:rPr>
                <w:sz w:val="20"/>
                <w:szCs w:val="20"/>
              </w:rPr>
              <w:t>2.1</w:t>
            </w:r>
          </w:p>
        </w:tc>
        <w:tc>
          <w:tcPr>
            <w:tcW w:w="4922" w:type="dxa"/>
          </w:tcPr>
          <w:p w:rsidR="002102E2" w:rsidRPr="003D14DD" w:rsidRDefault="002102E2"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102E2" w:rsidRPr="003D14DD" w:rsidRDefault="002102E2" w:rsidP="004D69F2">
            <w:pPr>
              <w:suppressAutoHyphens/>
              <w:snapToGrid w:val="0"/>
              <w:jc w:val="center"/>
              <w:rPr>
                <w:b/>
                <w:sz w:val="20"/>
                <w:szCs w:val="20"/>
              </w:rPr>
            </w:pPr>
          </w:p>
        </w:tc>
        <w:tc>
          <w:tcPr>
            <w:tcW w:w="1070" w:type="dxa"/>
          </w:tcPr>
          <w:p w:rsidR="002102E2" w:rsidRPr="003D14DD" w:rsidRDefault="002102E2" w:rsidP="004D69F2">
            <w:pPr>
              <w:pStyle w:val="afff7"/>
              <w:suppressAutoHyphens/>
              <w:snapToGrid w:val="0"/>
              <w:jc w:val="center"/>
              <w:rPr>
                <w:b/>
                <w:sz w:val="20"/>
                <w:szCs w:val="20"/>
              </w:rPr>
            </w:pPr>
          </w:p>
        </w:tc>
        <w:tc>
          <w:tcPr>
            <w:tcW w:w="1069" w:type="dxa"/>
          </w:tcPr>
          <w:p w:rsidR="002102E2" w:rsidRPr="003D14DD" w:rsidRDefault="002102E2" w:rsidP="004D69F2">
            <w:pPr>
              <w:pStyle w:val="afff7"/>
              <w:suppressAutoHyphens/>
              <w:snapToGrid w:val="0"/>
              <w:jc w:val="center"/>
              <w:rPr>
                <w:sz w:val="20"/>
                <w:szCs w:val="20"/>
              </w:rPr>
            </w:pPr>
          </w:p>
          <w:p w:rsidR="002102E2" w:rsidRPr="003D14DD" w:rsidRDefault="002102E2" w:rsidP="004D69F2">
            <w:pPr>
              <w:pStyle w:val="afff7"/>
              <w:suppressAutoHyphens/>
              <w:snapToGrid w:val="0"/>
              <w:jc w:val="center"/>
              <w:rPr>
                <w:sz w:val="20"/>
                <w:szCs w:val="20"/>
              </w:rPr>
            </w:pPr>
          </w:p>
          <w:p w:rsidR="002102E2" w:rsidRPr="003D14DD" w:rsidRDefault="002102E2" w:rsidP="004D69F2">
            <w:pPr>
              <w:pStyle w:val="afff7"/>
              <w:suppressAutoHyphens/>
              <w:snapToGrid w:val="0"/>
              <w:jc w:val="center"/>
              <w:rPr>
                <w:b/>
                <w:sz w:val="20"/>
                <w:szCs w:val="20"/>
              </w:rPr>
            </w:pPr>
            <w:r w:rsidRPr="003D14DD">
              <w:rPr>
                <w:sz w:val="20"/>
                <w:szCs w:val="20"/>
              </w:rPr>
              <w:t>183</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c>
          <w:tcPr>
            <w:tcW w:w="766" w:type="dxa"/>
          </w:tcPr>
          <w:p w:rsidR="002102E2" w:rsidRPr="003D14DD" w:rsidRDefault="002102E2" w:rsidP="004D69F2">
            <w:pPr>
              <w:suppressAutoHyphens/>
              <w:rPr>
                <w:sz w:val="20"/>
                <w:szCs w:val="20"/>
              </w:rPr>
            </w:pPr>
            <w:r w:rsidRPr="003D14DD">
              <w:rPr>
                <w:sz w:val="20"/>
                <w:szCs w:val="20"/>
              </w:rPr>
              <w:t>2.2</w:t>
            </w:r>
          </w:p>
        </w:tc>
        <w:tc>
          <w:tcPr>
            <w:tcW w:w="4922" w:type="dxa"/>
          </w:tcPr>
          <w:p w:rsidR="002102E2" w:rsidRPr="003D14DD" w:rsidRDefault="002102E2"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2102E2" w:rsidRPr="003D14DD" w:rsidRDefault="002102E2" w:rsidP="004D69F2">
            <w:pPr>
              <w:suppressAutoHyphens/>
              <w:snapToGrid w:val="0"/>
              <w:jc w:val="center"/>
              <w:rPr>
                <w:sz w:val="20"/>
                <w:szCs w:val="20"/>
              </w:rPr>
            </w:pPr>
          </w:p>
        </w:tc>
        <w:tc>
          <w:tcPr>
            <w:tcW w:w="1070" w:type="dxa"/>
          </w:tcPr>
          <w:p w:rsidR="002102E2" w:rsidRPr="003D14DD" w:rsidRDefault="002102E2" w:rsidP="004D69F2">
            <w:pPr>
              <w:pStyle w:val="afff7"/>
              <w:suppressAutoHyphens/>
              <w:snapToGrid w:val="0"/>
              <w:jc w:val="center"/>
              <w:rPr>
                <w:sz w:val="20"/>
                <w:szCs w:val="20"/>
              </w:rPr>
            </w:pPr>
          </w:p>
        </w:tc>
        <w:tc>
          <w:tcPr>
            <w:tcW w:w="1069" w:type="dxa"/>
          </w:tcPr>
          <w:p w:rsidR="002102E2" w:rsidRPr="003D14DD" w:rsidRDefault="002102E2" w:rsidP="004D69F2">
            <w:pPr>
              <w:pStyle w:val="afff7"/>
              <w:suppressAutoHyphens/>
              <w:snapToGrid w:val="0"/>
              <w:jc w:val="center"/>
              <w:rPr>
                <w:sz w:val="20"/>
                <w:szCs w:val="20"/>
              </w:rPr>
            </w:pPr>
            <w:r w:rsidRPr="003D14DD">
              <w:rPr>
                <w:b/>
                <w:sz w:val="20"/>
                <w:szCs w:val="20"/>
              </w:rPr>
              <w:t>6,8</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rPr>
          <w:trHeight w:val="249"/>
        </w:trPr>
        <w:tc>
          <w:tcPr>
            <w:tcW w:w="766" w:type="dxa"/>
            <w:vMerge w:val="restart"/>
          </w:tcPr>
          <w:p w:rsidR="002102E2" w:rsidRPr="003D14DD" w:rsidRDefault="002102E2" w:rsidP="004D69F2">
            <w:pPr>
              <w:suppressAutoHyphens/>
              <w:snapToGrid w:val="0"/>
              <w:rPr>
                <w:b/>
                <w:sz w:val="20"/>
                <w:szCs w:val="20"/>
              </w:rPr>
            </w:pPr>
            <w:r w:rsidRPr="003D14DD">
              <w:rPr>
                <w:b/>
                <w:sz w:val="20"/>
                <w:szCs w:val="20"/>
              </w:rPr>
              <w:t>3</w:t>
            </w:r>
          </w:p>
        </w:tc>
        <w:tc>
          <w:tcPr>
            <w:tcW w:w="4922" w:type="dxa"/>
            <w:vMerge w:val="restart"/>
          </w:tcPr>
          <w:p w:rsidR="002102E2" w:rsidRPr="003D14DD" w:rsidRDefault="002102E2"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2102E2" w:rsidRPr="003D14DD" w:rsidRDefault="002102E2"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2102E2" w:rsidRPr="003D14DD" w:rsidRDefault="002102E2" w:rsidP="004D69F2">
            <w:pPr>
              <w:suppressAutoHyphens/>
              <w:rPr>
                <w:sz w:val="20"/>
                <w:szCs w:val="20"/>
              </w:rPr>
            </w:pPr>
            <w:r w:rsidRPr="003D14DD">
              <w:rPr>
                <w:sz w:val="20"/>
                <w:szCs w:val="20"/>
              </w:rPr>
              <w:t>форма промежуточной аттестации</w:t>
            </w:r>
          </w:p>
        </w:tc>
        <w:tc>
          <w:tcPr>
            <w:tcW w:w="1069" w:type="dxa"/>
          </w:tcPr>
          <w:p w:rsidR="002102E2" w:rsidRPr="003D14DD" w:rsidRDefault="002102E2" w:rsidP="004D69F2">
            <w:pPr>
              <w:suppressAutoHyphens/>
              <w:snapToGrid w:val="0"/>
              <w:jc w:val="center"/>
              <w:rPr>
                <w:b/>
                <w:sz w:val="20"/>
                <w:szCs w:val="20"/>
              </w:rPr>
            </w:pPr>
          </w:p>
        </w:tc>
        <w:tc>
          <w:tcPr>
            <w:tcW w:w="1070" w:type="dxa"/>
          </w:tcPr>
          <w:p w:rsidR="002102E2" w:rsidRPr="003D14DD" w:rsidRDefault="002102E2" w:rsidP="004D69F2">
            <w:pPr>
              <w:pStyle w:val="afff7"/>
              <w:suppressAutoHyphens/>
              <w:snapToGrid w:val="0"/>
              <w:jc w:val="center"/>
              <w:rPr>
                <w:b/>
                <w:sz w:val="20"/>
                <w:szCs w:val="20"/>
              </w:rPr>
            </w:pPr>
          </w:p>
        </w:tc>
        <w:tc>
          <w:tcPr>
            <w:tcW w:w="1069" w:type="dxa"/>
          </w:tcPr>
          <w:p w:rsidR="002102E2" w:rsidRPr="003D14DD" w:rsidRDefault="002102E2" w:rsidP="004D69F2">
            <w:pPr>
              <w:suppressAutoHyphens/>
              <w:snapToGrid w:val="0"/>
              <w:jc w:val="center"/>
              <w:rPr>
                <w:b/>
                <w:sz w:val="20"/>
                <w:szCs w:val="20"/>
              </w:rPr>
            </w:pPr>
            <w:r w:rsidRPr="003D14DD">
              <w:rPr>
                <w:b/>
                <w:sz w:val="20"/>
                <w:szCs w:val="20"/>
              </w:rPr>
              <w:t>216</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c>
          <w:tcPr>
            <w:tcW w:w="766" w:type="dxa"/>
            <w:vMerge/>
          </w:tcPr>
          <w:p w:rsidR="002102E2" w:rsidRPr="003D14DD" w:rsidRDefault="002102E2" w:rsidP="004D69F2">
            <w:pPr>
              <w:suppressAutoHyphens/>
              <w:snapToGrid w:val="0"/>
              <w:rPr>
                <w:b/>
                <w:sz w:val="20"/>
                <w:szCs w:val="20"/>
              </w:rPr>
            </w:pPr>
          </w:p>
        </w:tc>
        <w:tc>
          <w:tcPr>
            <w:tcW w:w="4922" w:type="dxa"/>
            <w:vMerge/>
            <w:vAlign w:val="center"/>
          </w:tcPr>
          <w:p w:rsidR="002102E2" w:rsidRPr="003D14DD" w:rsidRDefault="002102E2" w:rsidP="004D69F2">
            <w:pPr>
              <w:suppressAutoHyphens/>
              <w:rPr>
                <w:sz w:val="20"/>
                <w:szCs w:val="20"/>
              </w:rPr>
            </w:pPr>
          </w:p>
        </w:tc>
        <w:tc>
          <w:tcPr>
            <w:tcW w:w="1069" w:type="dxa"/>
          </w:tcPr>
          <w:p w:rsidR="002102E2" w:rsidRPr="003D14DD" w:rsidRDefault="002102E2" w:rsidP="004D69F2">
            <w:pPr>
              <w:suppressAutoHyphens/>
              <w:snapToGrid w:val="0"/>
              <w:jc w:val="center"/>
              <w:rPr>
                <w:b/>
                <w:sz w:val="20"/>
                <w:szCs w:val="20"/>
              </w:rPr>
            </w:pPr>
          </w:p>
        </w:tc>
        <w:tc>
          <w:tcPr>
            <w:tcW w:w="1070" w:type="dxa"/>
          </w:tcPr>
          <w:p w:rsidR="002102E2" w:rsidRPr="003D14DD" w:rsidRDefault="002102E2" w:rsidP="004D69F2">
            <w:pPr>
              <w:pStyle w:val="afff7"/>
              <w:suppressAutoHyphens/>
              <w:snapToGrid w:val="0"/>
              <w:jc w:val="center"/>
              <w:rPr>
                <w:b/>
                <w:sz w:val="20"/>
                <w:szCs w:val="20"/>
              </w:rPr>
            </w:pPr>
          </w:p>
        </w:tc>
        <w:tc>
          <w:tcPr>
            <w:tcW w:w="1069" w:type="dxa"/>
          </w:tcPr>
          <w:p w:rsidR="002102E2" w:rsidRPr="003D14DD" w:rsidRDefault="002102E2" w:rsidP="004D69F2">
            <w:pPr>
              <w:suppressAutoHyphens/>
              <w:snapToGrid w:val="0"/>
              <w:jc w:val="center"/>
              <w:rPr>
                <w:b/>
                <w:sz w:val="20"/>
                <w:szCs w:val="20"/>
              </w:rPr>
            </w:pPr>
            <w:r w:rsidRPr="003D14DD">
              <w:rPr>
                <w:sz w:val="20"/>
                <w:szCs w:val="20"/>
              </w:rPr>
              <w:t>6</w:t>
            </w:r>
          </w:p>
        </w:tc>
        <w:tc>
          <w:tcPr>
            <w:tcW w:w="1070" w:type="dxa"/>
          </w:tcPr>
          <w:p w:rsidR="002102E2" w:rsidRPr="003D14DD" w:rsidRDefault="002102E2" w:rsidP="004D69F2">
            <w:pPr>
              <w:pStyle w:val="afff7"/>
              <w:suppressAutoHyphens/>
              <w:snapToGrid w:val="0"/>
              <w:jc w:val="center"/>
              <w:rPr>
                <w:b/>
                <w:sz w:val="20"/>
                <w:szCs w:val="20"/>
              </w:rPr>
            </w:pPr>
          </w:p>
        </w:tc>
      </w:tr>
      <w:tr w:rsidR="002102E2" w:rsidRPr="003D14DD" w:rsidTr="004D69F2">
        <w:tc>
          <w:tcPr>
            <w:tcW w:w="766" w:type="dxa"/>
            <w:vMerge/>
          </w:tcPr>
          <w:p w:rsidR="002102E2" w:rsidRPr="003D14DD" w:rsidRDefault="002102E2" w:rsidP="004D69F2">
            <w:pPr>
              <w:suppressAutoHyphens/>
              <w:snapToGrid w:val="0"/>
              <w:rPr>
                <w:b/>
                <w:sz w:val="20"/>
                <w:szCs w:val="20"/>
              </w:rPr>
            </w:pPr>
          </w:p>
        </w:tc>
        <w:tc>
          <w:tcPr>
            <w:tcW w:w="4922" w:type="dxa"/>
            <w:vMerge/>
            <w:vAlign w:val="center"/>
          </w:tcPr>
          <w:p w:rsidR="002102E2" w:rsidRPr="003D14DD" w:rsidRDefault="002102E2" w:rsidP="004D69F2">
            <w:pPr>
              <w:rPr>
                <w:sz w:val="20"/>
                <w:szCs w:val="20"/>
              </w:rPr>
            </w:pPr>
          </w:p>
        </w:tc>
        <w:tc>
          <w:tcPr>
            <w:tcW w:w="4278" w:type="dxa"/>
            <w:gridSpan w:val="4"/>
          </w:tcPr>
          <w:p w:rsidR="002102E2" w:rsidRPr="003D14DD" w:rsidRDefault="002102E2" w:rsidP="004D69F2">
            <w:pPr>
              <w:pStyle w:val="afff7"/>
              <w:suppressAutoHyphens/>
              <w:snapToGrid w:val="0"/>
              <w:jc w:val="center"/>
              <w:rPr>
                <w:sz w:val="20"/>
                <w:szCs w:val="20"/>
              </w:rPr>
            </w:pPr>
            <w:r w:rsidRPr="003D14DD">
              <w:rPr>
                <w:sz w:val="20"/>
                <w:szCs w:val="20"/>
              </w:rPr>
              <w:t>экзамен</w:t>
            </w:r>
          </w:p>
        </w:tc>
      </w:tr>
    </w:tbl>
    <w:p w:rsidR="002102E2" w:rsidRPr="003D14DD" w:rsidRDefault="002102E2" w:rsidP="002102E2">
      <w:pPr>
        <w:suppressAutoHyphens/>
        <w:ind w:firstLine="709"/>
        <w:jc w:val="both"/>
        <w:rPr>
          <w:b/>
          <w:sz w:val="20"/>
          <w:szCs w:val="20"/>
        </w:rPr>
      </w:pPr>
    </w:p>
    <w:p w:rsidR="002102E2" w:rsidRPr="003D14DD" w:rsidRDefault="002102E2" w:rsidP="002102E2">
      <w:pPr>
        <w:rPr>
          <w:sz w:val="20"/>
          <w:szCs w:val="20"/>
        </w:rPr>
      </w:pPr>
      <w:r w:rsidRPr="003D14DD">
        <w:rPr>
          <w:sz w:val="20"/>
          <w:szCs w:val="20"/>
        </w:rPr>
        <w:t>*</w:t>
      </w:r>
    </w:p>
    <w:p w:rsidR="002102E2" w:rsidRPr="003D14DD" w:rsidRDefault="002102E2" w:rsidP="002102E2">
      <w:pPr>
        <w:rPr>
          <w:sz w:val="20"/>
          <w:szCs w:val="20"/>
        </w:rPr>
      </w:pPr>
      <w:r w:rsidRPr="003D14DD">
        <w:rPr>
          <w:sz w:val="20"/>
          <w:szCs w:val="20"/>
        </w:rPr>
        <w:t>Семинар – семинар-дискуссия</w:t>
      </w:r>
    </w:p>
    <w:p w:rsidR="002102E2" w:rsidRPr="003D14DD" w:rsidRDefault="002102E2" w:rsidP="002102E2">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2102E2" w:rsidRPr="003D14DD" w:rsidRDefault="002102E2" w:rsidP="002102E2">
      <w:pPr>
        <w:rPr>
          <w:sz w:val="20"/>
          <w:szCs w:val="20"/>
        </w:rPr>
      </w:pPr>
      <w:r w:rsidRPr="003D14DD">
        <w:rPr>
          <w:sz w:val="20"/>
          <w:szCs w:val="20"/>
        </w:rPr>
        <w:t xml:space="preserve">ТТ - практическое занятие - тест-тренинг </w:t>
      </w:r>
    </w:p>
    <w:p w:rsidR="002102E2" w:rsidRPr="003D14DD" w:rsidRDefault="002102E2" w:rsidP="002102E2">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2102E2" w:rsidRPr="003D14DD" w:rsidRDefault="002102E2" w:rsidP="002102E2">
      <w:pPr>
        <w:rPr>
          <w:sz w:val="20"/>
          <w:szCs w:val="20"/>
        </w:rPr>
      </w:pPr>
      <w:r w:rsidRPr="003D14DD">
        <w:rPr>
          <w:sz w:val="20"/>
          <w:szCs w:val="20"/>
        </w:rPr>
        <w:t>ЛС - практическое занятие - логическая схема</w:t>
      </w:r>
    </w:p>
    <w:p w:rsidR="002102E2" w:rsidRPr="003D14DD" w:rsidRDefault="002102E2" w:rsidP="002102E2">
      <w:pPr>
        <w:rPr>
          <w:sz w:val="20"/>
          <w:szCs w:val="20"/>
        </w:rPr>
      </w:pPr>
      <w:r w:rsidRPr="003D14DD">
        <w:rPr>
          <w:sz w:val="20"/>
          <w:szCs w:val="20"/>
        </w:rPr>
        <w:t>УД - семинар-обсуждение устного доклада</w:t>
      </w:r>
    </w:p>
    <w:p w:rsidR="002102E2" w:rsidRPr="003D14DD" w:rsidRDefault="002102E2" w:rsidP="002102E2">
      <w:pPr>
        <w:rPr>
          <w:sz w:val="20"/>
          <w:szCs w:val="20"/>
        </w:rPr>
      </w:pPr>
      <w:r w:rsidRPr="003D14DD">
        <w:rPr>
          <w:sz w:val="20"/>
          <w:szCs w:val="20"/>
        </w:rPr>
        <w:t xml:space="preserve">РФ – семинар-обсуждение реферата </w:t>
      </w:r>
    </w:p>
    <w:p w:rsidR="002102E2" w:rsidRPr="003D14DD" w:rsidRDefault="002102E2" w:rsidP="002102E2">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2102E2" w:rsidRPr="003D14DD" w:rsidRDefault="002102E2" w:rsidP="002102E2">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2102E2" w:rsidRPr="003D14DD" w:rsidRDefault="002102E2" w:rsidP="002102E2">
      <w:pPr>
        <w:rPr>
          <w:sz w:val="20"/>
          <w:szCs w:val="20"/>
        </w:rPr>
      </w:pPr>
      <w:r w:rsidRPr="003D14DD">
        <w:rPr>
          <w:sz w:val="20"/>
          <w:szCs w:val="20"/>
        </w:rPr>
        <w:t xml:space="preserve">УЭ - семинар-обсуждение устного эссе </w:t>
      </w:r>
    </w:p>
    <w:p w:rsidR="002102E2" w:rsidRPr="003D14DD" w:rsidRDefault="002102E2" w:rsidP="002102E2">
      <w:pPr>
        <w:rPr>
          <w:sz w:val="20"/>
          <w:szCs w:val="20"/>
        </w:rPr>
      </w:pPr>
      <w:r w:rsidRPr="003D14DD">
        <w:rPr>
          <w:sz w:val="20"/>
          <w:szCs w:val="20"/>
        </w:rPr>
        <w:t xml:space="preserve">АЛТ - практическое занятие - алгоритмический тренинг  </w:t>
      </w:r>
    </w:p>
    <w:p w:rsidR="002102E2" w:rsidRPr="003D14DD" w:rsidRDefault="002102E2" w:rsidP="002102E2">
      <w:pPr>
        <w:suppressAutoHyphens/>
        <w:ind w:firstLine="709"/>
        <w:jc w:val="both"/>
        <w:rPr>
          <w:b/>
          <w:sz w:val="20"/>
          <w:szCs w:val="20"/>
        </w:rPr>
      </w:pPr>
    </w:p>
    <w:p w:rsidR="002102E2" w:rsidRPr="003D14DD" w:rsidRDefault="002102E2" w:rsidP="002102E2">
      <w:pPr>
        <w:suppressAutoHyphens/>
        <w:ind w:firstLine="709"/>
        <w:jc w:val="both"/>
        <w:rPr>
          <w:b/>
          <w:sz w:val="20"/>
          <w:szCs w:val="20"/>
        </w:rPr>
      </w:pPr>
      <w:r w:rsidRPr="003D14DD">
        <w:rPr>
          <w:b/>
          <w:sz w:val="20"/>
          <w:szCs w:val="20"/>
        </w:rPr>
        <w:t>5. Содержание дисциплины</w:t>
      </w:r>
    </w:p>
    <w:p w:rsidR="002102E2" w:rsidRPr="003D14DD" w:rsidRDefault="002102E2" w:rsidP="002102E2">
      <w:pPr>
        <w:ind w:firstLine="709"/>
        <w:jc w:val="both"/>
        <w:rPr>
          <w:b/>
          <w:sz w:val="20"/>
          <w:szCs w:val="20"/>
        </w:rPr>
      </w:pPr>
      <w:r w:rsidRPr="003D14DD">
        <w:rPr>
          <w:b/>
          <w:sz w:val="20"/>
          <w:szCs w:val="20"/>
        </w:rPr>
        <w:t>5.1 Содержание разделов и тем</w:t>
      </w:r>
    </w:p>
    <w:p w:rsidR="002102E2" w:rsidRPr="003D14DD" w:rsidRDefault="002102E2" w:rsidP="002102E2">
      <w:pPr>
        <w:suppressAutoHyphens/>
        <w:ind w:firstLine="454"/>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365"/>
        <w:gridCol w:w="6494"/>
      </w:tblGrid>
      <w:tr w:rsidR="002102E2" w:rsidRPr="003D14DD" w:rsidTr="004D69F2">
        <w:trPr>
          <w:trHeight w:val="57"/>
          <w:tblHeader/>
        </w:trPr>
        <w:tc>
          <w:tcPr>
            <w:tcW w:w="251" w:type="pct"/>
            <w:vAlign w:val="center"/>
          </w:tcPr>
          <w:p w:rsidR="002102E2" w:rsidRPr="003D14DD" w:rsidRDefault="002102E2" w:rsidP="004D69F2">
            <w:pPr>
              <w:suppressAutoHyphens/>
              <w:jc w:val="center"/>
              <w:rPr>
                <w:sz w:val="20"/>
                <w:szCs w:val="20"/>
              </w:rPr>
            </w:pPr>
            <w:r w:rsidRPr="003D14DD">
              <w:rPr>
                <w:sz w:val="20"/>
                <w:szCs w:val="20"/>
              </w:rPr>
              <w:t>№ п/п</w:t>
            </w:r>
          </w:p>
        </w:tc>
        <w:tc>
          <w:tcPr>
            <w:tcW w:w="1270" w:type="pct"/>
            <w:vAlign w:val="center"/>
          </w:tcPr>
          <w:p w:rsidR="002102E2" w:rsidRPr="003D14DD" w:rsidRDefault="002102E2" w:rsidP="004D69F2">
            <w:pPr>
              <w:suppressAutoHyphens/>
              <w:jc w:val="center"/>
              <w:rPr>
                <w:sz w:val="20"/>
                <w:szCs w:val="20"/>
              </w:rPr>
            </w:pPr>
            <w:r w:rsidRPr="003D14DD">
              <w:rPr>
                <w:sz w:val="20"/>
                <w:szCs w:val="20"/>
              </w:rPr>
              <w:t>Содержание разделов дисциплины</w:t>
            </w:r>
          </w:p>
        </w:tc>
        <w:tc>
          <w:tcPr>
            <w:tcW w:w="3479" w:type="pct"/>
            <w:vAlign w:val="center"/>
          </w:tcPr>
          <w:p w:rsidR="002102E2" w:rsidRPr="003D14DD" w:rsidRDefault="002102E2" w:rsidP="004D69F2">
            <w:pPr>
              <w:suppressAutoHyphens/>
              <w:jc w:val="center"/>
              <w:rPr>
                <w:bCs/>
                <w:spacing w:val="-4"/>
                <w:sz w:val="20"/>
                <w:szCs w:val="20"/>
              </w:rPr>
            </w:pPr>
            <w:r w:rsidRPr="003D14DD">
              <w:rPr>
                <w:bCs/>
                <w:spacing w:val="-4"/>
                <w:sz w:val="20"/>
                <w:szCs w:val="20"/>
              </w:rPr>
              <w:t xml:space="preserve">Содержание раздела дисциплины </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1</w:t>
            </w:r>
          </w:p>
        </w:tc>
        <w:tc>
          <w:tcPr>
            <w:tcW w:w="1270" w:type="pct"/>
          </w:tcPr>
          <w:p w:rsidR="002102E2" w:rsidRPr="003D14DD" w:rsidRDefault="002102E2" w:rsidP="004D69F2">
            <w:pPr>
              <w:pStyle w:val="50"/>
              <w:suppressAutoHyphens/>
              <w:spacing w:before="0" w:after="0"/>
              <w:jc w:val="both"/>
              <w:rPr>
                <w:b w:val="0"/>
                <w:i w:val="0"/>
                <w:sz w:val="20"/>
                <w:szCs w:val="20"/>
              </w:rPr>
            </w:pPr>
            <w:r w:rsidRPr="003D14DD">
              <w:rPr>
                <w:b w:val="0"/>
                <w:i w:val="0"/>
                <w:sz w:val="20"/>
                <w:szCs w:val="20"/>
              </w:rPr>
              <w:t>Процесс профессионализации и психология</w:t>
            </w:r>
          </w:p>
          <w:p w:rsidR="002102E2" w:rsidRPr="003D14DD" w:rsidRDefault="002102E2" w:rsidP="004D69F2">
            <w:pPr>
              <w:suppressAutoHyphens/>
              <w:rPr>
                <w:sz w:val="20"/>
                <w:szCs w:val="20"/>
              </w:rPr>
            </w:pPr>
          </w:p>
        </w:tc>
        <w:tc>
          <w:tcPr>
            <w:tcW w:w="3479" w:type="pct"/>
          </w:tcPr>
          <w:p w:rsidR="002102E2" w:rsidRPr="003D14DD" w:rsidRDefault="002102E2" w:rsidP="004D69F2">
            <w:pPr>
              <w:suppressAutoHyphens/>
              <w:jc w:val="both"/>
              <w:rPr>
                <w:sz w:val="20"/>
                <w:szCs w:val="20"/>
              </w:rPr>
            </w:pPr>
            <w:r w:rsidRPr="003D14DD">
              <w:rPr>
                <w:sz w:val="20"/>
                <w:szCs w:val="20"/>
              </w:rPr>
              <w:t xml:space="preserve">Профессионализация, образование и психология развития: содержание и основные понятия. Содержание основных понятий при изучении особенностей профессиональной деятельности: «профессиональная пригодность», «профессиональные способности», «профессиональное мышление», «профессиональная рефлексия», «профессиональная компетентность» и «индивидуальный стиль деятельности». Профессия как общественно полезная деятельность и средство личностной самореализации. Виды классификаций профессий по характеристикам объекта и субъекта труда. Сравнительный анализ различных психологических концепций, объясняющих детерминанты, закономерности и механизмы профессионального выбора. Этапы профессионализации и психологических исследований в отечественной науке. </w:t>
            </w:r>
            <w:proofErr w:type="spellStart"/>
            <w:r w:rsidRPr="003D14DD">
              <w:rPr>
                <w:sz w:val="20"/>
                <w:szCs w:val="20"/>
              </w:rPr>
              <w:t>Акмеологический</w:t>
            </w:r>
            <w:proofErr w:type="spellEnd"/>
            <w:r w:rsidRPr="003D14DD">
              <w:rPr>
                <w:sz w:val="20"/>
                <w:szCs w:val="20"/>
              </w:rPr>
              <w:t xml:space="preserve"> и психологический подходы к трактовке профессионализации. Предмет и задачи психологии профессионального образования. Связь профессионального образования с психологией труда, педагогической психологией и социальной психологией.</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2</w:t>
            </w:r>
          </w:p>
        </w:tc>
        <w:tc>
          <w:tcPr>
            <w:tcW w:w="1270" w:type="pct"/>
          </w:tcPr>
          <w:p w:rsidR="002102E2" w:rsidRPr="003D14DD" w:rsidRDefault="002102E2" w:rsidP="004D69F2">
            <w:pPr>
              <w:pStyle w:val="50"/>
              <w:suppressAutoHyphens/>
              <w:spacing w:before="0" w:after="0"/>
              <w:jc w:val="both"/>
              <w:rPr>
                <w:b w:val="0"/>
                <w:i w:val="0"/>
                <w:sz w:val="20"/>
                <w:szCs w:val="20"/>
              </w:rPr>
            </w:pPr>
            <w:r w:rsidRPr="003D14DD">
              <w:rPr>
                <w:b w:val="0"/>
                <w:i w:val="0"/>
                <w:sz w:val="20"/>
                <w:szCs w:val="20"/>
              </w:rPr>
              <w:t>Динамика профессионального развития</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suppressAutoHyphens/>
              <w:jc w:val="both"/>
              <w:rPr>
                <w:sz w:val="20"/>
                <w:szCs w:val="20"/>
              </w:rPr>
            </w:pPr>
            <w:r w:rsidRPr="003D14DD">
              <w:rPr>
                <w:sz w:val="20"/>
                <w:szCs w:val="20"/>
              </w:rPr>
              <w:t xml:space="preserve">Профессиональное развитие молодежи. Динамика становления профессионально-значимых качеств. Соотношение понятий «профессионализация» и «социализация». Этапы профессионального становления личности, значение и специфика каждого этапа, критерии нормативности их протекания. Факторы (внешние и внутренние), влияющие на выбор профессии и субъективную оценку правильности сделанного выбора. </w:t>
            </w:r>
            <w:proofErr w:type="spellStart"/>
            <w:r w:rsidRPr="003D14DD">
              <w:rPr>
                <w:sz w:val="20"/>
                <w:szCs w:val="20"/>
              </w:rPr>
              <w:t>Профессиографирование</w:t>
            </w:r>
            <w:proofErr w:type="spellEnd"/>
            <w:r w:rsidRPr="003D14DD">
              <w:rPr>
                <w:sz w:val="20"/>
                <w:szCs w:val="20"/>
              </w:rPr>
              <w:t xml:space="preserve"> и </w:t>
            </w:r>
            <w:proofErr w:type="spellStart"/>
            <w:r w:rsidRPr="003D14DD">
              <w:rPr>
                <w:sz w:val="20"/>
                <w:szCs w:val="20"/>
              </w:rPr>
              <w:t>психографирование</w:t>
            </w:r>
            <w:proofErr w:type="spellEnd"/>
            <w:r w:rsidRPr="003D14DD">
              <w:rPr>
                <w:sz w:val="20"/>
                <w:szCs w:val="20"/>
              </w:rPr>
              <w:t>. Особенности профессионализации в условиях рынка.</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3</w:t>
            </w:r>
          </w:p>
        </w:tc>
        <w:tc>
          <w:tcPr>
            <w:tcW w:w="1270" w:type="pct"/>
          </w:tcPr>
          <w:p w:rsidR="002102E2" w:rsidRPr="003D14DD" w:rsidRDefault="002102E2" w:rsidP="004D69F2">
            <w:pPr>
              <w:pStyle w:val="aff2"/>
              <w:suppressAutoHyphens/>
              <w:spacing w:after="0"/>
              <w:jc w:val="both"/>
              <w:rPr>
                <w:sz w:val="20"/>
                <w:szCs w:val="20"/>
              </w:rPr>
            </w:pPr>
            <w:r w:rsidRPr="003D14DD">
              <w:rPr>
                <w:sz w:val="20"/>
                <w:szCs w:val="20"/>
              </w:rPr>
              <w:t xml:space="preserve">Субъект и объект профессионального образования </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pStyle w:val="-1"/>
              <w:widowControl/>
              <w:suppressAutoHyphens/>
              <w:spacing w:line="240" w:lineRule="auto"/>
              <w:ind w:firstLine="0"/>
              <w:rPr>
                <w:sz w:val="20"/>
              </w:rPr>
            </w:pPr>
            <w:r w:rsidRPr="003D14DD">
              <w:rPr>
                <w:sz w:val="20"/>
              </w:rPr>
              <w:t xml:space="preserve">Процесс профессионального образования: сущность и основные компоненты. Студент как субъект учебной деятельности. Поведенческие особенности юношества и профориентация. Гендерные различия в процессе профессионализации. Основные мотивы учебной деятельности: профессиональные, познавательные, прагматические и социальные. Стили учения. Психологические предпосылки успешности профессионализации. Методы получения психологической информации о профессиональных предпочтениях молодежи. </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4</w:t>
            </w:r>
          </w:p>
        </w:tc>
        <w:tc>
          <w:tcPr>
            <w:tcW w:w="1270" w:type="pct"/>
          </w:tcPr>
          <w:p w:rsidR="002102E2" w:rsidRPr="003D14DD" w:rsidRDefault="002102E2" w:rsidP="004D69F2">
            <w:pPr>
              <w:pStyle w:val="-1"/>
              <w:widowControl/>
              <w:suppressAutoHyphens/>
              <w:spacing w:line="240" w:lineRule="auto"/>
              <w:ind w:firstLine="0"/>
              <w:rPr>
                <w:sz w:val="20"/>
              </w:rPr>
            </w:pPr>
            <w:r w:rsidRPr="003D14DD">
              <w:rPr>
                <w:sz w:val="20"/>
              </w:rPr>
              <w:t>Специфика педагогической деятельности в процессе профессионализации молодежи</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suppressAutoHyphens/>
              <w:jc w:val="both"/>
              <w:rPr>
                <w:sz w:val="20"/>
                <w:szCs w:val="20"/>
              </w:rPr>
            </w:pPr>
            <w:r w:rsidRPr="003D14DD">
              <w:rPr>
                <w:sz w:val="20"/>
                <w:szCs w:val="20"/>
              </w:rPr>
              <w:t>Особенности профессиональной деятельности преподавателя высшей школы. Функционально-ролевая характеристика преподавателя. Основные функции взаимодействия «преподаватель-студент». Приемы оптимизации такого взаимодействия. Установки преподавателя, влияющие на эффективность взаимодействия «преподаватель – студент».</w:t>
            </w:r>
            <w:r w:rsidRPr="003D14DD">
              <w:rPr>
                <w:b/>
                <w:sz w:val="20"/>
                <w:szCs w:val="20"/>
              </w:rPr>
              <w:t xml:space="preserve"> </w:t>
            </w:r>
            <w:r w:rsidRPr="003D14DD">
              <w:rPr>
                <w:bCs/>
                <w:iCs/>
                <w:sz w:val="20"/>
                <w:szCs w:val="20"/>
              </w:rPr>
              <w:t>Модели поведения преподавателя в общении со студентами на занятии.</w:t>
            </w:r>
            <w:r w:rsidRPr="003D14DD">
              <w:rPr>
                <w:sz w:val="20"/>
                <w:szCs w:val="20"/>
              </w:rPr>
              <w:t xml:space="preserve"> Профессиональная компетентность, педагогический такт (коммуникативные умения) и организаторские способности как основные факторы, влияющие на авторитет педагога. Типы профессиональной направленности преподавателя высшей школы.</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5</w:t>
            </w:r>
          </w:p>
        </w:tc>
        <w:tc>
          <w:tcPr>
            <w:tcW w:w="1270" w:type="pct"/>
          </w:tcPr>
          <w:p w:rsidR="002102E2" w:rsidRPr="003D14DD" w:rsidRDefault="002102E2" w:rsidP="004D69F2">
            <w:pPr>
              <w:pStyle w:val="11"/>
              <w:suppressAutoHyphens/>
              <w:ind w:firstLine="0"/>
              <w:rPr>
                <w:b w:val="0"/>
                <w:bCs/>
                <w:sz w:val="20"/>
                <w:szCs w:val="20"/>
              </w:rPr>
            </w:pPr>
            <w:r w:rsidRPr="003D14DD">
              <w:rPr>
                <w:b w:val="0"/>
                <w:bCs/>
                <w:caps w:val="0"/>
                <w:sz w:val="20"/>
                <w:szCs w:val="20"/>
              </w:rPr>
              <w:t>Социально-психологические аспекты профессионального образования</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suppressAutoHyphens/>
              <w:jc w:val="both"/>
              <w:rPr>
                <w:bCs/>
                <w:sz w:val="20"/>
                <w:szCs w:val="20"/>
              </w:rPr>
            </w:pPr>
            <w:r w:rsidRPr="003D14DD">
              <w:rPr>
                <w:sz w:val="20"/>
                <w:szCs w:val="20"/>
              </w:rPr>
              <w:t xml:space="preserve">Образование как социальное пространство формирования личности. Анализ социологической и социально-психологической информации в процессе профессионализации. Роль семьи в выборе профессии Образование как система, процесс и результат. Закономерности построения педагогического процесса в интересах профессиональной ориентации и самоопределения. Дефекты профессионального образования и их профилактика. Специфика профессиональной подготовки молодежи в школе и вузе на современном этапе развития профессионального образования. Механизмы усвоения профессиональных знаний и умений, формирование личности на начальных этапах профессионализации. Специфика обучения в профессиональных учебных заведениях, адаптация обучающихся к рыночным отношениям. </w:t>
            </w:r>
          </w:p>
        </w:tc>
      </w:tr>
      <w:tr w:rsidR="002102E2" w:rsidRPr="003D14DD" w:rsidTr="004D69F2">
        <w:trPr>
          <w:trHeight w:val="57"/>
        </w:trPr>
        <w:tc>
          <w:tcPr>
            <w:tcW w:w="251" w:type="pct"/>
          </w:tcPr>
          <w:p w:rsidR="002102E2" w:rsidRPr="003D14DD" w:rsidRDefault="002102E2" w:rsidP="004D69F2">
            <w:pPr>
              <w:suppressAutoHyphens/>
              <w:jc w:val="center"/>
              <w:rPr>
                <w:sz w:val="20"/>
                <w:szCs w:val="20"/>
              </w:rPr>
            </w:pPr>
            <w:r w:rsidRPr="003D14DD">
              <w:rPr>
                <w:sz w:val="20"/>
                <w:szCs w:val="20"/>
              </w:rPr>
              <w:t>6</w:t>
            </w:r>
          </w:p>
        </w:tc>
        <w:tc>
          <w:tcPr>
            <w:tcW w:w="1270" w:type="pct"/>
          </w:tcPr>
          <w:p w:rsidR="002102E2" w:rsidRPr="003D14DD" w:rsidRDefault="002102E2" w:rsidP="004D69F2">
            <w:pPr>
              <w:suppressAutoHyphens/>
              <w:jc w:val="both"/>
              <w:rPr>
                <w:sz w:val="20"/>
                <w:szCs w:val="20"/>
              </w:rPr>
            </w:pPr>
            <w:r w:rsidRPr="003D14DD">
              <w:rPr>
                <w:sz w:val="20"/>
                <w:szCs w:val="20"/>
              </w:rPr>
              <w:t>Психологическое обеспечение профессионализации в ходе учебного процесса</w:t>
            </w:r>
          </w:p>
          <w:p w:rsidR="002102E2" w:rsidRPr="003D14DD" w:rsidRDefault="002102E2" w:rsidP="004D69F2">
            <w:pPr>
              <w:suppressAutoHyphens/>
              <w:jc w:val="both"/>
              <w:rPr>
                <w:sz w:val="20"/>
                <w:szCs w:val="20"/>
              </w:rPr>
            </w:pPr>
          </w:p>
        </w:tc>
        <w:tc>
          <w:tcPr>
            <w:tcW w:w="3479" w:type="pct"/>
          </w:tcPr>
          <w:p w:rsidR="002102E2" w:rsidRPr="003D14DD" w:rsidRDefault="002102E2" w:rsidP="004D69F2">
            <w:pPr>
              <w:pStyle w:val="50"/>
              <w:suppressAutoHyphens/>
              <w:spacing w:before="0" w:after="0"/>
              <w:jc w:val="both"/>
              <w:rPr>
                <w:b w:val="0"/>
                <w:i w:val="0"/>
                <w:sz w:val="20"/>
                <w:szCs w:val="20"/>
              </w:rPr>
            </w:pPr>
            <w:r w:rsidRPr="003D14DD">
              <w:rPr>
                <w:b w:val="0"/>
                <w:i w:val="0"/>
                <w:sz w:val="20"/>
                <w:szCs w:val="20"/>
              </w:rPr>
              <w:t xml:space="preserve">Основные нормативные документы по организации психологической службы в образовании. Направления деятельности педагога-психолога. Профессиональное взаимодействие педагога-психолога и учителя (преподавателя). Основные функции педагога-психолога в процессе профессионализации. </w:t>
            </w:r>
            <w:proofErr w:type="spellStart"/>
            <w:r w:rsidRPr="003D14DD">
              <w:rPr>
                <w:b w:val="0"/>
                <w:i w:val="0"/>
                <w:sz w:val="20"/>
                <w:szCs w:val="20"/>
              </w:rPr>
              <w:t>Девиантное</w:t>
            </w:r>
            <w:proofErr w:type="spellEnd"/>
            <w:r w:rsidRPr="003D14DD">
              <w:rPr>
                <w:b w:val="0"/>
                <w:i w:val="0"/>
                <w:sz w:val="20"/>
                <w:szCs w:val="20"/>
              </w:rPr>
              <w:t xml:space="preserve"> поведение и процесс </w:t>
            </w:r>
            <w:r w:rsidRPr="003D14DD">
              <w:rPr>
                <w:b w:val="0"/>
                <w:i w:val="0"/>
                <w:sz w:val="20"/>
                <w:szCs w:val="20"/>
              </w:rPr>
              <w:lastRenderedPageBreak/>
              <w:t>профессионализации. Профессионализация молодежи с ограниченными возможностями. Особенности профессионализации молодежи в специализированных учреждениях (колонии, интернаты). Процесс управления образованием и современные технологии оптимизации этого процесса. Компьютеризация и профессионализация обучения.</w:t>
            </w:r>
          </w:p>
        </w:tc>
      </w:tr>
    </w:tbl>
    <w:p w:rsidR="002102E2" w:rsidRPr="003D14DD" w:rsidRDefault="002102E2" w:rsidP="002102E2">
      <w:pPr>
        <w:suppressAutoHyphens/>
        <w:ind w:firstLine="720"/>
        <w:jc w:val="both"/>
        <w:rPr>
          <w:b/>
          <w:bCs/>
          <w:sz w:val="20"/>
          <w:szCs w:val="20"/>
        </w:rPr>
      </w:pPr>
    </w:p>
    <w:p w:rsidR="002102E2" w:rsidRPr="003D14DD" w:rsidRDefault="002102E2" w:rsidP="002102E2">
      <w:pPr>
        <w:tabs>
          <w:tab w:val="left" w:pos="1080"/>
        </w:tabs>
        <w:ind w:firstLine="720"/>
        <w:rPr>
          <w:b/>
          <w:sz w:val="20"/>
          <w:szCs w:val="20"/>
        </w:rPr>
      </w:pPr>
      <w:r w:rsidRPr="003D14DD">
        <w:rPr>
          <w:b/>
          <w:sz w:val="20"/>
          <w:szCs w:val="20"/>
        </w:rPr>
        <w:t>5.2 Занятия лекционного и семинарского типа</w:t>
      </w:r>
    </w:p>
    <w:p w:rsidR="002102E2" w:rsidRPr="003D14DD" w:rsidRDefault="002102E2" w:rsidP="002102E2">
      <w:pPr>
        <w:tabs>
          <w:tab w:val="left" w:pos="1080"/>
        </w:tabs>
        <w:ind w:firstLine="720"/>
        <w:rPr>
          <w:b/>
          <w:sz w:val="20"/>
          <w:szCs w:val="20"/>
        </w:rPr>
      </w:pPr>
      <w:r w:rsidRPr="003D14DD">
        <w:rPr>
          <w:b/>
          <w:sz w:val="20"/>
          <w:szCs w:val="20"/>
        </w:rPr>
        <w:t>5.2.1 Темы лекций</w:t>
      </w:r>
    </w:p>
    <w:p w:rsidR="002102E2" w:rsidRPr="003D14DD" w:rsidRDefault="002102E2" w:rsidP="002102E2">
      <w:pPr>
        <w:tabs>
          <w:tab w:val="left" w:pos="1080"/>
        </w:tabs>
        <w:ind w:firstLine="720"/>
        <w:rPr>
          <w:b/>
          <w:sz w:val="20"/>
          <w:szCs w:val="20"/>
        </w:rPr>
      </w:pPr>
      <w:r w:rsidRPr="003D14DD">
        <w:rPr>
          <w:b/>
          <w:sz w:val="20"/>
          <w:szCs w:val="20"/>
        </w:rPr>
        <w:t>Раздел 1 «Процесс профессионализации и психология»</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Профессионализация, образование и психология развития: содержание и основные понятия</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Предмет и задачи психологии профессионального образования</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2 «Динамика профессионального развития»</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 xml:space="preserve">Динамика становления профессионально-значимых качеств </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Этапы профессионального становления личности</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3 «Субъект и объект профессионального образования»</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 xml:space="preserve">Студент как субъект учебной деятельности </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Процесс профессионального образования: сущность и основные компоненты</w:t>
      </w:r>
    </w:p>
    <w:p w:rsidR="002102E2" w:rsidRPr="003D14DD" w:rsidRDefault="002102E2" w:rsidP="002102E2">
      <w:pPr>
        <w:tabs>
          <w:tab w:val="left" w:pos="1080"/>
        </w:tabs>
        <w:ind w:firstLine="720"/>
        <w:rPr>
          <w:b/>
          <w:sz w:val="20"/>
          <w:szCs w:val="20"/>
        </w:rPr>
      </w:pPr>
      <w:r w:rsidRPr="003D14DD">
        <w:rPr>
          <w:b/>
          <w:sz w:val="20"/>
          <w:szCs w:val="20"/>
        </w:rPr>
        <w:t xml:space="preserve"> </w:t>
      </w:r>
    </w:p>
    <w:p w:rsidR="002102E2" w:rsidRPr="003D14DD" w:rsidRDefault="002102E2" w:rsidP="002102E2">
      <w:pPr>
        <w:tabs>
          <w:tab w:val="left" w:pos="1080"/>
        </w:tabs>
        <w:ind w:firstLine="720"/>
        <w:rPr>
          <w:b/>
          <w:sz w:val="20"/>
          <w:szCs w:val="20"/>
        </w:rPr>
      </w:pPr>
      <w:r w:rsidRPr="003D14DD">
        <w:rPr>
          <w:b/>
          <w:sz w:val="20"/>
          <w:szCs w:val="20"/>
        </w:rPr>
        <w:t>Раздел 4 «Специфика педагогической деятельности в процессе профессионализации молодежи»</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Особенности профессиональной деятельности преподавателя высшей школы</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Профессиональная компетентность, педагогический такт и организаторские способности педагога</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5 «Социально-психологические аспекты профессионального образования»</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 xml:space="preserve">Анализ социально-психологической информации в процессе профессионализации </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Построение педагогического процесса в интересах профессиональной ориентации и самоопределения</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6 «Психологическое обеспечение профессионализации в ходе учебного процесса»</w:t>
      </w:r>
    </w:p>
    <w:p w:rsidR="002102E2" w:rsidRPr="003D14DD" w:rsidRDefault="002102E2" w:rsidP="002102E2">
      <w:pPr>
        <w:tabs>
          <w:tab w:val="left" w:pos="1080"/>
        </w:tabs>
        <w:ind w:firstLine="720"/>
        <w:rPr>
          <w:sz w:val="20"/>
          <w:szCs w:val="20"/>
        </w:rPr>
      </w:pPr>
      <w:r w:rsidRPr="003D14DD">
        <w:rPr>
          <w:sz w:val="20"/>
          <w:szCs w:val="20"/>
        </w:rPr>
        <w:t>1.</w:t>
      </w:r>
      <w:r w:rsidRPr="003D14DD">
        <w:rPr>
          <w:sz w:val="20"/>
          <w:szCs w:val="20"/>
        </w:rPr>
        <w:tab/>
        <w:t>Основные функции педагога-психолога в процессе профессионализации</w:t>
      </w:r>
    </w:p>
    <w:p w:rsidR="002102E2" w:rsidRPr="003D14DD" w:rsidRDefault="002102E2" w:rsidP="002102E2">
      <w:pPr>
        <w:tabs>
          <w:tab w:val="left" w:pos="1080"/>
        </w:tabs>
        <w:ind w:firstLine="720"/>
        <w:rPr>
          <w:sz w:val="20"/>
          <w:szCs w:val="20"/>
        </w:rPr>
      </w:pPr>
      <w:r w:rsidRPr="003D14DD">
        <w:rPr>
          <w:sz w:val="20"/>
          <w:szCs w:val="20"/>
        </w:rPr>
        <w:t>2.</w:t>
      </w:r>
      <w:r w:rsidRPr="003D14DD">
        <w:rPr>
          <w:sz w:val="20"/>
          <w:szCs w:val="20"/>
        </w:rPr>
        <w:tab/>
        <w:t>Компьютеризация и профессионализация обучения</w:t>
      </w:r>
    </w:p>
    <w:p w:rsidR="002102E2" w:rsidRPr="003D14DD" w:rsidRDefault="002102E2" w:rsidP="002102E2">
      <w:pPr>
        <w:tabs>
          <w:tab w:val="left" w:pos="1080"/>
        </w:tabs>
        <w:ind w:firstLine="720"/>
        <w:rPr>
          <w:b/>
          <w:sz w:val="20"/>
          <w:szCs w:val="20"/>
        </w:rPr>
      </w:pPr>
      <w:r w:rsidRPr="003D14DD">
        <w:rPr>
          <w:b/>
          <w:sz w:val="20"/>
          <w:szCs w:val="20"/>
        </w:rPr>
        <w:t xml:space="preserve"> </w:t>
      </w:r>
    </w:p>
    <w:p w:rsidR="002102E2" w:rsidRPr="003D14DD" w:rsidRDefault="002102E2" w:rsidP="002102E2">
      <w:pPr>
        <w:numPr>
          <w:ilvl w:val="2"/>
          <w:numId w:val="21"/>
        </w:numPr>
        <w:tabs>
          <w:tab w:val="left" w:pos="1080"/>
        </w:tabs>
        <w:rPr>
          <w:b/>
          <w:sz w:val="20"/>
          <w:szCs w:val="20"/>
        </w:rPr>
      </w:pPr>
      <w:r w:rsidRPr="003D14DD">
        <w:rPr>
          <w:b/>
          <w:sz w:val="20"/>
          <w:szCs w:val="20"/>
        </w:rPr>
        <w:t>Вопросы для обсуждения на семинарах и практических занятиях</w:t>
      </w:r>
    </w:p>
    <w:p w:rsidR="002102E2" w:rsidRPr="003D14DD" w:rsidRDefault="002102E2" w:rsidP="002102E2">
      <w:pPr>
        <w:ind w:firstLine="720"/>
        <w:rPr>
          <w:b/>
          <w:sz w:val="20"/>
          <w:szCs w:val="20"/>
        </w:rPr>
      </w:pPr>
      <w:r w:rsidRPr="003D14DD">
        <w:rPr>
          <w:b/>
          <w:sz w:val="20"/>
          <w:szCs w:val="20"/>
        </w:rPr>
        <w:t>Раздел 1 «Процесс профессионализации и психология»</w:t>
      </w:r>
    </w:p>
    <w:p w:rsidR="002102E2" w:rsidRPr="003D14DD" w:rsidRDefault="002102E2" w:rsidP="002102E2">
      <w:pPr>
        <w:numPr>
          <w:ilvl w:val="0"/>
          <w:numId w:val="25"/>
        </w:numPr>
        <w:tabs>
          <w:tab w:val="left" w:pos="720"/>
          <w:tab w:val="left" w:pos="1080"/>
        </w:tabs>
        <w:suppressAutoHyphens/>
        <w:ind w:left="0" w:firstLine="720"/>
        <w:jc w:val="both"/>
        <w:rPr>
          <w:sz w:val="20"/>
          <w:szCs w:val="20"/>
        </w:rPr>
      </w:pPr>
      <w:r w:rsidRPr="003D14DD">
        <w:rPr>
          <w:sz w:val="20"/>
          <w:szCs w:val="20"/>
        </w:rPr>
        <w:t>Профессионализация, образование и психология развития: содержание и основные понятия.</w:t>
      </w:r>
    </w:p>
    <w:p w:rsidR="002102E2" w:rsidRPr="003D14DD" w:rsidRDefault="002102E2" w:rsidP="002102E2">
      <w:pPr>
        <w:numPr>
          <w:ilvl w:val="0"/>
          <w:numId w:val="25"/>
        </w:numPr>
        <w:tabs>
          <w:tab w:val="left" w:pos="720"/>
          <w:tab w:val="left" w:pos="1080"/>
        </w:tabs>
        <w:suppressAutoHyphens/>
        <w:ind w:left="0" w:firstLine="720"/>
        <w:jc w:val="both"/>
        <w:rPr>
          <w:sz w:val="20"/>
          <w:szCs w:val="20"/>
        </w:rPr>
      </w:pPr>
      <w:r w:rsidRPr="003D14DD">
        <w:rPr>
          <w:sz w:val="20"/>
          <w:szCs w:val="20"/>
        </w:rPr>
        <w:t xml:space="preserve">Профессия как общественно полезная деятельность и средство личностной самореализации. </w:t>
      </w:r>
    </w:p>
    <w:p w:rsidR="002102E2" w:rsidRPr="003D14DD" w:rsidRDefault="002102E2" w:rsidP="002102E2">
      <w:pPr>
        <w:numPr>
          <w:ilvl w:val="0"/>
          <w:numId w:val="25"/>
        </w:numPr>
        <w:tabs>
          <w:tab w:val="left" w:pos="720"/>
          <w:tab w:val="left" w:pos="1080"/>
        </w:tabs>
        <w:suppressAutoHyphens/>
        <w:ind w:left="0" w:firstLine="720"/>
        <w:jc w:val="both"/>
        <w:rPr>
          <w:sz w:val="20"/>
          <w:szCs w:val="20"/>
        </w:rPr>
      </w:pPr>
      <w:r w:rsidRPr="003D14DD">
        <w:rPr>
          <w:sz w:val="20"/>
          <w:szCs w:val="20"/>
        </w:rPr>
        <w:t xml:space="preserve">Виды классификаций профессий по характеристикам объекта и субъекта труда. </w:t>
      </w:r>
    </w:p>
    <w:p w:rsidR="002102E2" w:rsidRPr="003D14DD" w:rsidRDefault="002102E2" w:rsidP="002102E2">
      <w:pPr>
        <w:pStyle w:val="50"/>
        <w:numPr>
          <w:ilvl w:val="0"/>
          <w:numId w:val="25"/>
        </w:numPr>
        <w:tabs>
          <w:tab w:val="left" w:pos="720"/>
          <w:tab w:val="left" w:pos="1080"/>
        </w:tabs>
        <w:suppressAutoHyphens/>
        <w:spacing w:before="0" w:after="0"/>
        <w:ind w:left="0" w:firstLine="720"/>
        <w:jc w:val="both"/>
        <w:rPr>
          <w:b w:val="0"/>
          <w:i w:val="0"/>
          <w:sz w:val="20"/>
          <w:szCs w:val="20"/>
        </w:rPr>
      </w:pPr>
      <w:r w:rsidRPr="003D14DD">
        <w:rPr>
          <w:b w:val="0"/>
          <w:i w:val="0"/>
          <w:sz w:val="20"/>
          <w:szCs w:val="20"/>
        </w:rPr>
        <w:t xml:space="preserve">Сравнительный анализ различных психологических концепций, объясняющих детерминанты, закономерности и механизмы профессионального выбора. </w:t>
      </w:r>
    </w:p>
    <w:p w:rsidR="002102E2" w:rsidRPr="003D14DD" w:rsidRDefault="002102E2" w:rsidP="002102E2">
      <w:pPr>
        <w:tabs>
          <w:tab w:val="left" w:pos="1080"/>
        </w:tabs>
        <w:suppressAutoHyphens/>
        <w:ind w:firstLine="720"/>
        <w:rPr>
          <w:b/>
          <w:sz w:val="20"/>
          <w:szCs w:val="20"/>
        </w:rPr>
      </w:pPr>
    </w:p>
    <w:p w:rsidR="002102E2" w:rsidRPr="003D14DD" w:rsidRDefault="002102E2" w:rsidP="002102E2">
      <w:pPr>
        <w:ind w:firstLine="720"/>
        <w:rPr>
          <w:b/>
          <w:sz w:val="20"/>
          <w:szCs w:val="20"/>
        </w:rPr>
      </w:pPr>
      <w:r w:rsidRPr="003D14DD">
        <w:rPr>
          <w:b/>
          <w:sz w:val="20"/>
          <w:szCs w:val="20"/>
        </w:rPr>
        <w:t>Раздел 2 «Динамика профессионального развития»</w:t>
      </w:r>
    </w:p>
    <w:p w:rsidR="002102E2" w:rsidRPr="003D14DD" w:rsidRDefault="002102E2" w:rsidP="002102E2">
      <w:pPr>
        <w:numPr>
          <w:ilvl w:val="0"/>
          <w:numId w:val="26"/>
        </w:numPr>
        <w:tabs>
          <w:tab w:val="left" w:pos="720"/>
          <w:tab w:val="left" w:pos="1080"/>
        </w:tabs>
        <w:suppressAutoHyphens/>
        <w:ind w:left="0" w:firstLine="720"/>
        <w:jc w:val="both"/>
        <w:rPr>
          <w:sz w:val="20"/>
          <w:szCs w:val="20"/>
        </w:rPr>
      </w:pPr>
      <w:r w:rsidRPr="003D14DD">
        <w:rPr>
          <w:sz w:val="20"/>
          <w:szCs w:val="20"/>
        </w:rPr>
        <w:t xml:space="preserve">Профессиональное развитие молодежи. </w:t>
      </w:r>
    </w:p>
    <w:p w:rsidR="002102E2" w:rsidRPr="003D14DD" w:rsidRDefault="002102E2" w:rsidP="002102E2">
      <w:pPr>
        <w:numPr>
          <w:ilvl w:val="0"/>
          <w:numId w:val="26"/>
        </w:numPr>
        <w:tabs>
          <w:tab w:val="left" w:pos="720"/>
          <w:tab w:val="left" w:pos="1080"/>
        </w:tabs>
        <w:suppressAutoHyphens/>
        <w:ind w:left="0" w:firstLine="720"/>
        <w:jc w:val="both"/>
        <w:rPr>
          <w:sz w:val="20"/>
          <w:szCs w:val="20"/>
        </w:rPr>
      </w:pPr>
      <w:r w:rsidRPr="003D14DD">
        <w:rPr>
          <w:sz w:val="20"/>
          <w:szCs w:val="20"/>
        </w:rPr>
        <w:t xml:space="preserve">Динамика становления профессионально-значимых качеств. </w:t>
      </w:r>
    </w:p>
    <w:p w:rsidR="002102E2" w:rsidRPr="003D14DD" w:rsidRDefault="002102E2" w:rsidP="002102E2">
      <w:pPr>
        <w:numPr>
          <w:ilvl w:val="0"/>
          <w:numId w:val="26"/>
        </w:numPr>
        <w:tabs>
          <w:tab w:val="left" w:pos="720"/>
          <w:tab w:val="left" w:pos="1080"/>
        </w:tabs>
        <w:suppressAutoHyphens/>
        <w:ind w:left="0" w:firstLine="720"/>
        <w:jc w:val="both"/>
        <w:rPr>
          <w:b/>
          <w:sz w:val="20"/>
          <w:szCs w:val="20"/>
        </w:rPr>
      </w:pPr>
      <w:r w:rsidRPr="003D14DD">
        <w:rPr>
          <w:sz w:val="20"/>
          <w:szCs w:val="20"/>
        </w:rPr>
        <w:t xml:space="preserve">Соотношение понятий «профессионализация» и «социализация». </w:t>
      </w:r>
    </w:p>
    <w:p w:rsidR="002102E2" w:rsidRPr="003D14DD" w:rsidRDefault="002102E2" w:rsidP="002102E2">
      <w:pPr>
        <w:numPr>
          <w:ilvl w:val="0"/>
          <w:numId w:val="26"/>
        </w:numPr>
        <w:tabs>
          <w:tab w:val="left" w:pos="720"/>
          <w:tab w:val="left" w:pos="1080"/>
        </w:tabs>
        <w:suppressAutoHyphens/>
        <w:ind w:left="0" w:firstLine="720"/>
        <w:jc w:val="both"/>
        <w:rPr>
          <w:b/>
          <w:sz w:val="20"/>
          <w:szCs w:val="20"/>
        </w:rPr>
      </w:pPr>
      <w:r w:rsidRPr="003D14DD">
        <w:rPr>
          <w:sz w:val="20"/>
          <w:szCs w:val="20"/>
        </w:rPr>
        <w:t xml:space="preserve">Этапы профессионального становления личности, значение и специфика каждого этапа, критерии нормативности их протекания. </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3 «Субъект и объект профессионального образования»</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Процесс профессионального образования: сущность и основные компоненты. </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Студент как субъект учебной деятельности. </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Основные мотивы учебной деятельности: профессиональные, познавательные, прагматические и социальные. </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Стили учения. </w:t>
      </w:r>
    </w:p>
    <w:p w:rsidR="002102E2" w:rsidRPr="003D14DD" w:rsidRDefault="002102E2" w:rsidP="002102E2">
      <w:pPr>
        <w:numPr>
          <w:ilvl w:val="3"/>
          <w:numId w:val="27"/>
        </w:numPr>
        <w:tabs>
          <w:tab w:val="left" w:pos="1080"/>
          <w:tab w:val="left" w:pos="2880"/>
        </w:tabs>
        <w:ind w:left="0" w:firstLine="720"/>
        <w:rPr>
          <w:sz w:val="20"/>
          <w:szCs w:val="20"/>
        </w:rPr>
      </w:pPr>
      <w:r w:rsidRPr="003D14DD">
        <w:rPr>
          <w:sz w:val="20"/>
          <w:szCs w:val="20"/>
        </w:rPr>
        <w:t xml:space="preserve">Методы получения психологической информации о профессиональных предпочтениях молодежи. </w:t>
      </w:r>
    </w:p>
    <w:p w:rsidR="002102E2" w:rsidRPr="003D14DD" w:rsidRDefault="002102E2" w:rsidP="002102E2">
      <w:pPr>
        <w:tabs>
          <w:tab w:val="left" w:pos="1080"/>
        </w:tabs>
        <w:ind w:firstLine="720"/>
        <w:rPr>
          <w:b/>
          <w:sz w:val="20"/>
          <w:szCs w:val="20"/>
        </w:rPr>
      </w:pPr>
    </w:p>
    <w:p w:rsidR="002102E2" w:rsidRPr="003D14DD" w:rsidRDefault="002102E2" w:rsidP="002102E2">
      <w:pPr>
        <w:tabs>
          <w:tab w:val="left" w:pos="1080"/>
        </w:tabs>
        <w:ind w:firstLine="720"/>
        <w:rPr>
          <w:b/>
          <w:sz w:val="20"/>
          <w:szCs w:val="20"/>
        </w:rPr>
      </w:pPr>
      <w:r w:rsidRPr="003D14DD">
        <w:rPr>
          <w:b/>
          <w:sz w:val="20"/>
          <w:szCs w:val="20"/>
        </w:rPr>
        <w:t>Раздел 4 «Специфика педагогической деятельности в процессе профессионализации молодежи»</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lastRenderedPageBreak/>
        <w:t xml:space="preserve">Особенности профессиональной деятельности преподавателя высшей школы. </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t xml:space="preserve">Функционально-ролевая характеристика преподавателя. </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t xml:space="preserve">Основные функции взаимодействия «преподаватель-студент». </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t>Установки преподавателя, влияющие на эффективность взаимодействия «преподаватель – студент».</w:t>
      </w:r>
      <w:r w:rsidRPr="003D14DD">
        <w:rPr>
          <w:b/>
          <w:sz w:val="20"/>
          <w:szCs w:val="20"/>
        </w:rPr>
        <w:t xml:space="preserve"> </w:t>
      </w:r>
    </w:p>
    <w:p w:rsidR="002102E2" w:rsidRPr="003D14DD" w:rsidRDefault="002102E2" w:rsidP="002102E2">
      <w:pPr>
        <w:numPr>
          <w:ilvl w:val="0"/>
          <w:numId w:val="28"/>
        </w:numPr>
        <w:tabs>
          <w:tab w:val="left" w:pos="720"/>
          <w:tab w:val="left" w:pos="1080"/>
        </w:tabs>
        <w:suppressAutoHyphens/>
        <w:ind w:left="0" w:firstLine="720"/>
        <w:jc w:val="both"/>
        <w:rPr>
          <w:sz w:val="20"/>
          <w:szCs w:val="20"/>
        </w:rPr>
      </w:pPr>
      <w:r w:rsidRPr="003D14DD">
        <w:rPr>
          <w:sz w:val="20"/>
          <w:szCs w:val="20"/>
        </w:rPr>
        <w:t>Типы профессиональной направленности преподавателя высшей школы.</w:t>
      </w:r>
    </w:p>
    <w:p w:rsidR="002102E2" w:rsidRPr="003D14DD" w:rsidRDefault="002102E2" w:rsidP="002102E2">
      <w:pPr>
        <w:ind w:firstLine="720"/>
        <w:rPr>
          <w:b/>
          <w:sz w:val="20"/>
          <w:szCs w:val="20"/>
        </w:rPr>
      </w:pPr>
    </w:p>
    <w:p w:rsidR="002102E2" w:rsidRPr="003D14DD" w:rsidRDefault="002102E2" w:rsidP="002102E2">
      <w:pPr>
        <w:ind w:firstLine="720"/>
        <w:rPr>
          <w:b/>
          <w:sz w:val="20"/>
          <w:szCs w:val="20"/>
        </w:rPr>
      </w:pPr>
      <w:r w:rsidRPr="003D14DD">
        <w:rPr>
          <w:b/>
          <w:sz w:val="20"/>
          <w:szCs w:val="20"/>
        </w:rPr>
        <w:t>Раздел 5 «Социально-психологические аспекты профессионального образования»</w:t>
      </w:r>
    </w:p>
    <w:p w:rsidR="002102E2" w:rsidRPr="003D14DD" w:rsidRDefault="002102E2" w:rsidP="002102E2">
      <w:pPr>
        <w:numPr>
          <w:ilvl w:val="0"/>
          <w:numId w:val="29"/>
        </w:numPr>
        <w:tabs>
          <w:tab w:val="left" w:pos="720"/>
          <w:tab w:val="left" w:pos="1080"/>
        </w:tabs>
        <w:suppressAutoHyphens/>
        <w:ind w:left="0" w:firstLine="720"/>
        <w:jc w:val="both"/>
        <w:rPr>
          <w:bCs/>
          <w:sz w:val="20"/>
          <w:szCs w:val="20"/>
        </w:rPr>
      </w:pPr>
      <w:r w:rsidRPr="003D14DD">
        <w:rPr>
          <w:bCs/>
          <w:sz w:val="20"/>
          <w:szCs w:val="20"/>
        </w:rPr>
        <w:t xml:space="preserve">Образование как социальное пространство формирования личности. </w:t>
      </w:r>
    </w:p>
    <w:p w:rsidR="002102E2" w:rsidRPr="003D14DD" w:rsidRDefault="002102E2" w:rsidP="002102E2">
      <w:pPr>
        <w:numPr>
          <w:ilvl w:val="0"/>
          <w:numId w:val="29"/>
        </w:numPr>
        <w:tabs>
          <w:tab w:val="left" w:pos="720"/>
          <w:tab w:val="left" w:pos="1080"/>
        </w:tabs>
        <w:suppressAutoHyphens/>
        <w:ind w:left="0" w:firstLine="720"/>
        <w:jc w:val="both"/>
        <w:rPr>
          <w:bCs/>
          <w:sz w:val="20"/>
          <w:szCs w:val="20"/>
        </w:rPr>
      </w:pPr>
      <w:r w:rsidRPr="003D14DD">
        <w:rPr>
          <w:sz w:val="20"/>
          <w:szCs w:val="20"/>
        </w:rPr>
        <w:t xml:space="preserve">Анализ социологической и социально-психологической информации в процессе профессионализации. </w:t>
      </w:r>
    </w:p>
    <w:p w:rsidR="002102E2" w:rsidRPr="003D14DD" w:rsidRDefault="002102E2" w:rsidP="002102E2">
      <w:pPr>
        <w:numPr>
          <w:ilvl w:val="0"/>
          <w:numId w:val="29"/>
        </w:numPr>
        <w:tabs>
          <w:tab w:val="left" w:pos="720"/>
          <w:tab w:val="left" w:pos="1080"/>
        </w:tabs>
        <w:suppressAutoHyphens/>
        <w:ind w:left="0" w:firstLine="720"/>
        <w:jc w:val="both"/>
        <w:rPr>
          <w:sz w:val="20"/>
          <w:szCs w:val="20"/>
        </w:rPr>
      </w:pPr>
      <w:r w:rsidRPr="003D14DD">
        <w:rPr>
          <w:sz w:val="20"/>
          <w:szCs w:val="20"/>
        </w:rPr>
        <w:t>Роль семьи в выборе профессии</w:t>
      </w:r>
      <w:r w:rsidRPr="003D14DD">
        <w:rPr>
          <w:bCs/>
          <w:sz w:val="20"/>
          <w:szCs w:val="20"/>
        </w:rPr>
        <w:t xml:space="preserve"> </w:t>
      </w:r>
    </w:p>
    <w:p w:rsidR="002102E2" w:rsidRPr="003D14DD" w:rsidRDefault="002102E2" w:rsidP="002102E2">
      <w:pPr>
        <w:numPr>
          <w:ilvl w:val="0"/>
          <w:numId w:val="29"/>
        </w:numPr>
        <w:tabs>
          <w:tab w:val="left" w:pos="720"/>
          <w:tab w:val="left" w:pos="1080"/>
        </w:tabs>
        <w:suppressAutoHyphens/>
        <w:ind w:left="0" w:firstLine="720"/>
        <w:jc w:val="both"/>
        <w:rPr>
          <w:sz w:val="20"/>
          <w:szCs w:val="20"/>
        </w:rPr>
      </w:pPr>
      <w:r w:rsidRPr="003D14DD">
        <w:rPr>
          <w:sz w:val="20"/>
          <w:szCs w:val="20"/>
        </w:rPr>
        <w:t xml:space="preserve">Специфика профессиональной подготовки молодежи в школе и вузе на современном этапе развития профессионального образования. </w:t>
      </w:r>
    </w:p>
    <w:p w:rsidR="002102E2" w:rsidRPr="003D14DD" w:rsidRDefault="002102E2" w:rsidP="002102E2">
      <w:pPr>
        <w:numPr>
          <w:ilvl w:val="0"/>
          <w:numId w:val="29"/>
        </w:numPr>
        <w:tabs>
          <w:tab w:val="left" w:pos="720"/>
          <w:tab w:val="left" w:pos="1080"/>
        </w:tabs>
        <w:suppressAutoHyphens/>
        <w:ind w:left="0" w:firstLine="720"/>
        <w:jc w:val="both"/>
        <w:rPr>
          <w:b/>
          <w:sz w:val="20"/>
          <w:szCs w:val="20"/>
        </w:rPr>
      </w:pPr>
      <w:r w:rsidRPr="003D14DD">
        <w:rPr>
          <w:sz w:val="20"/>
          <w:szCs w:val="20"/>
        </w:rPr>
        <w:t xml:space="preserve">Механизмы усвоения профессиональных знаний и умений, формирование личности на начальных этапах профессионализации. </w:t>
      </w:r>
    </w:p>
    <w:p w:rsidR="002102E2" w:rsidRPr="003D14DD" w:rsidRDefault="002102E2" w:rsidP="002102E2">
      <w:pPr>
        <w:numPr>
          <w:ilvl w:val="0"/>
          <w:numId w:val="29"/>
        </w:numPr>
        <w:tabs>
          <w:tab w:val="left" w:pos="720"/>
          <w:tab w:val="left" w:pos="1080"/>
        </w:tabs>
        <w:suppressAutoHyphens/>
        <w:ind w:left="0" w:firstLine="720"/>
        <w:jc w:val="both"/>
        <w:rPr>
          <w:b/>
          <w:sz w:val="20"/>
          <w:szCs w:val="20"/>
        </w:rPr>
      </w:pPr>
      <w:r w:rsidRPr="003D14DD">
        <w:rPr>
          <w:sz w:val="20"/>
          <w:szCs w:val="20"/>
        </w:rPr>
        <w:t>Специфика обучения в профессиональных учебных заведениях, адаптация обучающихся к рыночным отношениям.</w:t>
      </w:r>
    </w:p>
    <w:p w:rsidR="002102E2" w:rsidRPr="003D14DD" w:rsidRDefault="002102E2" w:rsidP="002102E2">
      <w:pPr>
        <w:ind w:firstLine="720"/>
        <w:rPr>
          <w:b/>
          <w:sz w:val="20"/>
          <w:szCs w:val="20"/>
        </w:rPr>
      </w:pPr>
    </w:p>
    <w:p w:rsidR="002102E2" w:rsidRPr="003D14DD" w:rsidRDefault="002102E2" w:rsidP="002102E2">
      <w:pPr>
        <w:ind w:firstLine="720"/>
        <w:rPr>
          <w:b/>
          <w:sz w:val="20"/>
          <w:szCs w:val="20"/>
        </w:rPr>
      </w:pPr>
      <w:r w:rsidRPr="003D14DD">
        <w:rPr>
          <w:b/>
          <w:sz w:val="20"/>
          <w:szCs w:val="20"/>
        </w:rPr>
        <w:t>Раздел 6 «Психологическое обеспечение профессионализации в ходе учебного процесса»</w:t>
      </w:r>
    </w:p>
    <w:p w:rsidR="002102E2" w:rsidRPr="003D14DD" w:rsidRDefault="002102E2" w:rsidP="002102E2">
      <w:pPr>
        <w:numPr>
          <w:ilvl w:val="0"/>
          <w:numId w:val="30"/>
        </w:numPr>
        <w:tabs>
          <w:tab w:val="left" w:pos="720"/>
          <w:tab w:val="left" w:pos="1080"/>
        </w:tabs>
        <w:suppressAutoHyphens/>
        <w:ind w:left="0" w:firstLine="720"/>
        <w:jc w:val="both"/>
        <w:rPr>
          <w:bCs/>
          <w:sz w:val="20"/>
          <w:szCs w:val="20"/>
        </w:rPr>
      </w:pPr>
      <w:r w:rsidRPr="003D14DD">
        <w:rPr>
          <w:bCs/>
          <w:sz w:val="20"/>
          <w:szCs w:val="20"/>
        </w:rPr>
        <w:t xml:space="preserve">Образование как система, процесс и результат. </w:t>
      </w:r>
    </w:p>
    <w:p w:rsidR="002102E2" w:rsidRPr="003D14DD" w:rsidRDefault="002102E2" w:rsidP="002102E2">
      <w:pPr>
        <w:numPr>
          <w:ilvl w:val="0"/>
          <w:numId w:val="30"/>
        </w:numPr>
        <w:tabs>
          <w:tab w:val="left" w:pos="720"/>
          <w:tab w:val="left" w:pos="1080"/>
        </w:tabs>
        <w:suppressAutoHyphens/>
        <w:ind w:left="0" w:firstLine="720"/>
        <w:jc w:val="both"/>
        <w:rPr>
          <w:b/>
          <w:sz w:val="20"/>
          <w:szCs w:val="20"/>
        </w:rPr>
      </w:pPr>
      <w:r w:rsidRPr="003D14DD">
        <w:rPr>
          <w:bCs/>
          <w:sz w:val="20"/>
          <w:szCs w:val="20"/>
        </w:rPr>
        <w:t xml:space="preserve">Закономерности построения педагогического процесса в интересах профессиональной ориентации и самоопределения. </w:t>
      </w:r>
    </w:p>
    <w:p w:rsidR="002102E2" w:rsidRPr="003D14DD" w:rsidRDefault="002102E2" w:rsidP="002102E2">
      <w:pPr>
        <w:numPr>
          <w:ilvl w:val="0"/>
          <w:numId w:val="30"/>
        </w:numPr>
        <w:tabs>
          <w:tab w:val="left" w:pos="720"/>
          <w:tab w:val="left" w:pos="1080"/>
        </w:tabs>
        <w:suppressAutoHyphens/>
        <w:ind w:left="0" w:firstLine="720"/>
        <w:rPr>
          <w:b/>
          <w:bCs/>
          <w:sz w:val="20"/>
          <w:szCs w:val="20"/>
        </w:rPr>
      </w:pPr>
      <w:r w:rsidRPr="003D14DD">
        <w:rPr>
          <w:sz w:val="20"/>
          <w:szCs w:val="20"/>
        </w:rPr>
        <w:t xml:space="preserve">Основные нормативные документы по организации психологической службы в образовании. </w:t>
      </w:r>
    </w:p>
    <w:p w:rsidR="002102E2" w:rsidRPr="003D14DD" w:rsidRDefault="002102E2" w:rsidP="002102E2">
      <w:pPr>
        <w:numPr>
          <w:ilvl w:val="0"/>
          <w:numId w:val="30"/>
        </w:numPr>
        <w:tabs>
          <w:tab w:val="left" w:pos="720"/>
          <w:tab w:val="left" w:pos="1080"/>
        </w:tabs>
        <w:suppressAutoHyphens/>
        <w:ind w:left="0" w:firstLine="720"/>
        <w:rPr>
          <w:b/>
          <w:bCs/>
          <w:sz w:val="20"/>
          <w:szCs w:val="20"/>
        </w:rPr>
      </w:pPr>
      <w:r w:rsidRPr="003D14DD">
        <w:rPr>
          <w:sz w:val="20"/>
          <w:szCs w:val="20"/>
        </w:rPr>
        <w:t xml:space="preserve">Направления деятельности педагога-психолога. </w:t>
      </w:r>
    </w:p>
    <w:p w:rsidR="002102E2" w:rsidRPr="003D14DD" w:rsidRDefault="002102E2" w:rsidP="002102E2">
      <w:pPr>
        <w:numPr>
          <w:ilvl w:val="0"/>
          <w:numId w:val="30"/>
        </w:numPr>
        <w:tabs>
          <w:tab w:val="left" w:pos="720"/>
          <w:tab w:val="left" w:pos="1080"/>
        </w:tabs>
        <w:suppressAutoHyphens/>
        <w:ind w:left="0" w:firstLine="720"/>
        <w:rPr>
          <w:b/>
          <w:bCs/>
          <w:sz w:val="20"/>
          <w:szCs w:val="20"/>
        </w:rPr>
      </w:pPr>
      <w:r w:rsidRPr="003D14DD">
        <w:rPr>
          <w:sz w:val="20"/>
          <w:szCs w:val="20"/>
        </w:rPr>
        <w:t xml:space="preserve">Профессиональное взаимодействие педагога-психолога и учителя (преподавателя). </w:t>
      </w:r>
    </w:p>
    <w:p w:rsidR="002102E2" w:rsidRPr="003D14DD" w:rsidRDefault="002102E2" w:rsidP="002102E2">
      <w:pPr>
        <w:numPr>
          <w:ilvl w:val="0"/>
          <w:numId w:val="30"/>
        </w:numPr>
        <w:tabs>
          <w:tab w:val="left" w:pos="720"/>
          <w:tab w:val="left" w:pos="1080"/>
        </w:tabs>
        <w:suppressAutoHyphens/>
        <w:ind w:left="0" w:firstLine="720"/>
        <w:rPr>
          <w:b/>
          <w:sz w:val="20"/>
          <w:szCs w:val="20"/>
        </w:rPr>
      </w:pPr>
      <w:r w:rsidRPr="003D14DD">
        <w:rPr>
          <w:sz w:val="20"/>
          <w:szCs w:val="20"/>
        </w:rPr>
        <w:t xml:space="preserve">Основные функции педагога-психолога в процессе профессионализации. </w:t>
      </w:r>
    </w:p>
    <w:p w:rsidR="002102E2" w:rsidRPr="003D14DD" w:rsidRDefault="002102E2" w:rsidP="002102E2">
      <w:pPr>
        <w:tabs>
          <w:tab w:val="left" w:pos="1080"/>
        </w:tabs>
        <w:rPr>
          <w:b/>
          <w:sz w:val="20"/>
          <w:szCs w:val="20"/>
        </w:rPr>
      </w:pPr>
    </w:p>
    <w:p w:rsidR="002102E2" w:rsidRPr="003D14DD" w:rsidRDefault="002102E2" w:rsidP="002102E2">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102E2" w:rsidRPr="003D14DD" w:rsidRDefault="002102E2" w:rsidP="002102E2">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2102E2" w:rsidRPr="003D14DD" w:rsidTr="004D69F2">
        <w:trPr>
          <w:trHeight w:val="190"/>
          <w:tblHeader/>
        </w:trPr>
        <w:tc>
          <w:tcPr>
            <w:tcW w:w="0" w:type="auto"/>
            <w:vMerge w:val="restart"/>
            <w:vAlign w:val="center"/>
          </w:tcPr>
          <w:p w:rsidR="002102E2" w:rsidRPr="003D14DD" w:rsidRDefault="002102E2" w:rsidP="004D69F2">
            <w:pPr>
              <w:jc w:val="center"/>
              <w:rPr>
                <w:b/>
                <w:sz w:val="20"/>
                <w:szCs w:val="20"/>
              </w:rPr>
            </w:pPr>
            <w:r w:rsidRPr="003D14DD">
              <w:rPr>
                <w:b/>
                <w:sz w:val="20"/>
                <w:szCs w:val="20"/>
              </w:rPr>
              <w:t>Виды контактной</w:t>
            </w:r>
          </w:p>
          <w:p w:rsidR="002102E2" w:rsidRPr="003D14DD" w:rsidRDefault="002102E2" w:rsidP="004D69F2">
            <w:pPr>
              <w:jc w:val="center"/>
              <w:rPr>
                <w:b/>
                <w:sz w:val="20"/>
                <w:szCs w:val="20"/>
              </w:rPr>
            </w:pPr>
            <w:r w:rsidRPr="003D14DD">
              <w:rPr>
                <w:b/>
                <w:sz w:val="20"/>
                <w:szCs w:val="20"/>
              </w:rPr>
              <w:t xml:space="preserve">работы </w:t>
            </w:r>
          </w:p>
        </w:tc>
        <w:tc>
          <w:tcPr>
            <w:tcW w:w="5870" w:type="dxa"/>
            <w:gridSpan w:val="2"/>
          </w:tcPr>
          <w:p w:rsidR="002102E2" w:rsidRPr="003D14DD" w:rsidRDefault="002102E2"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2102E2" w:rsidRPr="003D14DD" w:rsidRDefault="002102E2" w:rsidP="004D69F2">
            <w:pPr>
              <w:jc w:val="center"/>
              <w:rPr>
                <w:b/>
                <w:sz w:val="20"/>
                <w:szCs w:val="20"/>
              </w:rPr>
            </w:pPr>
            <w:r w:rsidRPr="003D14DD">
              <w:rPr>
                <w:b/>
                <w:sz w:val="20"/>
                <w:szCs w:val="20"/>
              </w:rPr>
              <w:t xml:space="preserve">Контактная работа </w:t>
            </w:r>
          </w:p>
          <w:p w:rsidR="002102E2" w:rsidRPr="003D14DD" w:rsidRDefault="002102E2"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2102E2" w:rsidRPr="003D14DD" w:rsidTr="004D69F2">
        <w:trPr>
          <w:trHeight w:val="577"/>
          <w:tblHeader/>
        </w:trPr>
        <w:tc>
          <w:tcPr>
            <w:tcW w:w="0" w:type="auto"/>
            <w:vMerge/>
          </w:tcPr>
          <w:p w:rsidR="002102E2" w:rsidRPr="003D14DD" w:rsidRDefault="002102E2" w:rsidP="004D69F2">
            <w:pPr>
              <w:jc w:val="center"/>
              <w:rPr>
                <w:sz w:val="20"/>
                <w:szCs w:val="20"/>
              </w:rPr>
            </w:pPr>
          </w:p>
        </w:tc>
        <w:tc>
          <w:tcPr>
            <w:tcW w:w="3177" w:type="dxa"/>
          </w:tcPr>
          <w:p w:rsidR="002102E2" w:rsidRPr="003D14DD" w:rsidRDefault="002102E2"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2102E2" w:rsidRPr="003D14DD" w:rsidRDefault="002102E2"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2102E2" w:rsidRPr="003D14DD" w:rsidRDefault="002102E2"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2102E2" w:rsidRPr="003D14DD" w:rsidRDefault="002102E2" w:rsidP="004D69F2">
            <w:pPr>
              <w:jc w:val="center"/>
              <w:rPr>
                <w:sz w:val="20"/>
                <w:szCs w:val="20"/>
              </w:rPr>
            </w:pPr>
          </w:p>
        </w:tc>
      </w:tr>
      <w:tr w:rsidR="002102E2" w:rsidRPr="003D14DD" w:rsidTr="004D69F2">
        <w:trPr>
          <w:trHeight w:val="171"/>
          <w:tblHeader/>
        </w:trPr>
        <w:tc>
          <w:tcPr>
            <w:tcW w:w="0" w:type="auto"/>
          </w:tcPr>
          <w:p w:rsidR="002102E2" w:rsidRPr="003D14DD" w:rsidRDefault="002102E2" w:rsidP="004D69F2">
            <w:pPr>
              <w:jc w:val="center"/>
              <w:rPr>
                <w:sz w:val="20"/>
                <w:szCs w:val="20"/>
              </w:rPr>
            </w:pPr>
            <w:r w:rsidRPr="003D14DD">
              <w:rPr>
                <w:sz w:val="20"/>
                <w:szCs w:val="20"/>
              </w:rPr>
              <w:t>1</w:t>
            </w:r>
          </w:p>
        </w:tc>
        <w:tc>
          <w:tcPr>
            <w:tcW w:w="3177" w:type="dxa"/>
          </w:tcPr>
          <w:p w:rsidR="002102E2" w:rsidRPr="003D14DD" w:rsidRDefault="002102E2" w:rsidP="004D69F2">
            <w:pPr>
              <w:jc w:val="center"/>
              <w:rPr>
                <w:sz w:val="20"/>
                <w:szCs w:val="20"/>
              </w:rPr>
            </w:pPr>
            <w:r w:rsidRPr="003D14DD">
              <w:rPr>
                <w:sz w:val="20"/>
                <w:szCs w:val="20"/>
              </w:rPr>
              <w:t>2</w:t>
            </w:r>
          </w:p>
        </w:tc>
        <w:tc>
          <w:tcPr>
            <w:tcW w:w="2693" w:type="dxa"/>
          </w:tcPr>
          <w:p w:rsidR="002102E2" w:rsidRPr="003D14DD" w:rsidRDefault="002102E2" w:rsidP="004D69F2">
            <w:pPr>
              <w:jc w:val="center"/>
              <w:rPr>
                <w:sz w:val="20"/>
                <w:szCs w:val="20"/>
              </w:rPr>
            </w:pPr>
            <w:r w:rsidRPr="003D14DD">
              <w:rPr>
                <w:sz w:val="20"/>
                <w:szCs w:val="20"/>
              </w:rPr>
              <w:t>3</w:t>
            </w:r>
          </w:p>
        </w:tc>
        <w:tc>
          <w:tcPr>
            <w:tcW w:w="2091" w:type="dxa"/>
          </w:tcPr>
          <w:p w:rsidR="002102E2" w:rsidRPr="003D14DD" w:rsidRDefault="002102E2" w:rsidP="004D69F2">
            <w:pPr>
              <w:jc w:val="center"/>
              <w:rPr>
                <w:sz w:val="20"/>
                <w:szCs w:val="20"/>
              </w:rPr>
            </w:pPr>
            <w:r w:rsidRPr="003D14DD">
              <w:rPr>
                <w:sz w:val="20"/>
                <w:szCs w:val="20"/>
              </w:rPr>
              <w:t>4</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Лекционного типа (лекции)</w:t>
            </w:r>
          </w:p>
        </w:tc>
        <w:tc>
          <w:tcPr>
            <w:tcW w:w="3177" w:type="dxa"/>
            <w:vAlign w:val="center"/>
          </w:tcPr>
          <w:p w:rsidR="002102E2" w:rsidRPr="003D14DD" w:rsidRDefault="002102E2" w:rsidP="004D69F2">
            <w:pPr>
              <w:jc w:val="center"/>
              <w:rPr>
                <w:sz w:val="20"/>
                <w:szCs w:val="20"/>
              </w:rPr>
            </w:pPr>
            <w:r w:rsidRPr="003D14DD">
              <w:rPr>
                <w:sz w:val="20"/>
                <w:szCs w:val="20"/>
              </w:rPr>
              <w:t>6</w:t>
            </w:r>
          </w:p>
        </w:tc>
        <w:tc>
          <w:tcPr>
            <w:tcW w:w="2693" w:type="dxa"/>
            <w:vAlign w:val="center"/>
          </w:tcPr>
          <w:p w:rsidR="002102E2" w:rsidRPr="003D14DD" w:rsidRDefault="002102E2" w:rsidP="004D69F2">
            <w:pPr>
              <w:jc w:val="center"/>
              <w:rPr>
                <w:i/>
                <w:sz w:val="20"/>
                <w:szCs w:val="20"/>
              </w:rPr>
            </w:pPr>
            <w:r w:rsidRPr="003D14DD">
              <w:rPr>
                <w:i/>
                <w:sz w:val="20"/>
                <w:szCs w:val="20"/>
              </w:rPr>
              <w:t>-</w:t>
            </w:r>
          </w:p>
        </w:tc>
        <w:tc>
          <w:tcPr>
            <w:tcW w:w="2091" w:type="dxa"/>
            <w:vAlign w:val="center"/>
          </w:tcPr>
          <w:p w:rsidR="002102E2" w:rsidRPr="003D14DD" w:rsidRDefault="002102E2" w:rsidP="004D69F2">
            <w:pPr>
              <w:jc w:val="center"/>
              <w:rPr>
                <w:b/>
                <w:sz w:val="20"/>
                <w:szCs w:val="20"/>
              </w:rPr>
            </w:pPr>
            <w:r w:rsidRPr="003D14DD">
              <w:rPr>
                <w:b/>
                <w:sz w:val="20"/>
                <w:szCs w:val="20"/>
              </w:rPr>
              <w:t>6</w:t>
            </w:r>
          </w:p>
          <w:p w:rsidR="002102E2" w:rsidRPr="003D14DD" w:rsidRDefault="002102E2" w:rsidP="004D69F2">
            <w:pPr>
              <w:jc w:val="center"/>
              <w:rPr>
                <w:b/>
                <w:sz w:val="20"/>
                <w:szCs w:val="20"/>
              </w:rPr>
            </w:pPr>
          </w:p>
        </w:tc>
      </w:tr>
      <w:tr w:rsidR="002102E2" w:rsidRPr="003D14DD" w:rsidTr="004D69F2">
        <w:trPr>
          <w:trHeight w:val="337"/>
        </w:trPr>
        <w:tc>
          <w:tcPr>
            <w:tcW w:w="0" w:type="auto"/>
          </w:tcPr>
          <w:p w:rsidR="002102E2" w:rsidRPr="003D14DD" w:rsidRDefault="002102E2" w:rsidP="004D69F2">
            <w:pPr>
              <w:rPr>
                <w:b/>
                <w:sz w:val="20"/>
                <w:szCs w:val="20"/>
              </w:rPr>
            </w:pPr>
            <w:r w:rsidRPr="003D14DD">
              <w:rPr>
                <w:b/>
                <w:sz w:val="20"/>
                <w:szCs w:val="20"/>
              </w:rPr>
              <w:t>Семинарского типа</w:t>
            </w:r>
          </w:p>
          <w:p w:rsidR="002102E2" w:rsidRPr="003D14DD" w:rsidRDefault="002102E2" w:rsidP="004D69F2">
            <w:pPr>
              <w:rPr>
                <w:b/>
                <w:sz w:val="20"/>
                <w:szCs w:val="20"/>
              </w:rPr>
            </w:pPr>
            <w:r w:rsidRPr="003D14DD">
              <w:rPr>
                <w:b/>
                <w:sz w:val="20"/>
                <w:szCs w:val="20"/>
              </w:rPr>
              <w:t>(семинар дискуссия)</w:t>
            </w:r>
          </w:p>
        </w:tc>
        <w:tc>
          <w:tcPr>
            <w:tcW w:w="3177" w:type="dxa"/>
            <w:vAlign w:val="center"/>
          </w:tcPr>
          <w:p w:rsidR="002102E2" w:rsidRPr="003D14DD" w:rsidRDefault="002102E2" w:rsidP="004D69F2">
            <w:pPr>
              <w:jc w:val="center"/>
              <w:rPr>
                <w:sz w:val="20"/>
                <w:szCs w:val="20"/>
              </w:rPr>
            </w:pPr>
            <w:r w:rsidRPr="003D14DD">
              <w:rPr>
                <w:sz w:val="20"/>
                <w:szCs w:val="20"/>
              </w:rPr>
              <w:t>-</w:t>
            </w:r>
          </w:p>
        </w:tc>
        <w:tc>
          <w:tcPr>
            <w:tcW w:w="2693" w:type="dxa"/>
            <w:vAlign w:val="center"/>
          </w:tcPr>
          <w:p w:rsidR="002102E2" w:rsidRPr="003D14DD" w:rsidRDefault="002102E2" w:rsidP="004D69F2">
            <w:pPr>
              <w:jc w:val="center"/>
              <w:rPr>
                <w:sz w:val="20"/>
                <w:szCs w:val="20"/>
              </w:rPr>
            </w:pPr>
            <w:r w:rsidRPr="003D14DD">
              <w:rPr>
                <w:sz w:val="20"/>
                <w:szCs w:val="20"/>
              </w:rPr>
              <w:t>-</w:t>
            </w:r>
          </w:p>
        </w:tc>
        <w:tc>
          <w:tcPr>
            <w:tcW w:w="2091" w:type="dxa"/>
            <w:vAlign w:val="center"/>
          </w:tcPr>
          <w:p w:rsidR="002102E2" w:rsidRPr="003D14DD" w:rsidRDefault="002102E2" w:rsidP="004D69F2">
            <w:pPr>
              <w:jc w:val="center"/>
              <w:rPr>
                <w:b/>
                <w:sz w:val="20"/>
                <w:szCs w:val="20"/>
              </w:rPr>
            </w:pPr>
            <w:r w:rsidRPr="003D14DD">
              <w:rPr>
                <w:b/>
                <w:sz w:val="20"/>
                <w:szCs w:val="20"/>
              </w:rPr>
              <w:t>-</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Семинарского типа</w:t>
            </w:r>
          </w:p>
          <w:p w:rsidR="002102E2" w:rsidRPr="003D14DD" w:rsidRDefault="002102E2" w:rsidP="004D69F2">
            <w:pPr>
              <w:rPr>
                <w:b/>
                <w:sz w:val="20"/>
                <w:szCs w:val="20"/>
              </w:rPr>
            </w:pPr>
            <w:r w:rsidRPr="003D14DD">
              <w:rPr>
                <w:b/>
                <w:sz w:val="20"/>
                <w:szCs w:val="20"/>
              </w:rPr>
              <w:t>(практические занятия)</w:t>
            </w:r>
          </w:p>
        </w:tc>
        <w:tc>
          <w:tcPr>
            <w:tcW w:w="3177" w:type="dxa"/>
            <w:vAlign w:val="center"/>
          </w:tcPr>
          <w:p w:rsidR="002102E2" w:rsidRPr="003D14DD" w:rsidRDefault="002102E2" w:rsidP="004D69F2">
            <w:pPr>
              <w:jc w:val="center"/>
              <w:rPr>
                <w:sz w:val="20"/>
                <w:szCs w:val="20"/>
              </w:rPr>
            </w:pPr>
            <w:r w:rsidRPr="003D14DD">
              <w:rPr>
                <w:sz w:val="20"/>
                <w:szCs w:val="20"/>
              </w:rPr>
              <w:t>-</w:t>
            </w:r>
          </w:p>
        </w:tc>
        <w:tc>
          <w:tcPr>
            <w:tcW w:w="2693" w:type="dxa"/>
            <w:vAlign w:val="center"/>
          </w:tcPr>
          <w:p w:rsidR="002102E2" w:rsidRPr="003D14DD" w:rsidRDefault="002102E2" w:rsidP="004D69F2">
            <w:pPr>
              <w:jc w:val="center"/>
              <w:rPr>
                <w:sz w:val="20"/>
                <w:szCs w:val="20"/>
              </w:rPr>
            </w:pPr>
            <w:r w:rsidRPr="003D14DD">
              <w:rPr>
                <w:sz w:val="20"/>
                <w:szCs w:val="20"/>
              </w:rPr>
              <w:t>18</w:t>
            </w:r>
          </w:p>
        </w:tc>
        <w:tc>
          <w:tcPr>
            <w:tcW w:w="2091" w:type="dxa"/>
            <w:vAlign w:val="center"/>
          </w:tcPr>
          <w:p w:rsidR="002102E2" w:rsidRPr="003D14DD" w:rsidRDefault="002102E2" w:rsidP="004D69F2">
            <w:pPr>
              <w:jc w:val="center"/>
              <w:rPr>
                <w:b/>
                <w:sz w:val="20"/>
                <w:szCs w:val="20"/>
              </w:rPr>
            </w:pPr>
            <w:r w:rsidRPr="003D14DD">
              <w:rPr>
                <w:b/>
                <w:sz w:val="20"/>
                <w:szCs w:val="20"/>
              </w:rPr>
              <w:t>18</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Семинарского типа</w:t>
            </w:r>
          </w:p>
          <w:p w:rsidR="002102E2" w:rsidRPr="003D14DD" w:rsidRDefault="002102E2" w:rsidP="004D69F2">
            <w:pPr>
              <w:rPr>
                <w:b/>
                <w:sz w:val="20"/>
                <w:szCs w:val="20"/>
              </w:rPr>
            </w:pPr>
            <w:r w:rsidRPr="003D14DD">
              <w:rPr>
                <w:b/>
                <w:sz w:val="20"/>
                <w:szCs w:val="20"/>
              </w:rPr>
              <w:t>(курсовое проектирование (работа))</w:t>
            </w:r>
          </w:p>
        </w:tc>
        <w:tc>
          <w:tcPr>
            <w:tcW w:w="3177" w:type="dxa"/>
            <w:vAlign w:val="center"/>
          </w:tcPr>
          <w:p w:rsidR="002102E2" w:rsidRPr="003D14DD" w:rsidRDefault="002102E2" w:rsidP="004D69F2">
            <w:pPr>
              <w:jc w:val="center"/>
              <w:rPr>
                <w:sz w:val="20"/>
                <w:szCs w:val="20"/>
              </w:rPr>
            </w:pPr>
            <w:r w:rsidRPr="003D14DD">
              <w:rPr>
                <w:sz w:val="20"/>
                <w:szCs w:val="20"/>
              </w:rPr>
              <w:t>-</w:t>
            </w:r>
          </w:p>
        </w:tc>
        <w:tc>
          <w:tcPr>
            <w:tcW w:w="2693" w:type="dxa"/>
            <w:vAlign w:val="center"/>
          </w:tcPr>
          <w:p w:rsidR="002102E2" w:rsidRPr="003D14DD" w:rsidRDefault="002102E2" w:rsidP="004D69F2">
            <w:pPr>
              <w:jc w:val="center"/>
              <w:rPr>
                <w:sz w:val="20"/>
                <w:szCs w:val="20"/>
              </w:rPr>
            </w:pPr>
            <w:r w:rsidRPr="003D14DD">
              <w:rPr>
                <w:sz w:val="20"/>
                <w:szCs w:val="20"/>
              </w:rPr>
              <w:t>-</w:t>
            </w:r>
          </w:p>
        </w:tc>
        <w:tc>
          <w:tcPr>
            <w:tcW w:w="2091" w:type="dxa"/>
            <w:vAlign w:val="center"/>
          </w:tcPr>
          <w:p w:rsidR="002102E2" w:rsidRPr="003D14DD" w:rsidRDefault="002102E2" w:rsidP="004D69F2">
            <w:pPr>
              <w:jc w:val="center"/>
              <w:rPr>
                <w:sz w:val="20"/>
                <w:szCs w:val="20"/>
              </w:rPr>
            </w:pPr>
            <w:r w:rsidRPr="003D14DD">
              <w:rPr>
                <w:sz w:val="20"/>
                <w:szCs w:val="20"/>
              </w:rPr>
              <w:t>-</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Семинарского типа</w:t>
            </w:r>
          </w:p>
          <w:p w:rsidR="002102E2" w:rsidRPr="003D14DD" w:rsidRDefault="002102E2" w:rsidP="004D69F2">
            <w:pPr>
              <w:rPr>
                <w:b/>
                <w:sz w:val="20"/>
                <w:szCs w:val="20"/>
              </w:rPr>
            </w:pPr>
            <w:r w:rsidRPr="003D14DD">
              <w:rPr>
                <w:b/>
                <w:sz w:val="20"/>
                <w:szCs w:val="20"/>
              </w:rPr>
              <w:t>(лабораторные работы)</w:t>
            </w:r>
          </w:p>
        </w:tc>
        <w:tc>
          <w:tcPr>
            <w:tcW w:w="3177" w:type="dxa"/>
            <w:vAlign w:val="center"/>
          </w:tcPr>
          <w:p w:rsidR="002102E2" w:rsidRPr="003D14DD" w:rsidRDefault="002102E2" w:rsidP="004D69F2">
            <w:pPr>
              <w:jc w:val="center"/>
              <w:rPr>
                <w:sz w:val="20"/>
                <w:szCs w:val="20"/>
              </w:rPr>
            </w:pPr>
            <w:r w:rsidRPr="003D14DD">
              <w:rPr>
                <w:sz w:val="20"/>
                <w:szCs w:val="20"/>
              </w:rPr>
              <w:t>-</w:t>
            </w:r>
          </w:p>
        </w:tc>
        <w:tc>
          <w:tcPr>
            <w:tcW w:w="2693" w:type="dxa"/>
            <w:vAlign w:val="center"/>
          </w:tcPr>
          <w:p w:rsidR="002102E2" w:rsidRPr="003D14DD" w:rsidRDefault="002102E2" w:rsidP="004D69F2">
            <w:pPr>
              <w:jc w:val="center"/>
              <w:rPr>
                <w:sz w:val="20"/>
                <w:szCs w:val="20"/>
              </w:rPr>
            </w:pPr>
            <w:r w:rsidRPr="003D14DD">
              <w:rPr>
                <w:sz w:val="20"/>
                <w:szCs w:val="20"/>
              </w:rPr>
              <w:t>-</w:t>
            </w:r>
          </w:p>
        </w:tc>
        <w:tc>
          <w:tcPr>
            <w:tcW w:w="2091" w:type="dxa"/>
            <w:vAlign w:val="center"/>
          </w:tcPr>
          <w:p w:rsidR="002102E2" w:rsidRPr="003D14DD" w:rsidRDefault="002102E2" w:rsidP="004D69F2">
            <w:pPr>
              <w:jc w:val="center"/>
              <w:rPr>
                <w:sz w:val="20"/>
                <w:szCs w:val="20"/>
              </w:rPr>
            </w:pPr>
            <w:r w:rsidRPr="003D14DD">
              <w:rPr>
                <w:sz w:val="20"/>
                <w:szCs w:val="20"/>
              </w:rPr>
              <w:t>-</w:t>
            </w:r>
          </w:p>
        </w:tc>
      </w:tr>
      <w:tr w:rsidR="002102E2" w:rsidRPr="003D14DD" w:rsidTr="004D69F2">
        <w:tc>
          <w:tcPr>
            <w:tcW w:w="0" w:type="auto"/>
          </w:tcPr>
          <w:p w:rsidR="002102E2" w:rsidRPr="003D14DD" w:rsidRDefault="002102E2" w:rsidP="004D69F2">
            <w:pPr>
              <w:rPr>
                <w:b/>
                <w:sz w:val="20"/>
                <w:szCs w:val="20"/>
              </w:rPr>
            </w:pPr>
            <w:r w:rsidRPr="003D14DD">
              <w:rPr>
                <w:b/>
                <w:sz w:val="20"/>
                <w:szCs w:val="20"/>
              </w:rPr>
              <w:t>Промежуточная аттестация (экзамен)</w:t>
            </w:r>
          </w:p>
        </w:tc>
        <w:tc>
          <w:tcPr>
            <w:tcW w:w="3177" w:type="dxa"/>
            <w:vAlign w:val="center"/>
          </w:tcPr>
          <w:p w:rsidR="002102E2" w:rsidRPr="003D14DD" w:rsidRDefault="002102E2" w:rsidP="004D69F2">
            <w:pPr>
              <w:jc w:val="center"/>
              <w:rPr>
                <w:sz w:val="20"/>
                <w:szCs w:val="20"/>
              </w:rPr>
            </w:pPr>
            <w:r w:rsidRPr="003D14DD">
              <w:rPr>
                <w:sz w:val="20"/>
                <w:szCs w:val="20"/>
              </w:rPr>
              <w:t>2,2</w:t>
            </w:r>
          </w:p>
        </w:tc>
        <w:tc>
          <w:tcPr>
            <w:tcW w:w="2693" w:type="dxa"/>
            <w:vAlign w:val="center"/>
          </w:tcPr>
          <w:p w:rsidR="002102E2" w:rsidRPr="003D14DD" w:rsidRDefault="002102E2" w:rsidP="004D69F2">
            <w:pPr>
              <w:jc w:val="center"/>
              <w:rPr>
                <w:sz w:val="20"/>
                <w:szCs w:val="20"/>
              </w:rPr>
            </w:pPr>
            <w:r w:rsidRPr="003D14DD">
              <w:rPr>
                <w:sz w:val="20"/>
                <w:szCs w:val="20"/>
              </w:rPr>
              <w:t>-</w:t>
            </w:r>
          </w:p>
        </w:tc>
        <w:tc>
          <w:tcPr>
            <w:tcW w:w="2091" w:type="dxa"/>
            <w:vAlign w:val="center"/>
          </w:tcPr>
          <w:p w:rsidR="002102E2" w:rsidRPr="003D14DD" w:rsidRDefault="002102E2" w:rsidP="004D69F2">
            <w:pPr>
              <w:jc w:val="center"/>
              <w:rPr>
                <w:b/>
                <w:sz w:val="20"/>
                <w:szCs w:val="20"/>
              </w:rPr>
            </w:pPr>
            <w:r w:rsidRPr="003D14DD">
              <w:rPr>
                <w:b/>
                <w:sz w:val="20"/>
                <w:szCs w:val="20"/>
              </w:rPr>
              <w:t>2,2</w:t>
            </w:r>
          </w:p>
        </w:tc>
      </w:tr>
      <w:tr w:rsidR="002102E2" w:rsidRPr="003D14DD" w:rsidTr="004D69F2">
        <w:trPr>
          <w:trHeight w:val="160"/>
        </w:trPr>
        <w:tc>
          <w:tcPr>
            <w:tcW w:w="0" w:type="auto"/>
            <w:vAlign w:val="center"/>
          </w:tcPr>
          <w:p w:rsidR="002102E2" w:rsidRPr="003D14DD" w:rsidRDefault="002102E2" w:rsidP="004D69F2">
            <w:pPr>
              <w:jc w:val="center"/>
              <w:rPr>
                <w:sz w:val="20"/>
                <w:szCs w:val="20"/>
              </w:rPr>
            </w:pPr>
            <w:r w:rsidRPr="003D14DD">
              <w:rPr>
                <w:sz w:val="20"/>
                <w:szCs w:val="20"/>
              </w:rPr>
              <w:t xml:space="preserve">Итого </w:t>
            </w:r>
          </w:p>
        </w:tc>
        <w:tc>
          <w:tcPr>
            <w:tcW w:w="3177" w:type="dxa"/>
          </w:tcPr>
          <w:p w:rsidR="002102E2" w:rsidRPr="003D14DD" w:rsidRDefault="002102E2" w:rsidP="004D69F2">
            <w:pPr>
              <w:jc w:val="center"/>
              <w:rPr>
                <w:sz w:val="20"/>
                <w:szCs w:val="20"/>
              </w:rPr>
            </w:pPr>
            <w:r w:rsidRPr="003D14DD">
              <w:rPr>
                <w:sz w:val="20"/>
                <w:szCs w:val="20"/>
              </w:rPr>
              <w:t>8,2</w:t>
            </w:r>
          </w:p>
        </w:tc>
        <w:tc>
          <w:tcPr>
            <w:tcW w:w="2693" w:type="dxa"/>
          </w:tcPr>
          <w:p w:rsidR="002102E2" w:rsidRPr="003D14DD" w:rsidRDefault="002102E2" w:rsidP="004D69F2">
            <w:pPr>
              <w:jc w:val="center"/>
              <w:rPr>
                <w:sz w:val="20"/>
                <w:szCs w:val="20"/>
              </w:rPr>
            </w:pPr>
            <w:r w:rsidRPr="003D14DD">
              <w:rPr>
                <w:sz w:val="20"/>
                <w:szCs w:val="20"/>
              </w:rPr>
              <w:t>18</w:t>
            </w:r>
          </w:p>
        </w:tc>
        <w:tc>
          <w:tcPr>
            <w:tcW w:w="2091" w:type="dxa"/>
          </w:tcPr>
          <w:p w:rsidR="002102E2" w:rsidRPr="003D14DD" w:rsidRDefault="002102E2" w:rsidP="004D69F2">
            <w:pPr>
              <w:jc w:val="center"/>
              <w:rPr>
                <w:b/>
                <w:sz w:val="20"/>
                <w:szCs w:val="20"/>
              </w:rPr>
            </w:pPr>
            <w:r w:rsidRPr="003D14DD">
              <w:rPr>
                <w:b/>
                <w:sz w:val="20"/>
                <w:szCs w:val="20"/>
              </w:rPr>
              <w:t>26,2</w:t>
            </w:r>
          </w:p>
        </w:tc>
      </w:tr>
    </w:tbl>
    <w:p w:rsidR="002102E2" w:rsidRPr="003D14DD" w:rsidRDefault="002102E2" w:rsidP="002102E2">
      <w:pPr>
        <w:ind w:firstLine="680"/>
        <w:rPr>
          <w:b/>
          <w:sz w:val="20"/>
          <w:szCs w:val="20"/>
        </w:rPr>
      </w:pPr>
    </w:p>
    <w:p w:rsidR="002102E2" w:rsidRPr="003D14DD" w:rsidRDefault="002102E2" w:rsidP="002102E2">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31 %</w:t>
      </w:r>
    </w:p>
    <w:p w:rsidR="002102E2" w:rsidRPr="003D14DD" w:rsidRDefault="002102E2" w:rsidP="002102E2">
      <w:pPr>
        <w:ind w:firstLine="680"/>
        <w:rPr>
          <w:i/>
          <w:sz w:val="20"/>
          <w:szCs w:val="20"/>
        </w:rPr>
      </w:pPr>
    </w:p>
    <w:p w:rsidR="002102E2" w:rsidRPr="003D14DD" w:rsidRDefault="002102E2" w:rsidP="002102E2">
      <w:pPr>
        <w:suppressAutoHyphens/>
        <w:rPr>
          <w:b/>
          <w:sz w:val="20"/>
          <w:szCs w:val="20"/>
        </w:rPr>
      </w:pPr>
    </w:p>
    <w:p w:rsidR="002102E2" w:rsidRPr="003D14DD" w:rsidRDefault="002102E2" w:rsidP="002102E2">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2102E2" w:rsidRPr="003D14DD" w:rsidRDefault="002102E2" w:rsidP="002102E2">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2102E2" w:rsidRPr="003D14DD" w:rsidRDefault="002102E2" w:rsidP="002102E2">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2102E2" w:rsidRPr="003D14DD" w:rsidRDefault="002102E2" w:rsidP="002102E2">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2102E2" w:rsidRPr="003D14DD" w:rsidRDefault="002102E2" w:rsidP="002102E2">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102E2" w:rsidRPr="003D14DD" w:rsidRDefault="002102E2" w:rsidP="002102E2">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102E2" w:rsidRPr="003D14DD" w:rsidRDefault="002102E2" w:rsidP="002102E2">
      <w:pPr>
        <w:tabs>
          <w:tab w:val="left" w:pos="900"/>
        </w:tabs>
        <w:suppressAutoHyphens/>
        <w:overflowPunct w:val="0"/>
        <w:autoSpaceDE w:val="0"/>
        <w:autoSpaceDN w:val="0"/>
        <w:adjustRightInd w:val="0"/>
        <w:ind w:firstLine="709"/>
        <w:jc w:val="both"/>
        <w:rPr>
          <w:b/>
          <w:sz w:val="20"/>
          <w:szCs w:val="20"/>
        </w:rPr>
      </w:pPr>
    </w:p>
    <w:p w:rsidR="002102E2" w:rsidRPr="003D14DD" w:rsidRDefault="002102E2" w:rsidP="002102E2">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102E2" w:rsidRPr="003D14DD" w:rsidRDefault="002102E2" w:rsidP="002102E2">
      <w:pPr>
        <w:tabs>
          <w:tab w:val="left" w:pos="900"/>
          <w:tab w:val="left" w:pos="1080"/>
        </w:tabs>
        <w:suppressAutoHyphens/>
        <w:ind w:firstLine="709"/>
        <w:jc w:val="both"/>
        <w:rPr>
          <w:rFonts w:eastAsia="Calibri"/>
          <w:sz w:val="20"/>
          <w:szCs w:val="20"/>
        </w:rPr>
      </w:pPr>
      <w:r w:rsidRPr="003D14DD">
        <w:rPr>
          <w:rFonts w:eastAsia="Calibri"/>
          <w:sz w:val="20"/>
          <w:szCs w:val="20"/>
        </w:rPr>
        <w:t>Методические материалы доступны на сайте «Личная студия» в разделе «Методические указания и пособия».</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«Введение в технологию обучения».</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w:t>
      </w:r>
      <w:proofErr w:type="spellStart"/>
      <w:r w:rsidRPr="003D14DD">
        <w:rPr>
          <w:rFonts w:eastAsia="Calibri"/>
          <w:sz w:val="20"/>
          <w:szCs w:val="20"/>
        </w:rPr>
        <w:t>Вебинар</w:t>
      </w:r>
      <w:proofErr w:type="spellEnd"/>
      <w:r w:rsidRPr="003D14DD">
        <w:rPr>
          <w:rFonts w:eastAsia="Calibri"/>
          <w:sz w:val="20"/>
          <w:szCs w:val="20"/>
        </w:rPr>
        <w:t>».</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устного эссе», «Семинар - обсуждение устного доклада».</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«Семинар – </w:t>
      </w:r>
      <w:proofErr w:type="spellStart"/>
      <w:r w:rsidRPr="003D14DD">
        <w:rPr>
          <w:rFonts w:eastAsia="Calibri"/>
          <w:sz w:val="20"/>
          <w:szCs w:val="20"/>
        </w:rPr>
        <w:t>асессмент</w:t>
      </w:r>
      <w:proofErr w:type="spellEnd"/>
      <w:r w:rsidRPr="003D14DD">
        <w:rPr>
          <w:rFonts w:eastAsia="Calibri"/>
          <w:sz w:val="20"/>
          <w:szCs w:val="20"/>
        </w:rPr>
        <w:t xml:space="preserve"> реферата».</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«Семинар – обсуждение реферата».</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rFonts w:eastAsia="Calibri"/>
          <w:sz w:val="20"/>
          <w:szCs w:val="20"/>
        </w:rPr>
        <w:t>глоссарный</w:t>
      </w:r>
      <w:proofErr w:type="spellEnd"/>
      <w:r w:rsidRPr="003D14DD">
        <w:rPr>
          <w:rFonts w:eastAsia="Calibri"/>
          <w:sz w:val="20"/>
          <w:szCs w:val="20"/>
        </w:rPr>
        <w:t xml:space="preserve"> тренинг».</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 xml:space="preserve">Методические указания по проведению занятия «Практическое занятие - </w:t>
      </w:r>
      <w:proofErr w:type="spellStart"/>
      <w:r w:rsidRPr="003D14DD">
        <w:rPr>
          <w:rFonts w:eastAsia="Calibri"/>
          <w:sz w:val="20"/>
          <w:szCs w:val="20"/>
        </w:rPr>
        <w:t>позетовое</w:t>
      </w:r>
      <w:proofErr w:type="spellEnd"/>
      <w:r w:rsidRPr="003D14DD">
        <w:rPr>
          <w:rFonts w:eastAsia="Calibri"/>
          <w:sz w:val="20"/>
          <w:szCs w:val="20"/>
        </w:rPr>
        <w:t xml:space="preserve"> тестирование».</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Положение о реализации электронного обучения,  дистанционных образовательных технологий.</w:t>
      </w:r>
    </w:p>
    <w:p w:rsidR="002102E2" w:rsidRPr="003D14DD" w:rsidRDefault="002102E2" w:rsidP="002102E2">
      <w:pPr>
        <w:numPr>
          <w:ilvl w:val="0"/>
          <w:numId w:val="31"/>
        </w:numPr>
        <w:tabs>
          <w:tab w:val="left" w:pos="900"/>
          <w:tab w:val="left" w:pos="1080"/>
        </w:tabs>
        <w:jc w:val="both"/>
        <w:rPr>
          <w:rFonts w:eastAsia="Calibri"/>
          <w:sz w:val="20"/>
          <w:szCs w:val="20"/>
        </w:rPr>
      </w:pPr>
      <w:r w:rsidRPr="003D14DD">
        <w:rPr>
          <w:rFonts w:eastAsia="Calibri"/>
          <w:sz w:val="20"/>
          <w:szCs w:val="20"/>
        </w:rPr>
        <w:t>Методические указания по проведению занятия «Практическое занятие - алгоритмический тренинг».</w:t>
      </w:r>
    </w:p>
    <w:p w:rsidR="002102E2" w:rsidRPr="003D14DD" w:rsidRDefault="002102E2" w:rsidP="002102E2">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2102E2" w:rsidRPr="003D14DD" w:rsidRDefault="002102E2" w:rsidP="002102E2">
      <w:pPr>
        <w:ind w:firstLine="709"/>
        <w:rPr>
          <w:b/>
          <w:sz w:val="20"/>
          <w:szCs w:val="20"/>
        </w:rPr>
      </w:pPr>
    </w:p>
    <w:p w:rsidR="002102E2" w:rsidRPr="003D14DD" w:rsidRDefault="002102E2" w:rsidP="002102E2">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544743" w:rsidRPr="00544743" w:rsidRDefault="00544743" w:rsidP="00544743">
      <w:pPr>
        <w:shd w:val="clear" w:color="auto" w:fill="FFFFFF"/>
        <w:ind w:firstLine="709"/>
        <w:jc w:val="both"/>
        <w:rPr>
          <w:rFonts w:eastAsia="Calibri"/>
          <w:sz w:val="20"/>
          <w:szCs w:val="20"/>
        </w:rPr>
      </w:pPr>
      <w:r w:rsidRPr="00544743">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44743">
        <w:rPr>
          <w:rFonts w:eastAsia="Calibri"/>
          <w:sz w:val="20"/>
          <w:szCs w:val="20"/>
        </w:rPr>
        <w:t>тифлоинформационных</w:t>
      </w:r>
      <w:proofErr w:type="spellEnd"/>
      <w:r w:rsidRPr="00544743">
        <w:rPr>
          <w:rFonts w:eastAsia="Calibri"/>
          <w:sz w:val="20"/>
          <w:szCs w:val="20"/>
        </w:rPr>
        <w:t xml:space="preserve"> устройств.</w:t>
      </w:r>
    </w:p>
    <w:p w:rsidR="00544743" w:rsidRPr="00544743" w:rsidRDefault="00544743" w:rsidP="00544743">
      <w:pPr>
        <w:shd w:val="clear" w:color="auto" w:fill="FFFFFF"/>
        <w:tabs>
          <w:tab w:val="left" w:pos="993"/>
        </w:tabs>
        <w:ind w:firstLine="709"/>
        <w:jc w:val="both"/>
        <w:rPr>
          <w:rFonts w:eastAsia="Calibri"/>
          <w:sz w:val="20"/>
          <w:szCs w:val="20"/>
        </w:rPr>
      </w:pPr>
      <w:r w:rsidRPr="00544743">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44743" w:rsidRPr="00544743" w:rsidRDefault="00544743" w:rsidP="00544743">
      <w:pPr>
        <w:ind w:firstLine="709"/>
        <w:jc w:val="both"/>
        <w:rPr>
          <w:rFonts w:eastAsia="Calibri"/>
          <w:sz w:val="20"/>
          <w:szCs w:val="20"/>
        </w:rPr>
      </w:pPr>
      <w:r w:rsidRPr="00544743">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44743" w:rsidRPr="00544743" w:rsidRDefault="00544743" w:rsidP="00544743">
      <w:pPr>
        <w:ind w:firstLine="709"/>
        <w:jc w:val="both"/>
        <w:rPr>
          <w:rFonts w:eastAsia="Calibri"/>
          <w:sz w:val="20"/>
          <w:szCs w:val="20"/>
        </w:rPr>
      </w:pPr>
      <w:r w:rsidRPr="00544743">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44743" w:rsidRPr="00544743" w:rsidRDefault="00544743" w:rsidP="00544743">
      <w:pPr>
        <w:ind w:firstLine="709"/>
        <w:jc w:val="both"/>
        <w:rPr>
          <w:rFonts w:eastAsia="Calibri"/>
          <w:sz w:val="20"/>
          <w:szCs w:val="20"/>
        </w:rPr>
      </w:pPr>
      <w:r w:rsidRPr="00544743">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544743" w:rsidRPr="00544743" w:rsidRDefault="00544743" w:rsidP="00544743">
      <w:pPr>
        <w:shd w:val="clear" w:color="auto" w:fill="FFFFFF"/>
        <w:tabs>
          <w:tab w:val="left" w:pos="888"/>
        </w:tabs>
        <w:ind w:firstLine="709"/>
        <w:jc w:val="both"/>
        <w:rPr>
          <w:rFonts w:eastAsia="Calibri"/>
          <w:sz w:val="20"/>
          <w:szCs w:val="20"/>
        </w:rPr>
      </w:pPr>
      <w:r w:rsidRPr="00544743">
        <w:rPr>
          <w:rFonts w:eastAsia="Calibri"/>
          <w:sz w:val="20"/>
          <w:szCs w:val="20"/>
        </w:rPr>
        <w:lastRenderedPageBreak/>
        <w:t>-</w:t>
      </w:r>
      <w:r w:rsidRPr="00544743">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44743" w:rsidRPr="00544743" w:rsidRDefault="00544743" w:rsidP="00544743">
      <w:pPr>
        <w:ind w:firstLine="709"/>
        <w:jc w:val="both"/>
        <w:rPr>
          <w:rFonts w:eastAsia="Calibri"/>
          <w:sz w:val="20"/>
          <w:szCs w:val="20"/>
        </w:rPr>
      </w:pPr>
      <w:r w:rsidRPr="00544743">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44743" w:rsidRPr="00544743" w:rsidRDefault="00544743" w:rsidP="00544743">
      <w:pPr>
        <w:ind w:firstLine="709"/>
        <w:jc w:val="both"/>
        <w:rPr>
          <w:rFonts w:eastAsia="Calibri"/>
          <w:sz w:val="20"/>
          <w:szCs w:val="20"/>
        </w:rPr>
      </w:pPr>
      <w:r w:rsidRPr="00544743">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44743" w:rsidRPr="00544743" w:rsidRDefault="00544743" w:rsidP="00544743">
      <w:pPr>
        <w:ind w:firstLine="709"/>
        <w:jc w:val="both"/>
        <w:rPr>
          <w:rFonts w:eastAsia="Calibri"/>
          <w:sz w:val="20"/>
          <w:szCs w:val="20"/>
        </w:rPr>
      </w:pPr>
      <w:r w:rsidRPr="00544743">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44743" w:rsidRPr="00544743" w:rsidRDefault="00544743" w:rsidP="00544743">
      <w:pPr>
        <w:ind w:firstLine="709"/>
        <w:jc w:val="both"/>
        <w:rPr>
          <w:rFonts w:eastAsia="Calibri"/>
          <w:sz w:val="20"/>
          <w:szCs w:val="20"/>
        </w:rPr>
      </w:pPr>
      <w:r w:rsidRPr="00544743">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44743" w:rsidRPr="00544743" w:rsidRDefault="00544743" w:rsidP="00544743">
      <w:pPr>
        <w:ind w:firstLine="709"/>
        <w:jc w:val="both"/>
        <w:rPr>
          <w:rFonts w:eastAsia="Calibri"/>
          <w:sz w:val="20"/>
          <w:szCs w:val="20"/>
        </w:rPr>
      </w:pPr>
      <w:r w:rsidRPr="00544743">
        <w:rPr>
          <w:rFonts w:eastAsia="Calibri"/>
          <w:sz w:val="20"/>
          <w:szCs w:val="20"/>
        </w:rPr>
        <w:t>- продолжительность сдачи экзамена, проводимого в письменной форме, - не более чем на 90 минут;</w:t>
      </w:r>
    </w:p>
    <w:p w:rsidR="00544743" w:rsidRPr="00544743" w:rsidRDefault="00544743" w:rsidP="00544743">
      <w:pPr>
        <w:ind w:firstLine="709"/>
        <w:jc w:val="both"/>
        <w:rPr>
          <w:rFonts w:eastAsia="Calibri"/>
          <w:sz w:val="20"/>
          <w:szCs w:val="20"/>
        </w:rPr>
      </w:pPr>
      <w:r w:rsidRPr="00544743">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544743" w:rsidRPr="00544743" w:rsidRDefault="00544743" w:rsidP="00544743">
      <w:pPr>
        <w:ind w:firstLine="709"/>
        <w:jc w:val="both"/>
        <w:rPr>
          <w:rFonts w:eastAsia="Calibri"/>
          <w:sz w:val="20"/>
          <w:szCs w:val="20"/>
        </w:rPr>
      </w:pPr>
      <w:r w:rsidRPr="00544743">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44743" w:rsidRPr="00544743" w:rsidRDefault="00544743" w:rsidP="00544743">
      <w:pPr>
        <w:ind w:firstLine="709"/>
        <w:jc w:val="both"/>
        <w:rPr>
          <w:rFonts w:eastAsia="Calibri"/>
          <w:sz w:val="20"/>
          <w:szCs w:val="20"/>
        </w:rPr>
      </w:pPr>
      <w:r w:rsidRPr="00544743">
        <w:rPr>
          <w:rFonts w:eastAsia="Calibri"/>
          <w:sz w:val="20"/>
          <w:szCs w:val="20"/>
        </w:rPr>
        <w:t>а) для слепых:</w:t>
      </w:r>
    </w:p>
    <w:p w:rsidR="00544743" w:rsidRPr="00544743" w:rsidRDefault="00544743" w:rsidP="00544743">
      <w:pPr>
        <w:shd w:val="clear" w:color="auto" w:fill="FFFFFF"/>
        <w:tabs>
          <w:tab w:val="left" w:pos="955"/>
        </w:tabs>
        <w:ind w:firstLine="709"/>
        <w:jc w:val="both"/>
        <w:rPr>
          <w:rFonts w:eastAsia="Calibri"/>
          <w:sz w:val="20"/>
          <w:szCs w:val="20"/>
        </w:rPr>
      </w:pPr>
      <w:r w:rsidRPr="00544743">
        <w:rPr>
          <w:rFonts w:eastAsia="Calibri"/>
          <w:sz w:val="20"/>
          <w:szCs w:val="20"/>
        </w:rPr>
        <w:t>-</w:t>
      </w:r>
      <w:r w:rsidRPr="00544743">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544743">
        <w:rPr>
          <w:rFonts w:eastAsia="Calibri"/>
          <w:sz w:val="20"/>
          <w:szCs w:val="20"/>
        </w:rPr>
        <w:t>надиктовываются</w:t>
      </w:r>
      <w:proofErr w:type="spellEnd"/>
      <w:r w:rsidRPr="00544743">
        <w:rPr>
          <w:rFonts w:eastAsia="Calibri"/>
          <w:sz w:val="20"/>
          <w:szCs w:val="20"/>
        </w:rPr>
        <w:t xml:space="preserve"> ассистенту;</w:t>
      </w:r>
    </w:p>
    <w:p w:rsidR="00544743" w:rsidRPr="00544743" w:rsidRDefault="00544743" w:rsidP="00544743">
      <w:pPr>
        <w:ind w:firstLine="709"/>
        <w:jc w:val="both"/>
        <w:rPr>
          <w:rFonts w:eastAsia="Calibri"/>
          <w:sz w:val="20"/>
          <w:szCs w:val="20"/>
        </w:rPr>
      </w:pPr>
      <w:r w:rsidRPr="00544743">
        <w:rPr>
          <w:rFonts w:eastAsia="Calibri"/>
          <w:sz w:val="20"/>
          <w:szCs w:val="20"/>
        </w:rPr>
        <w:t>б) для слабовидящих:</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44743">
        <w:rPr>
          <w:rFonts w:eastAsia="Calibri"/>
          <w:sz w:val="20"/>
          <w:szCs w:val="20"/>
        </w:rPr>
        <w:t>Jaws</w:t>
      </w:r>
      <w:proofErr w:type="spellEnd"/>
      <w:r w:rsidRPr="00544743">
        <w:rPr>
          <w:rFonts w:eastAsia="Calibri"/>
          <w:sz w:val="20"/>
          <w:szCs w:val="20"/>
        </w:rPr>
        <w:t>;</w:t>
      </w:r>
    </w:p>
    <w:p w:rsidR="00544743" w:rsidRPr="00544743" w:rsidRDefault="00544743" w:rsidP="00544743">
      <w:pPr>
        <w:ind w:firstLine="709"/>
        <w:jc w:val="both"/>
        <w:rPr>
          <w:rFonts w:eastAsia="Calibri"/>
          <w:sz w:val="20"/>
          <w:szCs w:val="20"/>
        </w:rPr>
      </w:pPr>
      <w:r w:rsidRPr="00544743">
        <w:rPr>
          <w:rFonts w:eastAsia="Calibri"/>
          <w:sz w:val="20"/>
          <w:szCs w:val="20"/>
        </w:rPr>
        <w:t>- обеспечивается индивидуальное равномерное освещение не менее 300 люкс;</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 при необходимости обучающимся предоставляется увеличивающее </w:t>
      </w:r>
      <w:proofErr w:type="spellStart"/>
      <w:r w:rsidRPr="00544743">
        <w:rPr>
          <w:rFonts w:eastAsia="Calibri"/>
          <w:sz w:val="20"/>
          <w:szCs w:val="20"/>
        </w:rPr>
        <w:t>устройство,допускается</w:t>
      </w:r>
      <w:proofErr w:type="spellEnd"/>
      <w:r w:rsidRPr="00544743">
        <w:rPr>
          <w:rFonts w:eastAsia="Calibri"/>
          <w:sz w:val="20"/>
          <w:szCs w:val="20"/>
        </w:rPr>
        <w:t xml:space="preserve"> использование увеличивающих устройств, имеющихся у обучающихся;</w:t>
      </w:r>
    </w:p>
    <w:p w:rsidR="00544743" w:rsidRPr="00544743" w:rsidRDefault="00544743" w:rsidP="00544743">
      <w:pPr>
        <w:ind w:firstLine="709"/>
        <w:jc w:val="both"/>
        <w:rPr>
          <w:rFonts w:eastAsia="Calibri"/>
          <w:sz w:val="20"/>
          <w:szCs w:val="20"/>
        </w:rPr>
      </w:pPr>
      <w:r w:rsidRPr="00544743">
        <w:rPr>
          <w:rFonts w:eastAsia="Calibri"/>
          <w:sz w:val="20"/>
          <w:szCs w:val="20"/>
        </w:rPr>
        <w:t>в) для глухих и слабослышащих, с тяжелыми нарушениями речи:</w:t>
      </w:r>
    </w:p>
    <w:p w:rsidR="00544743" w:rsidRPr="00544743" w:rsidRDefault="00544743" w:rsidP="00544743">
      <w:pPr>
        <w:ind w:firstLine="709"/>
        <w:jc w:val="both"/>
        <w:rPr>
          <w:rFonts w:eastAsia="Calibri"/>
          <w:sz w:val="20"/>
          <w:szCs w:val="20"/>
        </w:rPr>
      </w:pPr>
      <w:r w:rsidRPr="00544743">
        <w:rPr>
          <w:rFonts w:eastAsia="Calibri"/>
          <w:sz w:val="20"/>
          <w:szCs w:val="20"/>
        </w:rPr>
        <w:t>- имеется в наличии информационная система "Исток" для слабослышащих коллективного пользования;</w:t>
      </w:r>
    </w:p>
    <w:p w:rsidR="00544743" w:rsidRPr="00544743" w:rsidRDefault="00544743" w:rsidP="00544743">
      <w:pPr>
        <w:ind w:firstLine="709"/>
        <w:jc w:val="both"/>
        <w:rPr>
          <w:rFonts w:eastAsia="Calibri"/>
          <w:sz w:val="20"/>
          <w:szCs w:val="20"/>
        </w:rPr>
      </w:pPr>
      <w:r w:rsidRPr="00544743">
        <w:rPr>
          <w:rFonts w:eastAsia="Calibri"/>
          <w:sz w:val="20"/>
          <w:szCs w:val="20"/>
        </w:rPr>
        <w:t>- по их желанию испытания проводятся в электронной или письменной форме;</w:t>
      </w:r>
    </w:p>
    <w:p w:rsidR="00544743" w:rsidRPr="00544743" w:rsidRDefault="00544743" w:rsidP="00544743">
      <w:pPr>
        <w:ind w:firstLine="709"/>
        <w:jc w:val="both"/>
        <w:rPr>
          <w:rFonts w:eastAsia="Calibri"/>
          <w:sz w:val="20"/>
          <w:szCs w:val="20"/>
        </w:rPr>
      </w:pPr>
      <w:r w:rsidRPr="00544743">
        <w:rPr>
          <w:rFonts w:eastAsia="Calibri"/>
          <w:sz w:val="20"/>
          <w:szCs w:val="20"/>
        </w:rPr>
        <w:t>г) для лиц с нарушениями опорно-двигательного аппарата:</w:t>
      </w:r>
    </w:p>
    <w:p w:rsidR="00544743" w:rsidRPr="00544743" w:rsidRDefault="00544743" w:rsidP="00544743">
      <w:pPr>
        <w:ind w:firstLine="709"/>
        <w:jc w:val="both"/>
        <w:rPr>
          <w:rFonts w:eastAsia="Calibri"/>
          <w:sz w:val="20"/>
          <w:szCs w:val="20"/>
        </w:rPr>
      </w:pPr>
      <w:r w:rsidRPr="00544743">
        <w:rPr>
          <w:rFonts w:eastAsia="Calibri"/>
          <w:sz w:val="20"/>
          <w:szCs w:val="20"/>
        </w:rPr>
        <w:t xml:space="preserve">- тестовые и </w:t>
      </w:r>
      <w:proofErr w:type="spellStart"/>
      <w:r w:rsidRPr="00544743">
        <w:rPr>
          <w:rFonts w:eastAsia="Calibri"/>
          <w:sz w:val="20"/>
          <w:szCs w:val="20"/>
        </w:rPr>
        <w:t>тренинговые</w:t>
      </w:r>
      <w:proofErr w:type="spellEnd"/>
      <w:r w:rsidRPr="00544743">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44743" w:rsidRPr="00544743" w:rsidRDefault="00544743" w:rsidP="00544743">
      <w:pPr>
        <w:ind w:firstLine="709"/>
        <w:jc w:val="both"/>
        <w:rPr>
          <w:rFonts w:eastAsia="Calibri"/>
          <w:sz w:val="20"/>
          <w:szCs w:val="20"/>
        </w:rPr>
      </w:pPr>
      <w:r w:rsidRPr="00544743">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44743" w:rsidRPr="00544743" w:rsidRDefault="00544743" w:rsidP="00544743">
      <w:pPr>
        <w:ind w:firstLine="709"/>
        <w:jc w:val="both"/>
        <w:rPr>
          <w:rFonts w:eastAsia="Calibri"/>
          <w:sz w:val="20"/>
          <w:szCs w:val="20"/>
        </w:rPr>
      </w:pPr>
      <w:r w:rsidRPr="00544743">
        <w:rPr>
          <w:rFonts w:eastAsia="Calibri"/>
          <w:sz w:val="20"/>
          <w:szCs w:val="20"/>
        </w:rPr>
        <w:t>- по их желанию испытания проводятся в устной форме.</w:t>
      </w:r>
    </w:p>
    <w:p w:rsidR="00544743" w:rsidRPr="00544743" w:rsidRDefault="00544743" w:rsidP="00544743">
      <w:pPr>
        <w:ind w:firstLine="709"/>
        <w:jc w:val="both"/>
        <w:rPr>
          <w:rFonts w:eastAsia="Calibri"/>
          <w:sz w:val="20"/>
          <w:szCs w:val="20"/>
        </w:rPr>
      </w:pPr>
      <w:r w:rsidRPr="00544743">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102E2" w:rsidRPr="003D14DD" w:rsidRDefault="002102E2" w:rsidP="002102E2">
      <w:pPr>
        <w:ind w:firstLine="709"/>
        <w:rPr>
          <w:b/>
          <w:sz w:val="20"/>
          <w:szCs w:val="20"/>
        </w:rPr>
      </w:pPr>
    </w:p>
    <w:p w:rsidR="002102E2" w:rsidRPr="003D14DD" w:rsidRDefault="002102E2" w:rsidP="002102E2">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2102E2" w:rsidRPr="003D14DD" w:rsidRDefault="002102E2" w:rsidP="002102E2">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102E2" w:rsidRPr="003D14DD" w:rsidRDefault="002102E2" w:rsidP="002102E2">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2102E2" w:rsidRPr="003D14DD" w:rsidRDefault="002102E2" w:rsidP="002102E2">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2102E2" w:rsidRPr="003D14DD" w:rsidRDefault="002102E2" w:rsidP="002102E2">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2102E2" w:rsidRPr="003D14DD" w:rsidRDefault="002102E2" w:rsidP="002102E2">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2102E2" w:rsidRPr="003D14DD" w:rsidRDefault="002102E2" w:rsidP="002102E2">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102E2" w:rsidRPr="003D14DD" w:rsidRDefault="002102E2" w:rsidP="002102E2">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2102E2" w:rsidRPr="003D14DD" w:rsidRDefault="002102E2" w:rsidP="002102E2">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2102E2" w:rsidRPr="003D14DD" w:rsidRDefault="002102E2" w:rsidP="002102E2">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102E2" w:rsidRPr="003D14DD" w:rsidRDefault="002102E2" w:rsidP="002102E2">
      <w:pPr>
        <w:shd w:val="clear" w:color="auto" w:fill="FFFFFF"/>
        <w:ind w:firstLine="709"/>
        <w:jc w:val="both"/>
        <w:rPr>
          <w:sz w:val="20"/>
          <w:szCs w:val="20"/>
        </w:rPr>
      </w:pPr>
      <w:r w:rsidRPr="003D14DD">
        <w:rPr>
          <w:sz w:val="20"/>
          <w:szCs w:val="20"/>
        </w:rPr>
        <w:lastRenderedPageBreak/>
        <w:t>Самостоятельная работа является неотъемлемой частью образовательного процесса.</w:t>
      </w:r>
    </w:p>
    <w:p w:rsidR="002102E2" w:rsidRPr="003D14DD" w:rsidRDefault="002102E2" w:rsidP="002102E2">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102E2" w:rsidRPr="003D14DD" w:rsidRDefault="002102E2" w:rsidP="002102E2">
      <w:pPr>
        <w:shd w:val="clear" w:color="auto" w:fill="FFFFFF"/>
        <w:ind w:firstLine="709"/>
        <w:jc w:val="both"/>
        <w:rPr>
          <w:sz w:val="20"/>
          <w:szCs w:val="20"/>
        </w:rPr>
      </w:pPr>
      <w:r w:rsidRPr="003D14DD">
        <w:rPr>
          <w:sz w:val="20"/>
          <w:szCs w:val="20"/>
        </w:rPr>
        <w:t>Самостоятельная работа должна:</w:t>
      </w:r>
    </w:p>
    <w:p w:rsidR="002102E2" w:rsidRPr="003D14DD" w:rsidRDefault="002102E2" w:rsidP="002102E2">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2102E2" w:rsidRPr="003D14DD" w:rsidRDefault="002102E2" w:rsidP="002102E2">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2102E2" w:rsidRPr="003D14DD" w:rsidRDefault="002102E2" w:rsidP="002102E2">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2102E2" w:rsidRPr="003D14DD" w:rsidRDefault="002102E2" w:rsidP="002102E2">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2102E2" w:rsidRPr="003D14DD" w:rsidRDefault="002102E2" w:rsidP="002102E2">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2102E2" w:rsidRPr="003D14DD" w:rsidRDefault="002102E2" w:rsidP="002102E2">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2102E2" w:rsidRPr="003D14DD" w:rsidRDefault="002102E2" w:rsidP="002102E2">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102E2" w:rsidRPr="003D14DD" w:rsidRDefault="002102E2" w:rsidP="002102E2">
      <w:pPr>
        <w:tabs>
          <w:tab w:val="left" w:pos="2025"/>
        </w:tabs>
        <w:suppressAutoHyphens/>
        <w:ind w:left="360"/>
        <w:rPr>
          <w:b/>
          <w:sz w:val="20"/>
          <w:szCs w:val="20"/>
        </w:rPr>
      </w:pPr>
      <w:r w:rsidRPr="003D14DD">
        <w:rPr>
          <w:b/>
          <w:sz w:val="20"/>
          <w:szCs w:val="20"/>
        </w:rPr>
        <w:tab/>
      </w:r>
    </w:p>
    <w:p w:rsidR="002102E2" w:rsidRPr="003D14DD" w:rsidRDefault="00857701" w:rsidP="002102E2">
      <w:pPr>
        <w:tabs>
          <w:tab w:val="left" w:pos="1080"/>
        </w:tabs>
        <w:suppressAutoHyphens/>
        <w:ind w:firstLine="709"/>
        <w:jc w:val="both"/>
        <w:rPr>
          <w:b/>
          <w:sz w:val="20"/>
          <w:szCs w:val="20"/>
        </w:rPr>
      </w:pPr>
      <w:r>
        <w:rPr>
          <w:b/>
          <w:bCs/>
          <w:sz w:val="20"/>
          <w:szCs w:val="20"/>
        </w:rPr>
        <w:t>7</w:t>
      </w:r>
      <w:r w:rsidR="002102E2" w:rsidRPr="003D14DD">
        <w:rPr>
          <w:b/>
          <w:sz w:val="20"/>
          <w:szCs w:val="20"/>
        </w:rPr>
        <w:t>. Учебно-методическое и информационное обеспечение дисциплины</w:t>
      </w:r>
    </w:p>
    <w:p w:rsidR="002102E2" w:rsidRPr="003D14DD" w:rsidRDefault="00857701" w:rsidP="002102E2">
      <w:pPr>
        <w:ind w:firstLine="680"/>
        <w:rPr>
          <w:b/>
          <w:sz w:val="20"/>
          <w:szCs w:val="20"/>
        </w:rPr>
      </w:pPr>
      <w:r>
        <w:rPr>
          <w:b/>
          <w:sz w:val="20"/>
          <w:szCs w:val="20"/>
        </w:rPr>
        <w:t>7</w:t>
      </w:r>
      <w:r w:rsidR="002102E2" w:rsidRPr="003D14DD">
        <w:rPr>
          <w:b/>
          <w:sz w:val="20"/>
          <w:szCs w:val="20"/>
        </w:rPr>
        <w:t xml:space="preserve">.1 Рекомендуемая литература </w:t>
      </w:r>
    </w:p>
    <w:p w:rsidR="00E71807" w:rsidRPr="003D14DD" w:rsidRDefault="00E71807" w:rsidP="00E71807">
      <w:pPr>
        <w:tabs>
          <w:tab w:val="left" w:pos="1080"/>
        </w:tabs>
        <w:suppressAutoHyphens/>
        <w:ind w:firstLine="709"/>
        <w:jc w:val="both"/>
        <w:rPr>
          <w:sz w:val="20"/>
          <w:szCs w:val="20"/>
        </w:rPr>
      </w:pPr>
      <w:r w:rsidRPr="003D14DD">
        <w:rPr>
          <w:b/>
          <w:sz w:val="20"/>
          <w:szCs w:val="20"/>
        </w:rPr>
        <w:t>Основная учебная и научная литература</w:t>
      </w:r>
    </w:p>
    <w:p w:rsidR="00E71807" w:rsidRPr="00FA67D8" w:rsidRDefault="00E71807" w:rsidP="00E71807">
      <w:pPr>
        <w:pStyle w:val="afffc"/>
        <w:numPr>
          <w:ilvl w:val="0"/>
          <w:numId w:val="50"/>
        </w:numPr>
        <w:tabs>
          <w:tab w:val="left" w:pos="1080"/>
        </w:tabs>
        <w:ind w:left="0" w:firstLine="709"/>
        <w:rPr>
          <w:sz w:val="20"/>
          <w:szCs w:val="20"/>
        </w:rPr>
      </w:pPr>
      <w:r w:rsidRPr="00FA67D8">
        <w:rPr>
          <w:sz w:val="20"/>
          <w:szCs w:val="20"/>
        </w:rPr>
        <w:t xml:space="preserve">Карпенко М.П. , Давыдов Д.Г., </w:t>
      </w:r>
      <w:proofErr w:type="spellStart"/>
      <w:r w:rsidRPr="00FA67D8">
        <w:rPr>
          <w:sz w:val="20"/>
          <w:szCs w:val="20"/>
        </w:rPr>
        <w:t>ЧмыховаЕ.В</w:t>
      </w:r>
      <w:proofErr w:type="spellEnd"/>
      <w:r w:rsidRPr="00FA67D8">
        <w:rPr>
          <w:sz w:val="20"/>
          <w:szCs w:val="20"/>
        </w:rPr>
        <w:t xml:space="preserve">. и др. </w:t>
      </w:r>
      <w:proofErr w:type="spellStart"/>
      <w:r w:rsidRPr="00FA67D8">
        <w:rPr>
          <w:sz w:val="20"/>
          <w:szCs w:val="20"/>
        </w:rPr>
        <w:t>Нейродидактика</w:t>
      </w:r>
      <w:proofErr w:type="spellEnd"/>
      <w:r w:rsidRPr="00FA67D8">
        <w:rPr>
          <w:sz w:val="20"/>
          <w:szCs w:val="20"/>
        </w:rPr>
        <w:t>: Монография / под ред. М.П. Карпенко. М.: Изд-во СГУ, 2019. 282 с. - http://library.roweb.online</w:t>
      </w:r>
    </w:p>
    <w:p w:rsidR="00E71807" w:rsidRPr="00FA67D8" w:rsidRDefault="00E71807" w:rsidP="00E71807">
      <w:pPr>
        <w:pStyle w:val="afffc"/>
        <w:numPr>
          <w:ilvl w:val="0"/>
          <w:numId w:val="50"/>
        </w:numPr>
        <w:tabs>
          <w:tab w:val="left" w:pos="1080"/>
        </w:tabs>
        <w:ind w:left="0" w:firstLine="709"/>
        <w:rPr>
          <w:sz w:val="20"/>
          <w:szCs w:val="20"/>
        </w:rPr>
      </w:pPr>
      <w:r w:rsidRPr="00FA67D8">
        <w:rPr>
          <w:sz w:val="20"/>
          <w:szCs w:val="20"/>
        </w:rPr>
        <w:t>Самойлов, В. Д. Педагогика и психология высшей школы : учебник / В. Д. Самойлов. — Москва, Вологда : Инфра-Инженерия, 2021. — 248 c. — ISBN 978-5-9729-0719-9. — Текст : электронный // Цифровой образовательный ресурс IPR SMART : [сайт]. — URL: https://www.iprbookshop.ru/114950.html</w:t>
      </w:r>
    </w:p>
    <w:p w:rsidR="00E71807" w:rsidRPr="003D14DD" w:rsidRDefault="00E71807" w:rsidP="00E71807">
      <w:pPr>
        <w:tabs>
          <w:tab w:val="left" w:pos="1080"/>
        </w:tabs>
        <w:suppressAutoHyphens/>
        <w:ind w:firstLine="709"/>
        <w:jc w:val="both"/>
        <w:rPr>
          <w:b/>
          <w:sz w:val="20"/>
          <w:szCs w:val="20"/>
        </w:rPr>
      </w:pPr>
    </w:p>
    <w:p w:rsidR="00E71807" w:rsidRPr="003D14DD" w:rsidRDefault="00E71807" w:rsidP="00E71807">
      <w:pPr>
        <w:tabs>
          <w:tab w:val="left" w:pos="1080"/>
        </w:tabs>
        <w:suppressAutoHyphens/>
        <w:ind w:firstLine="709"/>
        <w:jc w:val="both"/>
        <w:rPr>
          <w:b/>
          <w:sz w:val="20"/>
          <w:szCs w:val="20"/>
        </w:rPr>
      </w:pPr>
      <w:r w:rsidRPr="003D14DD">
        <w:rPr>
          <w:b/>
          <w:sz w:val="20"/>
          <w:szCs w:val="20"/>
        </w:rPr>
        <w:t>Дополнительная литература</w:t>
      </w:r>
    </w:p>
    <w:p w:rsidR="00E71807" w:rsidRPr="00FA67D8" w:rsidRDefault="00E71807" w:rsidP="00E71807">
      <w:pPr>
        <w:pStyle w:val="afffc"/>
        <w:numPr>
          <w:ilvl w:val="0"/>
          <w:numId w:val="49"/>
        </w:numPr>
        <w:tabs>
          <w:tab w:val="left" w:pos="1080"/>
        </w:tabs>
        <w:ind w:left="0" w:firstLine="709"/>
        <w:rPr>
          <w:sz w:val="20"/>
          <w:szCs w:val="20"/>
        </w:rPr>
      </w:pPr>
      <w:r w:rsidRPr="00FA67D8">
        <w:rPr>
          <w:sz w:val="20"/>
          <w:szCs w:val="20"/>
        </w:rPr>
        <w:t xml:space="preserve">Когнитивная психология в контексте проблем современного образования : коллективная монография / Р. Н. </w:t>
      </w:r>
      <w:proofErr w:type="spellStart"/>
      <w:r w:rsidRPr="00FA67D8">
        <w:rPr>
          <w:sz w:val="20"/>
          <w:szCs w:val="20"/>
        </w:rPr>
        <w:t>Абрамишвили</w:t>
      </w:r>
      <w:proofErr w:type="spellEnd"/>
      <w:r w:rsidRPr="00FA67D8">
        <w:rPr>
          <w:sz w:val="20"/>
          <w:szCs w:val="20"/>
        </w:rPr>
        <w:t xml:space="preserve">, А. Ф. Ануфриев, Е. В. </w:t>
      </w:r>
      <w:proofErr w:type="spellStart"/>
      <w:r w:rsidRPr="00FA67D8">
        <w:rPr>
          <w:sz w:val="20"/>
          <w:szCs w:val="20"/>
        </w:rPr>
        <w:t>Бутовская</w:t>
      </w:r>
      <w:proofErr w:type="spellEnd"/>
      <w:r w:rsidRPr="00FA67D8">
        <w:rPr>
          <w:sz w:val="20"/>
          <w:szCs w:val="20"/>
        </w:rPr>
        <w:t xml:space="preserve"> [и др.] ; под редакцией А. А. Вербицкий, Е. Б. </w:t>
      </w:r>
      <w:proofErr w:type="spellStart"/>
      <w:r w:rsidRPr="00FA67D8">
        <w:rPr>
          <w:sz w:val="20"/>
          <w:szCs w:val="20"/>
        </w:rPr>
        <w:t>Пучкова</w:t>
      </w:r>
      <w:proofErr w:type="spellEnd"/>
      <w:r w:rsidRPr="00FA67D8">
        <w:rPr>
          <w:sz w:val="20"/>
          <w:szCs w:val="20"/>
        </w:rPr>
        <w:t>. — Москва : Московский педагогический государственный университет, 2017. — 187 c. — ISBN 978-5-4263-0523-6. — Текст : электронный // Электронно-библиотечная система IPR BOOKS : [сайт]. — URL: http://www.iprbookshop.ru/75804.html</w:t>
      </w:r>
    </w:p>
    <w:p w:rsidR="00E71807" w:rsidRPr="00FA67D8" w:rsidRDefault="00E71807" w:rsidP="00E71807">
      <w:pPr>
        <w:pStyle w:val="afffc"/>
        <w:numPr>
          <w:ilvl w:val="0"/>
          <w:numId w:val="49"/>
        </w:numPr>
        <w:tabs>
          <w:tab w:val="left" w:pos="1080"/>
        </w:tabs>
        <w:ind w:left="0" w:firstLine="709"/>
        <w:rPr>
          <w:sz w:val="20"/>
          <w:szCs w:val="20"/>
        </w:rPr>
      </w:pPr>
      <w:proofErr w:type="spellStart"/>
      <w:r w:rsidRPr="00FA67D8">
        <w:rPr>
          <w:sz w:val="20"/>
          <w:szCs w:val="20"/>
        </w:rPr>
        <w:t>Шарипов</w:t>
      </w:r>
      <w:proofErr w:type="spellEnd"/>
      <w:r w:rsidRPr="00FA67D8">
        <w:rPr>
          <w:sz w:val="20"/>
          <w:szCs w:val="20"/>
        </w:rPr>
        <w:t xml:space="preserve"> Ф.В. Педагогика и психология высшей школы [Электронный ресурс] : учебное пособие / Ф.В. </w:t>
      </w:r>
      <w:proofErr w:type="spellStart"/>
      <w:r w:rsidRPr="00FA67D8">
        <w:rPr>
          <w:sz w:val="20"/>
          <w:szCs w:val="20"/>
        </w:rPr>
        <w:t>Шарипов</w:t>
      </w:r>
      <w:proofErr w:type="spellEnd"/>
      <w:r w:rsidRPr="00FA67D8">
        <w:rPr>
          <w:sz w:val="20"/>
          <w:szCs w:val="20"/>
        </w:rPr>
        <w:t>. — Электрон. текстовые данные. — М. : Логос, 2016. — 448 c. — 978-5-98704-587-9. — Режим доступа: http://www.iprbookshop.ru/66421</w:t>
      </w:r>
    </w:p>
    <w:p w:rsidR="002102E2" w:rsidRPr="003D14DD" w:rsidRDefault="002102E2" w:rsidP="002102E2">
      <w:pPr>
        <w:tabs>
          <w:tab w:val="left" w:pos="1080"/>
        </w:tabs>
        <w:suppressAutoHyphens/>
        <w:ind w:firstLine="709"/>
        <w:jc w:val="both"/>
        <w:rPr>
          <w:sz w:val="20"/>
          <w:szCs w:val="20"/>
        </w:rPr>
      </w:pPr>
    </w:p>
    <w:p w:rsidR="002102E2" w:rsidRPr="003D14DD" w:rsidRDefault="00857701" w:rsidP="002102E2">
      <w:pPr>
        <w:tabs>
          <w:tab w:val="left" w:pos="1080"/>
        </w:tabs>
        <w:suppressAutoHyphens/>
        <w:ind w:firstLine="709"/>
        <w:jc w:val="both"/>
        <w:rPr>
          <w:sz w:val="20"/>
          <w:szCs w:val="20"/>
        </w:rPr>
      </w:pPr>
      <w:r>
        <w:rPr>
          <w:b/>
          <w:sz w:val="20"/>
          <w:szCs w:val="20"/>
        </w:rPr>
        <w:t>7</w:t>
      </w:r>
      <w:r w:rsidR="002102E2" w:rsidRPr="003D14DD">
        <w:rPr>
          <w:b/>
          <w:sz w:val="20"/>
          <w:szCs w:val="20"/>
        </w:rPr>
        <w:t>.2 Ресурсы информационно-телекоммуникационной сети «Интернет»</w:t>
      </w:r>
    </w:p>
    <w:p w:rsidR="002102E2" w:rsidRPr="003D14DD" w:rsidRDefault="002102E2" w:rsidP="002102E2">
      <w:pPr>
        <w:numPr>
          <w:ilvl w:val="0"/>
          <w:numId w:val="35"/>
        </w:numPr>
        <w:tabs>
          <w:tab w:val="left" w:pos="993"/>
          <w:tab w:val="left" w:pos="1080"/>
        </w:tabs>
        <w:suppressAutoHyphens/>
        <w:ind w:left="0" w:firstLine="709"/>
        <w:jc w:val="both"/>
        <w:rPr>
          <w:b/>
          <w:sz w:val="20"/>
          <w:szCs w:val="20"/>
        </w:rPr>
      </w:pPr>
      <w:r w:rsidRPr="003D14DD">
        <w:rPr>
          <w:bCs/>
          <w:sz w:val="20"/>
          <w:szCs w:val="20"/>
          <w:lang w:val="en-US"/>
        </w:rPr>
        <w:t>http</w:t>
      </w:r>
      <w:r w:rsidRPr="003D14DD">
        <w:rPr>
          <w:bCs/>
          <w:sz w:val="20"/>
          <w:szCs w:val="20"/>
        </w:rPr>
        <w:t>://</w:t>
      </w:r>
      <w:r w:rsidRPr="003D14DD">
        <w:rPr>
          <w:sz w:val="20"/>
          <w:szCs w:val="20"/>
        </w:rPr>
        <w:t xml:space="preserve"> </w:t>
      </w:r>
      <w:r w:rsidRPr="003D14DD">
        <w:rPr>
          <w:bCs/>
          <w:sz w:val="20"/>
          <w:szCs w:val="20"/>
          <w:lang w:val="en-US"/>
        </w:rPr>
        <w:t>www</w:t>
      </w:r>
      <w:r w:rsidRPr="003D14DD">
        <w:rPr>
          <w:bCs/>
          <w:sz w:val="20"/>
          <w:szCs w:val="20"/>
        </w:rPr>
        <w:t>.</w:t>
      </w:r>
      <w:proofErr w:type="spellStart"/>
      <w:r w:rsidRPr="003D14DD">
        <w:rPr>
          <w:bCs/>
          <w:sz w:val="20"/>
          <w:szCs w:val="20"/>
          <w:lang w:val="en-US"/>
        </w:rPr>
        <w:t>psychosoft</w:t>
      </w:r>
      <w:proofErr w:type="spellEnd"/>
      <w:r w:rsidRPr="003D14DD">
        <w:rPr>
          <w:bCs/>
          <w:sz w:val="20"/>
          <w:szCs w:val="20"/>
        </w:rPr>
        <w:t>.</w:t>
      </w:r>
      <w:proofErr w:type="spellStart"/>
      <w:r w:rsidRPr="003D14DD">
        <w:rPr>
          <w:bCs/>
          <w:sz w:val="20"/>
          <w:szCs w:val="20"/>
          <w:lang w:val="en-US"/>
        </w:rPr>
        <w:t>ru</w:t>
      </w:r>
      <w:proofErr w:type="spellEnd"/>
    </w:p>
    <w:p w:rsidR="002102E2" w:rsidRPr="003D14DD" w:rsidRDefault="002102E2" w:rsidP="002102E2">
      <w:pPr>
        <w:numPr>
          <w:ilvl w:val="0"/>
          <w:numId w:val="35"/>
        </w:numPr>
        <w:tabs>
          <w:tab w:val="left" w:pos="993"/>
          <w:tab w:val="left" w:pos="1080"/>
        </w:tabs>
        <w:suppressAutoHyphens/>
        <w:ind w:left="0" w:firstLine="709"/>
        <w:jc w:val="both"/>
        <w:rPr>
          <w:sz w:val="20"/>
          <w:szCs w:val="20"/>
        </w:rPr>
      </w:pPr>
      <w:r w:rsidRPr="003D14DD">
        <w:rPr>
          <w:bCs/>
          <w:sz w:val="20"/>
          <w:szCs w:val="20"/>
          <w:lang w:val="en-US"/>
        </w:rPr>
        <w:t>http</w:t>
      </w:r>
      <w:r w:rsidRPr="003D14DD">
        <w:rPr>
          <w:bCs/>
          <w:sz w:val="20"/>
          <w:szCs w:val="20"/>
        </w:rPr>
        <w:t>://</w:t>
      </w:r>
      <w:r w:rsidRPr="003D14DD">
        <w:rPr>
          <w:bCs/>
          <w:sz w:val="20"/>
          <w:szCs w:val="20"/>
          <w:lang w:val="en-US"/>
        </w:rPr>
        <w:t>www</w:t>
      </w:r>
      <w:r w:rsidRPr="003D14DD">
        <w:rPr>
          <w:bCs/>
          <w:sz w:val="20"/>
          <w:szCs w:val="20"/>
        </w:rPr>
        <w:t>.</w:t>
      </w:r>
      <w:hyperlink r:id="rId6" w:history="1">
        <w:proofErr w:type="spellStart"/>
        <w:r w:rsidRPr="003D14DD">
          <w:rPr>
            <w:sz w:val="20"/>
            <w:szCs w:val="20"/>
            <w:lang w:val="en-US"/>
          </w:rPr>
          <w:t>psytest</w:t>
        </w:r>
        <w:proofErr w:type="spellEnd"/>
        <w:r w:rsidRPr="003D14DD">
          <w:rPr>
            <w:sz w:val="20"/>
            <w:szCs w:val="20"/>
          </w:rPr>
          <w:t>.</w:t>
        </w:r>
        <w:proofErr w:type="spellStart"/>
        <w:r w:rsidRPr="003D14DD">
          <w:rPr>
            <w:sz w:val="20"/>
            <w:szCs w:val="20"/>
            <w:lang w:val="en-US"/>
          </w:rPr>
          <w:t>ru</w:t>
        </w:r>
        <w:proofErr w:type="spellEnd"/>
      </w:hyperlink>
      <w:r w:rsidRPr="003D14DD">
        <w:rPr>
          <w:sz w:val="20"/>
          <w:szCs w:val="20"/>
        </w:rPr>
        <w:t xml:space="preserve"> </w:t>
      </w:r>
    </w:p>
    <w:p w:rsidR="006930B3" w:rsidRPr="003D14DD" w:rsidRDefault="006930B3" w:rsidP="002102E2">
      <w:pPr>
        <w:tabs>
          <w:tab w:val="left" w:pos="1080"/>
        </w:tabs>
        <w:suppressAutoHyphens/>
        <w:ind w:firstLine="709"/>
        <w:jc w:val="both"/>
        <w:rPr>
          <w:b/>
          <w:sz w:val="20"/>
          <w:szCs w:val="20"/>
        </w:rPr>
      </w:pPr>
    </w:p>
    <w:p w:rsidR="00557140" w:rsidRDefault="00857701" w:rsidP="00557140">
      <w:pPr>
        <w:ind w:firstLine="567"/>
        <w:jc w:val="both"/>
        <w:rPr>
          <w:b/>
          <w:sz w:val="20"/>
          <w:szCs w:val="20"/>
        </w:rPr>
      </w:pPr>
      <w:r>
        <w:rPr>
          <w:b/>
          <w:sz w:val="20"/>
          <w:szCs w:val="20"/>
        </w:rPr>
        <w:t>8</w:t>
      </w:r>
      <w:r w:rsidR="00557140">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57140" w:rsidRDefault="00557140" w:rsidP="00557140">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047911" w:rsidRDefault="00557140" w:rsidP="00557140">
      <w:pPr>
        <w:ind w:firstLine="567"/>
        <w:jc w:val="both"/>
        <w:rPr>
          <w:sz w:val="20"/>
          <w:szCs w:val="20"/>
        </w:rPr>
      </w:pPr>
      <w:r>
        <w:rPr>
          <w:sz w:val="20"/>
          <w:szCs w:val="20"/>
        </w:rPr>
        <w:t xml:space="preserve">- </w:t>
      </w:r>
      <w:r w:rsidR="00047911" w:rsidRPr="0004791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57140" w:rsidRDefault="00557140" w:rsidP="00557140">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57140" w:rsidRDefault="00557140" w:rsidP="00557140">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102E2" w:rsidRPr="003D14DD" w:rsidRDefault="002102E2" w:rsidP="002102E2">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2102E2" w:rsidRPr="003D14DD" w:rsidRDefault="002102E2" w:rsidP="002102E2">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2102E2" w:rsidRPr="003D14DD" w:rsidRDefault="002102E2" w:rsidP="002102E2">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2102E2" w:rsidRPr="003D14DD" w:rsidRDefault="002102E2" w:rsidP="002102E2">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2102E2" w:rsidRPr="003D14DD" w:rsidRDefault="002102E2" w:rsidP="002102E2">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2102E2" w:rsidRPr="003D14DD" w:rsidRDefault="002102E2" w:rsidP="002102E2">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2102E2" w:rsidRPr="003D14DD" w:rsidRDefault="002102E2" w:rsidP="002102E2">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102E2" w:rsidRPr="003D14DD" w:rsidRDefault="002102E2" w:rsidP="002102E2">
      <w:pPr>
        <w:ind w:firstLine="709"/>
        <w:jc w:val="both"/>
        <w:rPr>
          <w:sz w:val="20"/>
          <w:szCs w:val="20"/>
        </w:rPr>
      </w:pPr>
      <w:r w:rsidRPr="003D14DD">
        <w:rPr>
          <w:sz w:val="20"/>
          <w:szCs w:val="20"/>
        </w:rPr>
        <w:lastRenderedPageBreak/>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102E2" w:rsidRPr="003D14DD" w:rsidRDefault="002102E2" w:rsidP="002102E2">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2102E2" w:rsidRPr="003D14DD" w:rsidRDefault="002102E2" w:rsidP="002102E2">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2102E2" w:rsidRPr="003D14DD" w:rsidRDefault="002102E2" w:rsidP="002102E2">
      <w:pPr>
        <w:ind w:firstLine="709"/>
        <w:jc w:val="both"/>
        <w:rPr>
          <w:sz w:val="20"/>
          <w:szCs w:val="20"/>
        </w:rPr>
      </w:pPr>
      <w:r w:rsidRPr="003D14DD">
        <w:rPr>
          <w:sz w:val="20"/>
          <w:szCs w:val="20"/>
        </w:rPr>
        <w:t>Мой Офис Веб-редакторы https://edit.myoffice.ru (отечественное ПО)</w:t>
      </w:r>
    </w:p>
    <w:p w:rsidR="002102E2" w:rsidRPr="003D14DD" w:rsidRDefault="002102E2" w:rsidP="002102E2">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2102E2" w:rsidRPr="003D14DD" w:rsidRDefault="00AD17C8" w:rsidP="002102E2">
      <w:pPr>
        <w:ind w:firstLine="709"/>
        <w:jc w:val="both"/>
        <w:rPr>
          <w:sz w:val="20"/>
          <w:szCs w:val="20"/>
          <w:lang w:val="en-US"/>
        </w:rPr>
      </w:pPr>
      <w:hyperlink r:id="rId7" w:history="1">
        <w:r w:rsidR="002102E2" w:rsidRPr="003D14DD">
          <w:rPr>
            <w:sz w:val="20"/>
            <w:szCs w:val="20"/>
            <w:lang w:val="en-US"/>
          </w:rPr>
          <w:t>http://qsp.su/tools/onlinehelp/about_license_gpl_russian.html</w:t>
        </w:r>
      </w:hyperlink>
      <w:r w:rsidR="002102E2" w:rsidRPr="003D14DD">
        <w:rPr>
          <w:sz w:val="20"/>
          <w:szCs w:val="20"/>
          <w:lang w:val="en-US"/>
        </w:rPr>
        <w:t xml:space="preserve"> </w:t>
      </w:r>
    </w:p>
    <w:p w:rsidR="002102E2" w:rsidRPr="003D14DD" w:rsidRDefault="002102E2" w:rsidP="002102E2">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2102E2" w:rsidRPr="003D14DD" w:rsidRDefault="00AD17C8" w:rsidP="002102E2">
      <w:pPr>
        <w:ind w:firstLine="709"/>
        <w:jc w:val="both"/>
        <w:rPr>
          <w:sz w:val="20"/>
          <w:szCs w:val="20"/>
        </w:rPr>
      </w:pPr>
      <w:hyperlink r:id="rId8" w:history="1">
        <w:r w:rsidR="002102E2" w:rsidRPr="003D14DD">
          <w:rPr>
            <w:sz w:val="20"/>
            <w:szCs w:val="20"/>
          </w:rPr>
          <w:t>http://qsp.su/tools/onlinehelp/about_license_gpl_russian.html</w:t>
        </w:r>
      </w:hyperlink>
    </w:p>
    <w:p w:rsidR="002102E2" w:rsidRPr="003D14DD" w:rsidRDefault="002102E2" w:rsidP="002102E2">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2102E2" w:rsidRPr="003D14DD" w:rsidRDefault="00AD17C8" w:rsidP="002102E2">
      <w:pPr>
        <w:ind w:firstLine="709"/>
        <w:jc w:val="both"/>
        <w:rPr>
          <w:sz w:val="20"/>
          <w:szCs w:val="20"/>
          <w:lang w:val="en-US"/>
        </w:rPr>
      </w:pPr>
      <w:hyperlink r:id="rId9" w:history="1">
        <w:r w:rsidR="002102E2" w:rsidRPr="003D14DD">
          <w:rPr>
            <w:sz w:val="20"/>
            <w:szCs w:val="20"/>
            <w:lang w:val="en-US"/>
          </w:rPr>
          <w:t>http://qsp.su/tools/onlinehelp/about_license_gpl_russian.html</w:t>
        </w:r>
      </w:hyperlink>
      <w:r w:rsidR="002102E2" w:rsidRPr="003D14DD">
        <w:rPr>
          <w:sz w:val="20"/>
          <w:szCs w:val="20"/>
          <w:lang w:val="en-US"/>
        </w:rPr>
        <w:t xml:space="preserve"> </w:t>
      </w:r>
    </w:p>
    <w:p w:rsidR="002102E2" w:rsidRPr="003D14DD" w:rsidRDefault="002102E2" w:rsidP="002102E2">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2102E2" w:rsidRPr="003D14DD" w:rsidRDefault="00AD17C8" w:rsidP="002102E2">
      <w:pPr>
        <w:ind w:firstLine="709"/>
        <w:jc w:val="both"/>
        <w:rPr>
          <w:sz w:val="20"/>
          <w:szCs w:val="20"/>
          <w:lang w:val="en-US"/>
        </w:rPr>
      </w:pPr>
      <w:hyperlink r:id="rId10" w:history="1">
        <w:r w:rsidR="002102E2" w:rsidRPr="003D14DD">
          <w:rPr>
            <w:sz w:val="20"/>
            <w:szCs w:val="20"/>
            <w:lang w:val="en-US"/>
          </w:rPr>
          <w:t>http://qsp.su/tools/onlinehelp/about_license_gpl_russian.html</w:t>
        </w:r>
      </w:hyperlink>
    </w:p>
    <w:p w:rsidR="002102E2" w:rsidRPr="003D14DD" w:rsidRDefault="002102E2" w:rsidP="002102E2">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2102E2" w:rsidRPr="003D14DD" w:rsidRDefault="00AD17C8" w:rsidP="002102E2">
      <w:pPr>
        <w:ind w:firstLine="709"/>
        <w:jc w:val="both"/>
        <w:rPr>
          <w:sz w:val="20"/>
          <w:szCs w:val="20"/>
          <w:lang w:val="en-US"/>
        </w:rPr>
      </w:pPr>
      <w:hyperlink r:id="rId11" w:history="1">
        <w:r w:rsidR="002102E2" w:rsidRPr="003D14DD">
          <w:rPr>
            <w:sz w:val="20"/>
            <w:szCs w:val="20"/>
            <w:lang w:val="en-US"/>
          </w:rPr>
          <w:t>http://qsp.su/tools/onlinehelp/about_license_gpl_russian.html</w:t>
        </w:r>
      </w:hyperlink>
    </w:p>
    <w:p w:rsidR="002102E2" w:rsidRPr="003D14DD" w:rsidRDefault="002102E2" w:rsidP="002102E2">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2102E2" w:rsidRPr="003D14DD" w:rsidRDefault="002102E2" w:rsidP="002102E2">
      <w:pPr>
        <w:ind w:firstLine="709"/>
        <w:jc w:val="both"/>
        <w:rPr>
          <w:sz w:val="20"/>
          <w:szCs w:val="20"/>
        </w:rPr>
      </w:pPr>
      <w:r w:rsidRPr="003D14DD">
        <w:rPr>
          <w:sz w:val="20"/>
          <w:szCs w:val="20"/>
        </w:rPr>
        <w:t xml:space="preserve">предназначенное для работы с текстами;  </w:t>
      </w:r>
    </w:p>
    <w:p w:rsidR="002102E2" w:rsidRPr="003D14DD" w:rsidRDefault="002102E2" w:rsidP="002102E2">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2102E2" w:rsidRPr="003D14DD" w:rsidRDefault="002102E2" w:rsidP="002102E2">
      <w:pPr>
        <w:ind w:firstLine="709"/>
        <w:rPr>
          <w:sz w:val="20"/>
          <w:szCs w:val="20"/>
        </w:rPr>
      </w:pPr>
      <w:r w:rsidRPr="003D14DD">
        <w:rPr>
          <w:sz w:val="20"/>
          <w:szCs w:val="20"/>
        </w:rPr>
        <w:t xml:space="preserve">Реестр профессиональных стандартов </w:t>
      </w:r>
      <w:hyperlink r:id="rId12" w:history="1">
        <w:r w:rsidRPr="003D14DD">
          <w:rPr>
            <w:rStyle w:val="ac"/>
            <w:sz w:val="20"/>
            <w:szCs w:val="20"/>
          </w:rPr>
          <w:t>https://profstandart.rosmintrud.ru/obshchiy-informatsionnyy-blok/natsionalnyy-reestr-professionalnykh-standartov/reestr-professionalnykh-standartov/</w:t>
        </w:r>
      </w:hyperlink>
      <w:r w:rsidRPr="003D14DD">
        <w:rPr>
          <w:sz w:val="20"/>
          <w:szCs w:val="20"/>
        </w:rPr>
        <w:t xml:space="preserve">   </w:t>
      </w:r>
    </w:p>
    <w:p w:rsidR="002102E2" w:rsidRPr="003D14DD" w:rsidRDefault="002102E2" w:rsidP="002102E2">
      <w:pPr>
        <w:ind w:firstLine="709"/>
        <w:rPr>
          <w:sz w:val="20"/>
          <w:szCs w:val="20"/>
        </w:rPr>
      </w:pPr>
      <w:r w:rsidRPr="003D14DD">
        <w:rPr>
          <w:sz w:val="20"/>
          <w:szCs w:val="20"/>
        </w:rPr>
        <w:t xml:space="preserve">Реестр студентов/ординаторов/аспирантов/ассистентов-стажеров </w:t>
      </w:r>
      <w:hyperlink r:id="rId13" w:history="1">
        <w:r w:rsidRPr="003D14DD">
          <w:rPr>
            <w:rStyle w:val="ac"/>
            <w:sz w:val="20"/>
            <w:szCs w:val="20"/>
          </w:rPr>
          <w:t>https://www.mos.ru/karta-moskvicha/services-proverka-grazhdanina-v-reestre-studentov/</w:t>
        </w:r>
      </w:hyperlink>
      <w:r w:rsidRPr="003D14DD">
        <w:rPr>
          <w:sz w:val="20"/>
          <w:szCs w:val="20"/>
        </w:rPr>
        <w:t xml:space="preserve">  </w:t>
      </w:r>
    </w:p>
    <w:p w:rsidR="002102E2" w:rsidRPr="003D14DD" w:rsidRDefault="002102E2" w:rsidP="002102E2">
      <w:pPr>
        <w:ind w:firstLine="709"/>
        <w:rPr>
          <w:sz w:val="20"/>
          <w:szCs w:val="20"/>
        </w:rPr>
      </w:pPr>
      <w:r w:rsidRPr="003D14DD">
        <w:rPr>
          <w:sz w:val="20"/>
          <w:szCs w:val="20"/>
        </w:rPr>
        <w:t xml:space="preserve">Российское образование. Федеральный портал </w:t>
      </w:r>
      <w:hyperlink r:id="rId14" w:history="1">
        <w:r w:rsidRPr="003D14DD">
          <w:rPr>
            <w:rStyle w:val="ac"/>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5" w:history="1">
        <w:r w:rsidRPr="003D14DD">
          <w:rPr>
            <w:rStyle w:val="ac"/>
            <w:sz w:val="20"/>
            <w:szCs w:val="20"/>
          </w:rPr>
          <w:t>https://psyjournals.ru/psyedu_ru/index.shtml</w:t>
        </w:r>
      </w:hyperlink>
      <w:r w:rsidRPr="003D14DD">
        <w:rPr>
          <w:sz w:val="20"/>
          <w:szCs w:val="20"/>
        </w:rPr>
        <w:br/>
        <w:t xml:space="preserve">Флогистон: Психология из первых рук </w:t>
      </w:r>
      <w:hyperlink r:id="rId16" w:history="1">
        <w:r w:rsidRPr="003D14DD">
          <w:rPr>
            <w:rStyle w:val="ac"/>
            <w:sz w:val="20"/>
            <w:szCs w:val="20"/>
          </w:rPr>
          <w:t>http://flogiston.ru/</w:t>
        </w:r>
      </w:hyperlink>
      <w:r w:rsidRPr="003D14DD">
        <w:rPr>
          <w:sz w:val="20"/>
          <w:szCs w:val="20"/>
        </w:rPr>
        <w:br/>
        <w:t xml:space="preserve">Психология от А до Я </w:t>
      </w:r>
      <w:hyperlink r:id="rId17" w:history="1">
        <w:r w:rsidRPr="003D14DD">
          <w:rPr>
            <w:rStyle w:val="ac"/>
            <w:sz w:val="20"/>
            <w:szCs w:val="20"/>
          </w:rPr>
          <w:t>http://psyznaiyka.net/</w:t>
        </w:r>
      </w:hyperlink>
    </w:p>
    <w:p w:rsidR="002102E2" w:rsidRPr="003D14DD" w:rsidRDefault="002102E2" w:rsidP="002102E2">
      <w:pPr>
        <w:ind w:firstLine="709"/>
        <w:jc w:val="both"/>
        <w:rPr>
          <w:sz w:val="20"/>
          <w:szCs w:val="20"/>
        </w:rPr>
      </w:pPr>
      <w:r w:rsidRPr="003D14DD">
        <w:rPr>
          <w:sz w:val="20"/>
          <w:szCs w:val="20"/>
        </w:rPr>
        <w:t>Научная электронная библиотека http://elibrary.ru</w:t>
      </w:r>
    </w:p>
    <w:p w:rsidR="002102E2" w:rsidRPr="003D14DD" w:rsidRDefault="002102E2" w:rsidP="002102E2">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2102E2" w:rsidRPr="003D14DD" w:rsidRDefault="002102E2" w:rsidP="002102E2">
      <w:pPr>
        <w:ind w:firstLine="709"/>
        <w:jc w:val="both"/>
        <w:rPr>
          <w:sz w:val="20"/>
          <w:szCs w:val="20"/>
        </w:rPr>
      </w:pPr>
      <w:r w:rsidRPr="003D14DD">
        <w:rPr>
          <w:sz w:val="20"/>
          <w:szCs w:val="20"/>
        </w:rPr>
        <w:t>электронная библиотека по всем отраслям знаний</w:t>
      </w:r>
    </w:p>
    <w:p w:rsidR="002102E2" w:rsidRPr="003D14DD" w:rsidRDefault="002102E2" w:rsidP="002102E2">
      <w:pPr>
        <w:ind w:firstLine="709"/>
        <w:jc w:val="both"/>
        <w:rPr>
          <w:sz w:val="20"/>
          <w:szCs w:val="20"/>
        </w:rPr>
      </w:pPr>
      <w:r w:rsidRPr="003D14DD">
        <w:rPr>
          <w:sz w:val="20"/>
          <w:szCs w:val="20"/>
        </w:rPr>
        <w:t>http://www.iprbookshop.ru</w:t>
      </w:r>
    </w:p>
    <w:p w:rsidR="002102E2" w:rsidRPr="003D14DD" w:rsidRDefault="002102E2" w:rsidP="002102E2">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420467" w:rsidRPr="00420467" w:rsidRDefault="00420467" w:rsidP="00420467">
      <w:pPr>
        <w:rPr>
          <w:sz w:val="20"/>
          <w:szCs w:val="20"/>
        </w:rPr>
      </w:pPr>
      <w:r w:rsidRPr="00420467">
        <w:rPr>
          <w:sz w:val="20"/>
          <w:szCs w:val="20"/>
        </w:rPr>
        <w:t xml:space="preserve">Справочно-правовая система «Гарант»; </w:t>
      </w:r>
    </w:p>
    <w:p w:rsidR="00335312" w:rsidRDefault="00420467" w:rsidP="00420467">
      <w:r w:rsidRPr="00420467">
        <w:rPr>
          <w:sz w:val="20"/>
          <w:szCs w:val="20"/>
        </w:rPr>
        <w:t>Справочно-правовая система «Консультант Плюс».</w:t>
      </w:r>
    </w:p>
    <w:sectPr w:rsidR="00335312" w:rsidSect="001F1E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B47F2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24A0D4B"/>
    <w:multiLevelType w:val="multilevel"/>
    <w:tmpl w:val="024A0D4B"/>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D667C0"/>
    <w:multiLevelType w:val="multilevel"/>
    <w:tmpl w:val="0AD667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C695296"/>
    <w:multiLevelType w:val="multilevel"/>
    <w:tmpl w:val="0C695296"/>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0A568F"/>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B182271"/>
    <w:multiLevelType w:val="multilevel"/>
    <w:tmpl w:val="1B182271"/>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E820EA"/>
    <w:multiLevelType w:val="multilevel"/>
    <w:tmpl w:val="20E820EA"/>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27F1ACC"/>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ED1EAC"/>
    <w:multiLevelType w:val="multilevel"/>
    <w:tmpl w:val="26ED1EAC"/>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76342C8"/>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9D04DAB"/>
    <w:multiLevelType w:val="hybridMultilevel"/>
    <w:tmpl w:val="CDBEA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7305B6"/>
    <w:multiLevelType w:val="hybridMultilevel"/>
    <w:tmpl w:val="30CA1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4426DB"/>
    <w:multiLevelType w:val="hybridMultilevel"/>
    <w:tmpl w:val="99700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6" w15:restartNumberingAfterBreak="0">
    <w:nsid w:val="34BB25F8"/>
    <w:multiLevelType w:val="multilevel"/>
    <w:tmpl w:val="34BB25F8"/>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color w:val="auto"/>
        <w:sz w:val="20"/>
        <w:szCs w:val="20"/>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418138F4"/>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B82ABE"/>
    <w:multiLevelType w:val="multilevel"/>
    <w:tmpl w:val="43B82ABE"/>
    <w:lvl w:ilvl="0">
      <w:start w:val="1"/>
      <w:numFmt w:val="decimal"/>
      <w:lvlText w:val="%1."/>
      <w:lvlJc w:val="left"/>
      <w:pPr>
        <w:ind w:left="720" w:hanging="360"/>
      </w:pPr>
    </w:lvl>
    <w:lvl w:ilvl="1">
      <w:start w:val="2"/>
      <w:numFmt w:val="decimal"/>
      <w:isLgl/>
      <w:lvlText w:val="%1.%2"/>
      <w:lvlJc w:val="left"/>
      <w:pPr>
        <w:ind w:left="99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6" w15:restartNumberingAfterBreak="0">
    <w:nsid w:val="4C4A01E4"/>
    <w:multiLevelType w:val="multilevel"/>
    <w:tmpl w:val="4C4A01E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33B4278"/>
    <w:multiLevelType w:val="multilevel"/>
    <w:tmpl w:val="533B4278"/>
    <w:lvl w:ilvl="0">
      <w:start w:val="1"/>
      <w:numFmt w:val="bullet"/>
      <w:lvlText w:val=""/>
      <w:lvlJc w:val="left"/>
      <w:pPr>
        <w:tabs>
          <w:tab w:val="num" w:pos="1353"/>
        </w:tabs>
        <w:ind w:left="1353" w:hanging="360"/>
      </w:pPr>
      <w:rPr>
        <w:rFonts w:ascii="Symbol" w:hAnsi="Symbol" w:hint="default"/>
      </w:rPr>
    </w:lvl>
    <w:lvl w:ilvl="1">
      <w:start w:val="1"/>
      <w:numFmt w:val="bullet"/>
      <w:lvlText w:val="o"/>
      <w:lvlJc w:val="left"/>
      <w:pPr>
        <w:tabs>
          <w:tab w:val="num" w:pos="2073"/>
        </w:tabs>
        <w:ind w:left="2073" w:hanging="360"/>
      </w:pPr>
      <w:rPr>
        <w:rFonts w:ascii="Courier New" w:hAnsi="Courier New" w:cs="Courier New" w:hint="default"/>
      </w:rPr>
    </w:lvl>
    <w:lvl w:ilvl="2">
      <w:start w:val="1"/>
      <w:numFmt w:val="bullet"/>
      <w:lvlText w:val=""/>
      <w:lvlJc w:val="left"/>
      <w:pPr>
        <w:tabs>
          <w:tab w:val="num" w:pos="2793"/>
        </w:tabs>
        <w:ind w:left="2793" w:hanging="360"/>
      </w:pPr>
      <w:rPr>
        <w:rFonts w:ascii="Wingdings" w:hAnsi="Wingdings" w:hint="default"/>
      </w:rPr>
    </w:lvl>
    <w:lvl w:ilvl="3">
      <w:start w:val="1"/>
      <w:numFmt w:val="bullet"/>
      <w:lvlText w:val=""/>
      <w:lvlJc w:val="left"/>
      <w:pPr>
        <w:tabs>
          <w:tab w:val="num" w:pos="3513"/>
        </w:tabs>
        <w:ind w:left="3513" w:hanging="360"/>
      </w:pPr>
      <w:rPr>
        <w:rFonts w:ascii="Symbol" w:hAnsi="Symbol" w:hint="default"/>
      </w:rPr>
    </w:lvl>
    <w:lvl w:ilvl="4">
      <w:start w:val="1"/>
      <w:numFmt w:val="bullet"/>
      <w:lvlText w:val="o"/>
      <w:lvlJc w:val="left"/>
      <w:pPr>
        <w:tabs>
          <w:tab w:val="num" w:pos="4233"/>
        </w:tabs>
        <w:ind w:left="4233" w:hanging="360"/>
      </w:pPr>
      <w:rPr>
        <w:rFonts w:ascii="Courier New" w:hAnsi="Courier New" w:cs="Courier New" w:hint="default"/>
      </w:rPr>
    </w:lvl>
    <w:lvl w:ilvl="5">
      <w:start w:val="1"/>
      <w:numFmt w:val="bullet"/>
      <w:lvlText w:val=""/>
      <w:lvlJc w:val="left"/>
      <w:pPr>
        <w:tabs>
          <w:tab w:val="num" w:pos="4953"/>
        </w:tabs>
        <w:ind w:left="4953" w:hanging="360"/>
      </w:pPr>
      <w:rPr>
        <w:rFonts w:ascii="Wingdings" w:hAnsi="Wingdings" w:hint="default"/>
      </w:rPr>
    </w:lvl>
    <w:lvl w:ilvl="6">
      <w:start w:val="1"/>
      <w:numFmt w:val="bullet"/>
      <w:lvlText w:val=""/>
      <w:lvlJc w:val="left"/>
      <w:pPr>
        <w:tabs>
          <w:tab w:val="num" w:pos="5673"/>
        </w:tabs>
        <w:ind w:left="5673" w:hanging="360"/>
      </w:pPr>
      <w:rPr>
        <w:rFonts w:ascii="Symbol" w:hAnsi="Symbol" w:hint="default"/>
      </w:rPr>
    </w:lvl>
    <w:lvl w:ilvl="7">
      <w:start w:val="1"/>
      <w:numFmt w:val="bullet"/>
      <w:lvlText w:val="o"/>
      <w:lvlJc w:val="left"/>
      <w:pPr>
        <w:tabs>
          <w:tab w:val="num" w:pos="6393"/>
        </w:tabs>
        <w:ind w:left="6393" w:hanging="360"/>
      </w:pPr>
      <w:rPr>
        <w:rFonts w:ascii="Courier New" w:hAnsi="Courier New" w:cs="Courier New" w:hint="default"/>
      </w:rPr>
    </w:lvl>
    <w:lvl w:ilvl="8">
      <w:start w:val="1"/>
      <w:numFmt w:val="bullet"/>
      <w:lvlText w:val=""/>
      <w:lvlJc w:val="left"/>
      <w:pPr>
        <w:tabs>
          <w:tab w:val="num" w:pos="7113"/>
        </w:tabs>
        <w:ind w:left="7113" w:hanging="360"/>
      </w:pPr>
      <w:rPr>
        <w:rFonts w:ascii="Wingdings" w:hAnsi="Wingdings" w:hint="default"/>
      </w:rPr>
    </w:lvl>
  </w:abstractNum>
  <w:abstractNum w:abstractNumId="38" w15:restartNumberingAfterBreak="0">
    <w:nsid w:val="55957046"/>
    <w:multiLevelType w:val="multilevel"/>
    <w:tmpl w:val="55957046"/>
    <w:lvl w:ilvl="0">
      <w:start w:val="1"/>
      <w:numFmt w:val="bullet"/>
      <w:lvlText w:val="–"/>
      <w:lvlJc w:val="left"/>
      <w:pPr>
        <w:ind w:left="1800" w:hanging="360"/>
      </w:pPr>
      <w:rPr>
        <w:rFonts w:ascii="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9" w15:restartNumberingAfterBreak="0">
    <w:nsid w:val="5BD25BC0"/>
    <w:multiLevelType w:val="hybridMultilevel"/>
    <w:tmpl w:val="99700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543B17"/>
    <w:multiLevelType w:val="multilevel"/>
    <w:tmpl w:val="5C543B17"/>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2" w15:restartNumberingAfterBreak="0">
    <w:nsid w:val="5E5C3B82"/>
    <w:multiLevelType w:val="multilevel"/>
    <w:tmpl w:val="5E5C3B8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075280C"/>
    <w:multiLevelType w:val="hybridMultilevel"/>
    <w:tmpl w:val="30CA1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830695"/>
    <w:multiLevelType w:val="multilevel"/>
    <w:tmpl w:val="62830695"/>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8014334"/>
    <w:multiLevelType w:val="multilevel"/>
    <w:tmpl w:val="680143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DFB03B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74524063"/>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
    <w:lvlOverride w:ilvl="0">
      <w:startOverride w:val="1"/>
    </w:lvlOverride>
  </w:num>
  <w:num w:numId="4">
    <w:abstractNumId w:val="49"/>
  </w:num>
  <w:num w:numId="5">
    <w:abstractNumId w:val="3"/>
  </w:num>
  <w:num w:numId="6">
    <w:abstractNumId w:val="28"/>
  </w:num>
  <w:num w:numId="7">
    <w:abstractNumId w:val="6"/>
  </w:num>
  <w:num w:numId="8">
    <w:abstractNumId w:val="32"/>
  </w:num>
  <w:num w:numId="9">
    <w:abstractNumId w:val="19"/>
  </w:num>
  <w:num w:numId="10">
    <w:abstractNumId w:val="2"/>
  </w:num>
  <w:num w:numId="11">
    <w:abstractNumId w:val="12"/>
  </w:num>
  <w:num w:numId="12">
    <w:abstractNumId w:val="35"/>
  </w:num>
  <w:num w:numId="13">
    <w:abstractNumId w:val="13"/>
  </w:num>
  <w:num w:numId="14">
    <w:abstractNumId w:val="25"/>
  </w:num>
  <w:num w:numId="15">
    <w:abstractNumId w:val="10"/>
  </w:num>
  <w:num w:numId="16">
    <w:abstractNumId w:val="11"/>
  </w:num>
  <w:num w:numId="17">
    <w:abstractNumId w:val="29"/>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7"/>
  </w:num>
  <w:num w:numId="21">
    <w:abstractNumId w:val="31"/>
  </w:num>
  <w:num w:numId="22">
    <w:abstractNumId w:val="37"/>
  </w:num>
  <w:num w:numId="23">
    <w:abstractNumId w:val="8"/>
  </w:num>
  <w:num w:numId="24">
    <w:abstractNumId w:val="26"/>
  </w:num>
  <w:num w:numId="25">
    <w:abstractNumId w:val="42"/>
  </w:num>
  <w:num w:numId="26">
    <w:abstractNumId w:val="20"/>
  </w:num>
  <w:num w:numId="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6"/>
  </w:num>
  <w:num w:numId="30">
    <w:abstractNumId w:val="5"/>
  </w:num>
  <w:num w:numId="31">
    <w:abstractNumId w:val="40"/>
  </w:num>
  <w:num w:numId="32">
    <w:abstractNumId w:val="17"/>
  </w:num>
  <w:num w:numId="33">
    <w:abstractNumId w:val="45"/>
  </w:num>
  <w:num w:numId="34">
    <w:abstractNumId w:val="7"/>
  </w:num>
  <w:num w:numId="35">
    <w:abstractNumId w:val="38"/>
  </w:num>
  <w:num w:numId="36">
    <w:abstractNumId w:val="41"/>
  </w:num>
  <w:num w:numId="37">
    <w:abstractNumId w:val="46"/>
  </w:num>
  <w:num w:numId="38">
    <w:abstractNumId w:val="18"/>
  </w:num>
  <w:num w:numId="39">
    <w:abstractNumId w:val="30"/>
  </w:num>
  <w:num w:numId="40">
    <w:abstractNumId w:val="21"/>
  </w:num>
  <w:num w:numId="41">
    <w:abstractNumId w:val="9"/>
  </w:num>
  <w:num w:numId="42">
    <w:abstractNumId w:val="48"/>
  </w:num>
  <w:num w:numId="43">
    <w:abstractNumId w:val="16"/>
  </w:num>
  <w:num w:numId="44">
    <w:abstractNumId w:val="33"/>
  </w:num>
  <w:num w:numId="45">
    <w:abstractNumId w:val="27"/>
  </w:num>
  <w:num w:numId="46">
    <w:abstractNumId w:val="43"/>
  </w:num>
  <w:num w:numId="47">
    <w:abstractNumId w:val="23"/>
  </w:num>
  <w:num w:numId="48">
    <w:abstractNumId w:val="24"/>
  </w:num>
  <w:num w:numId="49">
    <w:abstractNumId w:val="39"/>
  </w:num>
  <w:num w:numId="50">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AA5"/>
    <w:rsid w:val="00004F15"/>
    <w:rsid w:val="00047911"/>
    <w:rsid w:val="00134553"/>
    <w:rsid w:val="001F1E55"/>
    <w:rsid w:val="002102E2"/>
    <w:rsid w:val="002900B6"/>
    <w:rsid w:val="003E72E8"/>
    <w:rsid w:val="00420467"/>
    <w:rsid w:val="00544743"/>
    <w:rsid w:val="00557140"/>
    <w:rsid w:val="00593501"/>
    <w:rsid w:val="005F5AA5"/>
    <w:rsid w:val="00626054"/>
    <w:rsid w:val="006930B3"/>
    <w:rsid w:val="00781ED8"/>
    <w:rsid w:val="007F1E88"/>
    <w:rsid w:val="007F3753"/>
    <w:rsid w:val="007F7C79"/>
    <w:rsid w:val="00857701"/>
    <w:rsid w:val="008E0190"/>
    <w:rsid w:val="009342B2"/>
    <w:rsid w:val="0097636E"/>
    <w:rsid w:val="00AD17C8"/>
    <w:rsid w:val="00C219C4"/>
    <w:rsid w:val="00C36E10"/>
    <w:rsid w:val="00CE17E3"/>
    <w:rsid w:val="00DD15DA"/>
    <w:rsid w:val="00DD7046"/>
    <w:rsid w:val="00E46674"/>
    <w:rsid w:val="00E71807"/>
    <w:rsid w:val="00F54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5001A"/>
  <w15:docId w15:val="{91A0ADAA-DCCE-40D8-92E4-AE6C50ED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102E2"/>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2102E2"/>
    <w:pPr>
      <w:ind w:firstLine="454"/>
      <w:outlineLvl w:val="0"/>
    </w:pPr>
    <w:rPr>
      <w:b/>
      <w:caps/>
    </w:rPr>
  </w:style>
  <w:style w:type="paragraph" w:styleId="21">
    <w:name w:val="heading 2"/>
    <w:basedOn w:val="a3"/>
    <w:next w:val="a3"/>
    <w:link w:val="23"/>
    <w:qFormat/>
    <w:rsid w:val="002102E2"/>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2102E2"/>
    <w:pPr>
      <w:spacing w:before="100" w:beforeAutospacing="1" w:after="100" w:afterAutospacing="1"/>
      <w:outlineLvl w:val="2"/>
    </w:pPr>
    <w:rPr>
      <w:b/>
      <w:bCs/>
      <w:sz w:val="27"/>
      <w:szCs w:val="27"/>
    </w:rPr>
  </w:style>
  <w:style w:type="paragraph" w:styleId="41">
    <w:name w:val="heading 4"/>
    <w:basedOn w:val="a3"/>
    <w:next w:val="a3"/>
    <w:link w:val="42"/>
    <w:qFormat/>
    <w:rsid w:val="002102E2"/>
    <w:pPr>
      <w:keepNext/>
      <w:spacing w:before="240" w:after="60"/>
      <w:outlineLvl w:val="3"/>
    </w:pPr>
    <w:rPr>
      <w:b/>
      <w:bCs/>
      <w:sz w:val="28"/>
      <w:szCs w:val="28"/>
    </w:rPr>
  </w:style>
  <w:style w:type="paragraph" w:styleId="50">
    <w:name w:val="heading 5"/>
    <w:basedOn w:val="a3"/>
    <w:next w:val="a3"/>
    <w:link w:val="51"/>
    <w:qFormat/>
    <w:rsid w:val="002102E2"/>
    <w:pPr>
      <w:spacing w:before="240" w:after="60"/>
      <w:outlineLvl w:val="4"/>
    </w:pPr>
    <w:rPr>
      <w:b/>
      <w:bCs/>
      <w:i/>
      <w:iCs/>
      <w:sz w:val="26"/>
      <w:szCs w:val="26"/>
    </w:rPr>
  </w:style>
  <w:style w:type="paragraph" w:styleId="6">
    <w:name w:val="heading 6"/>
    <w:basedOn w:val="a3"/>
    <w:next w:val="a3"/>
    <w:link w:val="60"/>
    <w:qFormat/>
    <w:rsid w:val="002102E2"/>
    <w:pPr>
      <w:spacing w:before="240" w:after="60"/>
      <w:outlineLvl w:val="5"/>
    </w:pPr>
    <w:rPr>
      <w:rFonts w:ascii="Calibri" w:hAnsi="Calibri"/>
      <w:b/>
      <w:bCs/>
      <w:sz w:val="22"/>
      <w:szCs w:val="22"/>
    </w:rPr>
  </w:style>
  <w:style w:type="paragraph" w:styleId="7">
    <w:name w:val="heading 7"/>
    <w:basedOn w:val="a3"/>
    <w:next w:val="a3"/>
    <w:link w:val="70"/>
    <w:qFormat/>
    <w:rsid w:val="002102E2"/>
    <w:pPr>
      <w:spacing w:before="240" w:after="60"/>
      <w:outlineLvl w:val="6"/>
    </w:pPr>
    <w:rPr>
      <w:rFonts w:ascii="Calibri" w:hAnsi="Calibri"/>
    </w:rPr>
  </w:style>
  <w:style w:type="paragraph" w:styleId="80">
    <w:name w:val="heading 8"/>
    <w:basedOn w:val="a3"/>
    <w:next w:val="a3"/>
    <w:link w:val="81"/>
    <w:qFormat/>
    <w:rsid w:val="002102E2"/>
    <w:pPr>
      <w:spacing w:before="240" w:after="60"/>
      <w:outlineLvl w:val="7"/>
    </w:pPr>
    <w:rPr>
      <w:rFonts w:ascii="Calibri" w:hAnsi="Calibri"/>
      <w:i/>
      <w:iCs/>
      <w:lang w:eastAsia="en-US"/>
    </w:rPr>
  </w:style>
  <w:style w:type="paragraph" w:styleId="9">
    <w:name w:val="heading 9"/>
    <w:basedOn w:val="a3"/>
    <w:next w:val="a3"/>
    <w:link w:val="90"/>
    <w:qFormat/>
    <w:rsid w:val="002102E2"/>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2102E2"/>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2102E2"/>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2102E2"/>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2102E2"/>
    <w:rPr>
      <w:rFonts w:ascii="Times New Roman" w:eastAsia="Times New Roman" w:hAnsi="Times New Roman" w:cs="Times New Roman"/>
      <w:b/>
      <w:bCs/>
      <w:sz w:val="28"/>
      <w:szCs w:val="28"/>
    </w:rPr>
  </w:style>
  <w:style w:type="character" w:customStyle="1" w:styleId="51">
    <w:name w:val="Заголовок 5 Знак"/>
    <w:basedOn w:val="a4"/>
    <w:link w:val="50"/>
    <w:rsid w:val="002102E2"/>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2102E2"/>
    <w:rPr>
      <w:rFonts w:ascii="Calibri" w:eastAsia="Times New Roman" w:hAnsi="Calibri" w:cs="Times New Roman"/>
      <w:b/>
      <w:bCs/>
    </w:rPr>
  </w:style>
  <w:style w:type="character" w:customStyle="1" w:styleId="70">
    <w:name w:val="Заголовок 7 Знак"/>
    <w:basedOn w:val="a4"/>
    <w:link w:val="7"/>
    <w:rsid w:val="002102E2"/>
    <w:rPr>
      <w:rFonts w:ascii="Calibri" w:eastAsia="Times New Roman" w:hAnsi="Calibri" w:cs="Times New Roman"/>
      <w:sz w:val="24"/>
      <w:szCs w:val="24"/>
    </w:rPr>
  </w:style>
  <w:style w:type="character" w:customStyle="1" w:styleId="81">
    <w:name w:val="Заголовок 8 Знак"/>
    <w:basedOn w:val="a4"/>
    <w:link w:val="80"/>
    <w:rsid w:val="002102E2"/>
    <w:rPr>
      <w:rFonts w:ascii="Calibri" w:eastAsia="Times New Roman" w:hAnsi="Calibri" w:cs="Times New Roman"/>
      <w:i/>
      <w:iCs/>
      <w:sz w:val="24"/>
      <w:szCs w:val="24"/>
    </w:rPr>
  </w:style>
  <w:style w:type="character" w:customStyle="1" w:styleId="90">
    <w:name w:val="Заголовок 9 Знак"/>
    <w:basedOn w:val="a4"/>
    <w:link w:val="9"/>
    <w:rsid w:val="002102E2"/>
    <w:rPr>
      <w:rFonts w:ascii="Cambria" w:eastAsia="Times New Roman" w:hAnsi="Cambria" w:cs="Times New Roman"/>
    </w:rPr>
  </w:style>
  <w:style w:type="character" w:customStyle="1" w:styleId="14">
    <w:name w:val="Заголовок 1 Знак4"/>
    <w:link w:val="11"/>
    <w:locked/>
    <w:rsid w:val="002102E2"/>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2102E2"/>
    <w:rPr>
      <w:rFonts w:ascii="Arial" w:eastAsia="Times New Roman" w:hAnsi="Arial" w:cs="Arial"/>
      <w:b/>
      <w:bCs/>
      <w:i/>
      <w:iCs/>
      <w:sz w:val="28"/>
      <w:szCs w:val="28"/>
    </w:rPr>
  </w:style>
  <w:style w:type="character" w:customStyle="1" w:styleId="320">
    <w:name w:val="Заголовок 3 Знак2"/>
    <w:link w:val="32"/>
    <w:locked/>
    <w:rsid w:val="002102E2"/>
    <w:rPr>
      <w:rFonts w:ascii="Times New Roman" w:eastAsia="Times New Roman" w:hAnsi="Times New Roman" w:cs="Times New Roman"/>
      <w:b/>
      <w:bCs/>
      <w:sz w:val="27"/>
      <w:szCs w:val="27"/>
      <w:lang w:eastAsia="ru-RU"/>
    </w:rPr>
  </w:style>
  <w:style w:type="character" w:styleId="HTML">
    <w:name w:val="HTML Sample"/>
    <w:rsid w:val="002102E2"/>
    <w:rPr>
      <w:rFonts w:ascii="Courier New" w:eastAsia="Times New Roman" w:hAnsi="Courier New" w:cs="Courier New"/>
    </w:rPr>
  </w:style>
  <w:style w:type="character" w:styleId="a7">
    <w:name w:val="FollowedHyperlink"/>
    <w:rsid w:val="002102E2"/>
    <w:rPr>
      <w:color w:val="800080"/>
      <w:u w:val="single"/>
    </w:rPr>
  </w:style>
  <w:style w:type="character" w:styleId="a8">
    <w:name w:val="footnote reference"/>
    <w:unhideWhenUsed/>
    <w:rsid w:val="002102E2"/>
    <w:rPr>
      <w:vertAlign w:val="superscript"/>
    </w:rPr>
  </w:style>
  <w:style w:type="character" w:styleId="a9">
    <w:name w:val="annotation reference"/>
    <w:rsid w:val="002102E2"/>
    <w:rPr>
      <w:sz w:val="16"/>
      <w:szCs w:val="16"/>
    </w:rPr>
  </w:style>
  <w:style w:type="character" w:styleId="aa">
    <w:name w:val="endnote reference"/>
    <w:unhideWhenUsed/>
    <w:rsid w:val="002102E2"/>
    <w:rPr>
      <w:vertAlign w:val="superscript"/>
    </w:rPr>
  </w:style>
  <w:style w:type="character" w:styleId="HTML0">
    <w:name w:val="HTML Acronym"/>
    <w:rsid w:val="002102E2"/>
  </w:style>
  <w:style w:type="character" w:styleId="ab">
    <w:name w:val="Emphasis"/>
    <w:qFormat/>
    <w:rsid w:val="002102E2"/>
    <w:rPr>
      <w:i/>
      <w:iCs/>
    </w:rPr>
  </w:style>
  <w:style w:type="character" w:styleId="ac">
    <w:name w:val="Hyperlink"/>
    <w:uiPriority w:val="99"/>
    <w:rsid w:val="002102E2"/>
    <w:rPr>
      <w:color w:val="000000"/>
      <w:u w:val="single"/>
    </w:rPr>
  </w:style>
  <w:style w:type="character" w:styleId="HTML1">
    <w:name w:val="HTML Code"/>
    <w:rsid w:val="002102E2"/>
    <w:rPr>
      <w:rFonts w:ascii="Courier New" w:eastAsia="Times New Roman" w:hAnsi="Courier New" w:cs="Courier New"/>
      <w:sz w:val="20"/>
      <w:szCs w:val="20"/>
    </w:rPr>
  </w:style>
  <w:style w:type="character" w:styleId="ad">
    <w:name w:val="page number"/>
    <w:rsid w:val="002102E2"/>
  </w:style>
  <w:style w:type="character" w:styleId="ae">
    <w:name w:val="line number"/>
    <w:unhideWhenUsed/>
    <w:rsid w:val="002102E2"/>
  </w:style>
  <w:style w:type="character" w:styleId="HTML2">
    <w:name w:val="HTML Definition"/>
    <w:rsid w:val="002102E2"/>
    <w:rPr>
      <w:i/>
      <w:iCs/>
    </w:rPr>
  </w:style>
  <w:style w:type="character" w:styleId="HTML3">
    <w:name w:val="HTML Variable"/>
    <w:rsid w:val="002102E2"/>
    <w:rPr>
      <w:i/>
      <w:iCs/>
    </w:rPr>
  </w:style>
  <w:style w:type="character" w:styleId="HTML4">
    <w:name w:val="HTML Typewriter"/>
    <w:rsid w:val="002102E2"/>
    <w:rPr>
      <w:rFonts w:ascii="Courier New" w:eastAsia="Times New Roman" w:hAnsi="Courier New" w:cs="Courier New"/>
      <w:sz w:val="20"/>
      <w:szCs w:val="20"/>
    </w:rPr>
  </w:style>
  <w:style w:type="character" w:styleId="af">
    <w:name w:val="Strong"/>
    <w:uiPriority w:val="22"/>
    <w:qFormat/>
    <w:rsid w:val="002102E2"/>
    <w:rPr>
      <w:b/>
      <w:bCs/>
    </w:rPr>
  </w:style>
  <w:style w:type="character" w:styleId="HTML5">
    <w:name w:val="HTML Cite"/>
    <w:unhideWhenUsed/>
    <w:rsid w:val="002102E2"/>
    <w:rPr>
      <w:i/>
      <w:iCs/>
    </w:rPr>
  </w:style>
  <w:style w:type="paragraph" w:styleId="af0">
    <w:name w:val="Balloon Text"/>
    <w:basedOn w:val="a3"/>
    <w:link w:val="af1"/>
    <w:rsid w:val="002102E2"/>
    <w:rPr>
      <w:rFonts w:ascii="Tahoma" w:hAnsi="Tahoma"/>
      <w:sz w:val="16"/>
      <w:szCs w:val="16"/>
    </w:rPr>
  </w:style>
  <w:style w:type="character" w:customStyle="1" w:styleId="af1">
    <w:name w:val="Текст выноски Знак"/>
    <w:basedOn w:val="a4"/>
    <w:link w:val="af0"/>
    <w:rsid w:val="002102E2"/>
    <w:rPr>
      <w:rFonts w:ascii="Tahoma" w:eastAsia="Times New Roman" w:hAnsi="Tahoma" w:cs="Times New Roman"/>
      <w:sz w:val="16"/>
      <w:szCs w:val="16"/>
    </w:rPr>
  </w:style>
  <w:style w:type="paragraph" w:styleId="24">
    <w:name w:val="Body Text 2"/>
    <w:basedOn w:val="a3"/>
    <w:link w:val="25"/>
    <w:rsid w:val="002102E2"/>
    <w:pPr>
      <w:jc w:val="both"/>
    </w:pPr>
    <w:rPr>
      <w:color w:val="000000"/>
      <w:sz w:val="28"/>
    </w:rPr>
  </w:style>
  <w:style w:type="character" w:customStyle="1" w:styleId="25">
    <w:name w:val="Основной текст 2 Знак"/>
    <w:basedOn w:val="a4"/>
    <w:link w:val="24"/>
    <w:rsid w:val="002102E2"/>
    <w:rPr>
      <w:rFonts w:ascii="Times New Roman" w:eastAsia="Times New Roman" w:hAnsi="Times New Roman" w:cs="Times New Roman"/>
      <w:color w:val="000000"/>
      <w:sz w:val="28"/>
      <w:szCs w:val="24"/>
      <w:lang w:eastAsia="ru-RU"/>
    </w:rPr>
  </w:style>
  <w:style w:type="paragraph" w:styleId="5">
    <w:name w:val="List Number 5"/>
    <w:basedOn w:val="a3"/>
    <w:rsid w:val="002102E2"/>
    <w:pPr>
      <w:numPr>
        <w:numId w:val="1"/>
      </w:numPr>
      <w:tabs>
        <w:tab w:val="left" w:pos="1492"/>
      </w:tabs>
    </w:pPr>
  </w:style>
  <w:style w:type="paragraph" w:styleId="af2">
    <w:name w:val="Normal Indent"/>
    <w:basedOn w:val="a3"/>
    <w:rsid w:val="002102E2"/>
    <w:pPr>
      <w:ind w:firstLine="720"/>
      <w:jc w:val="both"/>
    </w:pPr>
    <w:rPr>
      <w:sz w:val="28"/>
      <w:szCs w:val="20"/>
    </w:rPr>
  </w:style>
  <w:style w:type="paragraph" w:styleId="af3">
    <w:name w:val="Plain Text"/>
    <w:basedOn w:val="a3"/>
    <w:link w:val="af4"/>
    <w:rsid w:val="002102E2"/>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2102E2"/>
    <w:rPr>
      <w:rFonts w:ascii="Courier New" w:eastAsia="Times New Roman" w:hAnsi="Courier New" w:cs="Courier New"/>
      <w:sz w:val="20"/>
      <w:szCs w:val="20"/>
      <w:lang w:eastAsia="ru-RU"/>
    </w:rPr>
  </w:style>
  <w:style w:type="paragraph" w:styleId="34">
    <w:name w:val="Body Text Indent 3"/>
    <w:basedOn w:val="a3"/>
    <w:link w:val="330"/>
    <w:rsid w:val="002102E2"/>
    <w:pPr>
      <w:spacing w:after="120"/>
      <w:ind w:left="283"/>
    </w:pPr>
    <w:rPr>
      <w:sz w:val="16"/>
      <w:szCs w:val="16"/>
    </w:rPr>
  </w:style>
  <w:style w:type="character" w:customStyle="1" w:styleId="35">
    <w:name w:val="Основной текст с отступом 3 Знак"/>
    <w:basedOn w:val="a4"/>
    <w:rsid w:val="002102E2"/>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2102E2"/>
    <w:rPr>
      <w:rFonts w:ascii="Times New Roman" w:eastAsia="Times New Roman" w:hAnsi="Times New Roman" w:cs="Times New Roman"/>
      <w:sz w:val="16"/>
      <w:szCs w:val="16"/>
      <w:lang w:eastAsia="ru-RU"/>
    </w:rPr>
  </w:style>
  <w:style w:type="paragraph" w:styleId="af5">
    <w:name w:val="endnote text"/>
    <w:basedOn w:val="a3"/>
    <w:link w:val="af6"/>
    <w:unhideWhenUsed/>
    <w:rsid w:val="002102E2"/>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2102E2"/>
    <w:rPr>
      <w:rFonts w:ascii="Times New Roman" w:eastAsia="Times New Roman" w:hAnsi="Times New Roman" w:cs="Times New Roman"/>
      <w:color w:val="000000"/>
      <w:sz w:val="28"/>
      <w:szCs w:val="24"/>
    </w:rPr>
  </w:style>
  <w:style w:type="paragraph" w:styleId="af7">
    <w:name w:val="caption"/>
    <w:basedOn w:val="a3"/>
    <w:next w:val="a3"/>
    <w:qFormat/>
    <w:rsid w:val="002102E2"/>
    <w:rPr>
      <w:b/>
      <w:bCs/>
      <w:sz w:val="20"/>
      <w:szCs w:val="20"/>
    </w:rPr>
  </w:style>
  <w:style w:type="paragraph" w:styleId="af8">
    <w:name w:val="annotation text"/>
    <w:basedOn w:val="a3"/>
    <w:link w:val="af9"/>
    <w:rsid w:val="002102E2"/>
    <w:rPr>
      <w:sz w:val="20"/>
      <w:szCs w:val="20"/>
    </w:rPr>
  </w:style>
  <w:style w:type="character" w:customStyle="1" w:styleId="af9">
    <w:name w:val="Текст примечания Знак"/>
    <w:basedOn w:val="a4"/>
    <w:link w:val="af8"/>
    <w:rsid w:val="002102E2"/>
    <w:rPr>
      <w:rFonts w:ascii="Times New Roman" w:eastAsia="Times New Roman" w:hAnsi="Times New Roman" w:cs="Times New Roman"/>
      <w:sz w:val="20"/>
      <w:szCs w:val="20"/>
      <w:lang w:eastAsia="ru-RU"/>
    </w:rPr>
  </w:style>
  <w:style w:type="paragraph" w:styleId="13">
    <w:name w:val="index 1"/>
    <w:basedOn w:val="a3"/>
    <w:next w:val="a3"/>
    <w:rsid w:val="002102E2"/>
    <w:pPr>
      <w:suppressAutoHyphens/>
      <w:ind w:left="240" w:hanging="240"/>
    </w:pPr>
    <w:rPr>
      <w:lang w:eastAsia="ar-SA"/>
    </w:rPr>
  </w:style>
  <w:style w:type="paragraph" w:styleId="afa">
    <w:name w:val="annotation subject"/>
    <w:basedOn w:val="af8"/>
    <w:next w:val="af8"/>
    <w:link w:val="afb"/>
    <w:rsid w:val="002102E2"/>
    <w:rPr>
      <w:b/>
      <w:bCs/>
    </w:rPr>
  </w:style>
  <w:style w:type="character" w:customStyle="1" w:styleId="afb">
    <w:name w:val="Тема примечания Знак"/>
    <w:basedOn w:val="af9"/>
    <w:link w:val="afa"/>
    <w:rsid w:val="002102E2"/>
    <w:rPr>
      <w:rFonts w:ascii="Times New Roman" w:eastAsia="Times New Roman" w:hAnsi="Times New Roman" w:cs="Times New Roman"/>
      <w:b/>
      <w:bCs/>
      <w:sz w:val="20"/>
      <w:szCs w:val="20"/>
      <w:lang w:eastAsia="ru-RU"/>
    </w:rPr>
  </w:style>
  <w:style w:type="paragraph" w:styleId="afc">
    <w:name w:val="Document Map"/>
    <w:basedOn w:val="a3"/>
    <w:link w:val="afd"/>
    <w:rsid w:val="002102E2"/>
    <w:pPr>
      <w:shd w:val="clear" w:color="auto" w:fill="000080"/>
    </w:pPr>
    <w:rPr>
      <w:rFonts w:ascii="Tahoma" w:hAnsi="Tahoma"/>
      <w:sz w:val="20"/>
      <w:szCs w:val="20"/>
    </w:rPr>
  </w:style>
  <w:style w:type="character" w:customStyle="1" w:styleId="afd">
    <w:name w:val="Схема документа Знак"/>
    <w:basedOn w:val="a4"/>
    <w:link w:val="afc"/>
    <w:rsid w:val="002102E2"/>
    <w:rPr>
      <w:rFonts w:ascii="Tahoma" w:eastAsia="Times New Roman" w:hAnsi="Tahoma" w:cs="Times New Roman"/>
      <w:sz w:val="20"/>
      <w:szCs w:val="20"/>
      <w:shd w:val="clear" w:color="auto" w:fill="000080"/>
    </w:rPr>
  </w:style>
  <w:style w:type="paragraph" w:styleId="afe">
    <w:name w:val="footnote text"/>
    <w:basedOn w:val="a3"/>
    <w:link w:val="aff"/>
    <w:rsid w:val="002102E2"/>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2102E2"/>
    <w:rPr>
      <w:rFonts w:ascii="Courier New" w:eastAsia="Courier New" w:hAnsi="Courier New" w:cs="Courier New"/>
      <w:color w:val="000000"/>
      <w:sz w:val="28"/>
      <w:szCs w:val="24"/>
      <w:lang w:eastAsia="ru-RU"/>
    </w:rPr>
  </w:style>
  <w:style w:type="paragraph" w:styleId="8">
    <w:name w:val="toc 8"/>
    <w:basedOn w:val="a3"/>
    <w:next w:val="a3"/>
    <w:rsid w:val="002102E2"/>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2102E2"/>
    <w:pPr>
      <w:numPr>
        <w:numId w:val="3"/>
      </w:numPr>
      <w:tabs>
        <w:tab w:val="left" w:pos="926"/>
      </w:tabs>
    </w:pPr>
  </w:style>
  <w:style w:type="paragraph" w:styleId="HTML6">
    <w:name w:val="HTML Address"/>
    <w:basedOn w:val="a3"/>
    <w:link w:val="HTML7"/>
    <w:unhideWhenUsed/>
    <w:rsid w:val="002102E2"/>
    <w:rPr>
      <w:sz w:val="16"/>
      <w:szCs w:val="16"/>
    </w:rPr>
  </w:style>
  <w:style w:type="character" w:customStyle="1" w:styleId="HTML7">
    <w:name w:val="Адрес HTML Знак"/>
    <w:basedOn w:val="a4"/>
    <w:link w:val="HTML6"/>
    <w:rsid w:val="002102E2"/>
    <w:rPr>
      <w:rFonts w:ascii="Times New Roman" w:eastAsia="Times New Roman" w:hAnsi="Times New Roman" w:cs="Times New Roman"/>
      <w:sz w:val="16"/>
      <w:szCs w:val="16"/>
      <w:lang w:val="ru-RU" w:eastAsia="ru-RU"/>
    </w:rPr>
  </w:style>
  <w:style w:type="paragraph" w:styleId="aff0">
    <w:name w:val="header"/>
    <w:basedOn w:val="a3"/>
    <w:link w:val="aff1"/>
    <w:rsid w:val="002102E2"/>
    <w:pPr>
      <w:tabs>
        <w:tab w:val="center" w:pos="4677"/>
        <w:tab w:val="right" w:pos="9355"/>
      </w:tabs>
    </w:pPr>
    <w:rPr>
      <w:b/>
      <w:caps/>
    </w:rPr>
  </w:style>
  <w:style w:type="character" w:customStyle="1" w:styleId="aff1">
    <w:name w:val="Верхний колонтитул Знак"/>
    <w:basedOn w:val="a4"/>
    <w:link w:val="aff0"/>
    <w:rsid w:val="002102E2"/>
    <w:rPr>
      <w:rFonts w:ascii="Times New Roman" w:eastAsia="Times New Roman" w:hAnsi="Times New Roman" w:cs="Times New Roman"/>
      <w:b/>
      <w:caps/>
      <w:sz w:val="24"/>
      <w:szCs w:val="24"/>
      <w:lang w:eastAsia="ru-RU"/>
    </w:rPr>
  </w:style>
  <w:style w:type="paragraph" w:styleId="91">
    <w:name w:val="toc 9"/>
    <w:basedOn w:val="a3"/>
    <w:next w:val="a3"/>
    <w:rsid w:val="002102E2"/>
    <w:pPr>
      <w:spacing w:after="100" w:line="276" w:lineRule="auto"/>
      <w:ind w:left="1760"/>
    </w:pPr>
    <w:rPr>
      <w:rFonts w:ascii="Calibri" w:hAnsi="Calibri"/>
      <w:sz w:val="22"/>
      <w:szCs w:val="22"/>
    </w:rPr>
  </w:style>
  <w:style w:type="paragraph" w:styleId="71">
    <w:name w:val="toc 7"/>
    <w:basedOn w:val="a3"/>
    <w:next w:val="a3"/>
    <w:rsid w:val="002102E2"/>
    <w:pPr>
      <w:spacing w:after="100" w:line="276" w:lineRule="auto"/>
      <w:ind w:left="1320"/>
    </w:pPr>
    <w:rPr>
      <w:rFonts w:ascii="Calibri" w:hAnsi="Calibri"/>
      <w:sz w:val="22"/>
      <w:szCs w:val="22"/>
    </w:rPr>
  </w:style>
  <w:style w:type="paragraph" w:styleId="aff2">
    <w:name w:val="Body Text"/>
    <w:basedOn w:val="a3"/>
    <w:link w:val="43"/>
    <w:rsid w:val="002102E2"/>
    <w:pPr>
      <w:spacing w:after="120"/>
    </w:pPr>
  </w:style>
  <w:style w:type="character" w:customStyle="1" w:styleId="aff3">
    <w:name w:val="Основной текст Знак"/>
    <w:basedOn w:val="a4"/>
    <w:rsid w:val="002102E2"/>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2102E2"/>
    <w:rPr>
      <w:rFonts w:ascii="Times New Roman" w:eastAsia="Times New Roman" w:hAnsi="Times New Roman" w:cs="Times New Roman"/>
      <w:sz w:val="24"/>
      <w:szCs w:val="24"/>
      <w:lang w:eastAsia="ru-RU"/>
    </w:rPr>
  </w:style>
  <w:style w:type="paragraph" w:styleId="aff4">
    <w:name w:val="index heading"/>
    <w:basedOn w:val="a3"/>
    <w:rsid w:val="002102E2"/>
    <w:pPr>
      <w:suppressLineNumbers/>
      <w:suppressAutoHyphens/>
    </w:pPr>
    <w:rPr>
      <w:rFonts w:cs="Tahoma"/>
      <w:lang w:eastAsia="ar-SA"/>
    </w:rPr>
  </w:style>
  <w:style w:type="paragraph" w:styleId="15">
    <w:name w:val="toc 1"/>
    <w:basedOn w:val="a3"/>
    <w:next w:val="a3"/>
    <w:link w:val="16"/>
    <w:rsid w:val="002102E2"/>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2102E2"/>
    <w:rPr>
      <w:rFonts w:ascii="Times New Roman" w:eastAsia="Times New Roman" w:hAnsi="Times New Roman" w:cs="Times New Roman"/>
      <w:color w:val="000000"/>
      <w:sz w:val="24"/>
      <w:szCs w:val="24"/>
      <w:lang w:eastAsia="ru-RU"/>
    </w:rPr>
  </w:style>
  <w:style w:type="paragraph" w:styleId="aff5">
    <w:name w:val="macro"/>
    <w:link w:val="aff6"/>
    <w:rsid w:val="002102E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2102E2"/>
    <w:rPr>
      <w:rFonts w:ascii="Courier New" w:eastAsia="Times New Roman" w:hAnsi="Courier New" w:cs="Times New Roman"/>
      <w:sz w:val="20"/>
      <w:szCs w:val="20"/>
      <w:lang w:val="en-US" w:eastAsia="ru-RU"/>
    </w:rPr>
  </w:style>
  <w:style w:type="paragraph" w:styleId="61">
    <w:name w:val="toc 6"/>
    <w:basedOn w:val="a3"/>
    <w:next w:val="a3"/>
    <w:rsid w:val="002102E2"/>
    <w:pPr>
      <w:spacing w:after="100" w:line="276" w:lineRule="auto"/>
      <w:ind w:left="1100"/>
    </w:pPr>
    <w:rPr>
      <w:rFonts w:ascii="Calibri" w:hAnsi="Calibri"/>
      <w:sz w:val="22"/>
      <w:szCs w:val="22"/>
    </w:rPr>
  </w:style>
  <w:style w:type="paragraph" w:styleId="36">
    <w:name w:val="toc 3"/>
    <w:basedOn w:val="a3"/>
    <w:next w:val="a3"/>
    <w:rsid w:val="002102E2"/>
    <w:pPr>
      <w:widowControl w:val="0"/>
      <w:tabs>
        <w:tab w:val="left" w:pos="360"/>
      </w:tabs>
      <w:autoSpaceDE w:val="0"/>
      <w:autoSpaceDN w:val="0"/>
      <w:adjustRightInd w:val="0"/>
      <w:ind w:left="400"/>
    </w:pPr>
    <w:rPr>
      <w:szCs w:val="20"/>
    </w:rPr>
  </w:style>
  <w:style w:type="paragraph" w:styleId="26">
    <w:name w:val="toc 2"/>
    <w:basedOn w:val="a3"/>
    <w:next w:val="a3"/>
    <w:rsid w:val="002102E2"/>
    <w:pPr>
      <w:widowControl w:val="0"/>
      <w:tabs>
        <w:tab w:val="left" w:pos="360"/>
      </w:tabs>
      <w:autoSpaceDE w:val="0"/>
      <w:autoSpaceDN w:val="0"/>
      <w:adjustRightInd w:val="0"/>
      <w:ind w:left="200"/>
    </w:pPr>
    <w:rPr>
      <w:szCs w:val="20"/>
    </w:rPr>
  </w:style>
  <w:style w:type="paragraph" w:styleId="40">
    <w:name w:val="toc 4"/>
    <w:basedOn w:val="a3"/>
    <w:next w:val="a3"/>
    <w:rsid w:val="002102E2"/>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2102E2"/>
    <w:pPr>
      <w:spacing w:after="100" w:line="276" w:lineRule="auto"/>
      <w:ind w:left="880"/>
    </w:pPr>
    <w:rPr>
      <w:rFonts w:ascii="Calibri" w:hAnsi="Calibri"/>
      <w:sz w:val="22"/>
      <w:szCs w:val="22"/>
    </w:rPr>
  </w:style>
  <w:style w:type="paragraph" w:styleId="53">
    <w:name w:val="List Bullet 5"/>
    <w:basedOn w:val="a3"/>
    <w:rsid w:val="002102E2"/>
    <w:pPr>
      <w:ind w:left="1132" w:hanging="283"/>
    </w:pPr>
    <w:rPr>
      <w:color w:val="00000A"/>
    </w:rPr>
  </w:style>
  <w:style w:type="paragraph" w:styleId="aff7">
    <w:name w:val="Body Text First Indent"/>
    <w:basedOn w:val="aff2"/>
    <w:link w:val="aff8"/>
    <w:rsid w:val="002102E2"/>
    <w:pPr>
      <w:ind w:firstLine="210"/>
    </w:pPr>
    <w:rPr>
      <w:b/>
      <w:bCs/>
      <w:sz w:val="27"/>
      <w:szCs w:val="27"/>
    </w:rPr>
  </w:style>
  <w:style w:type="character" w:customStyle="1" w:styleId="aff8">
    <w:name w:val="Красная строка Знак"/>
    <w:basedOn w:val="aff3"/>
    <w:link w:val="aff7"/>
    <w:rsid w:val="002102E2"/>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2102E2"/>
    <w:pPr>
      <w:spacing w:after="120"/>
      <w:ind w:left="283"/>
    </w:pPr>
  </w:style>
  <w:style w:type="character" w:customStyle="1" w:styleId="affa">
    <w:name w:val="Основной текст с отступом Знак"/>
    <w:basedOn w:val="a4"/>
    <w:link w:val="aff9"/>
    <w:semiHidden/>
    <w:rsid w:val="002102E2"/>
    <w:rPr>
      <w:rFonts w:ascii="Times New Roman" w:eastAsia="Times New Roman" w:hAnsi="Times New Roman" w:cs="Times New Roman"/>
      <w:sz w:val="24"/>
      <w:szCs w:val="24"/>
      <w:lang w:eastAsia="ru-RU"/>
    </w:rPr>
  </w:style>
  <w:style w:type="paragraph" w:styleId="27">
    <w:name w:val="Body Text First Indent 2"/>
    <w:basedOn w:val="aff9"/>
    <w:link w:val="28"/>
    <w:rsid w:val="002102E2"/>
    <w:pPr>
      <w:ind w:firstLine="210"/>
    </w:pPr>
  </w:style>
  <w:style w:type="character" w:customStyle="1" w:styleId="28">
    <w:name w:val="Красная строка 2 Знак"/>
    <w:basedOn w:val="affa"/>
    <w:link w:val="27"/>
    <w:rsid w:val="002102E2"/>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2102E2"/>
    <w:rPr>
      <w:sz w:val="24"/>
      <w:szCs w:val="24"/>
      <w:lang w:val="ru-RU" w:eastAsia="ru-RU" w:bidi="ar-SA"/>
    </w:rPr>
  </w:style>
  <w:style w:type="paragraph" w:styleId="44">
    <w:name w:val="List Bullet 4"/>
    <w:basedOn w:val="a3"/>
    <w:rsid w:val="002102E2"/>
    <w:pPr>
      <w:ind w:left="849" w:hanging="283"/>
    </w:pPr>
    <w:rPr>
      <w:color w:val="00000A"/>
    </w:rPr>
  </w:style>
  <w:style w:type="paragraph" w:styleId="affb">
    <w:name w:val="List Bullet"/>
    <w:basedOn w:val="a3"/>
    <w:rsid w:val="002102E2"/>
    <w:pPr>
      <w:tabs>
        <w:tab w:val="left" w:pos="643"/>
      </w:tabs>
      <w:ind w:left="643" w:hanging="360"/>
      <w:contextualSpacing/>
    </w:pPr>
  </w:style>
  <w:style w:type="paragraph" w:styleId="2">
    <w:name w:val="List Bullet 2"/>
    <w:basedOn w:val="a3"/>
    <w:rsid w:val="002102E2"/>
    <w:pPr>
      <w:numPr>
        <w:numId w:val="5"/>
      </w:numPr>
      <w:tabs>
        <w:tab w:val="left" w:pos="643"/>
      </w:tabs>
    </w:pPr>
  </w:style>
  <w:style w:type="paragraph" w:styleId="37">
    <w:name w:val="List Bullet 3"/>
    <w:basedOn w:val="a3"/>
    <w:rsid w:val="002102E2"/>
    <w:pPr>
      <w:tabs>
        <w:tab w:val="left" w:pos="926"/>
      </w:tabs>
      <w:ind w:left="926" w:hanging="360"/>
    </w:pPr>
  </w:style>
  <w:style w:type="paragraph" w:customStyle="1" w:styleId="affc">
    <w:basedOn w:val="a3"/>
    <w:next w:val="affd"/>
    <w:qFormat/>
    <w:rsid w:val="002102E2"/>
    <w:pPr>
      <w:suppressAutoHyphens/>
      <w:jc w:val="center"/>
    </w:pPr>
    <w:rPr>
      <w:sz w:val="28"/>
      <w:lang w:val="en-US" w:eastAsia="ar-SA"/>
    </w:rPr>
  </w:style>
  <w:style w:type="character" w:customStyle="1" w:styleId="54">
    <w:name w:val="Заголовок Знак5"/>
    <w:link w:val="affe"/>
    <w:rsid w:val="002102E2"/>
    <w:rPr>
      <w:sz w:val="28"/>
      <w:szCs w:val="24"/>
      <w:lang w:val="en-US" w:eastAsia="ar-SA" w:bidi="ar-SA"/>
    </w:rPr>
  </w:style>
  <w:style w:type="paragraph" w:styleId="affd">
    <w:name w:val="Subtitle"/>
    <w:basedOn w:val="a3"/>
    <w:link w:val="afff"/>
    <w:qFormat/>
    <w:rsid w:val="002102E2"/>
    <w:pPr>
      <w:jc w:val="center"/>
    </w:pPr>
    <w:rPr>
      <w:b/>
    </w:rPr>
  </w:style>
  <w:style w:type="character" w:customStyle="1" w:styleId="afff">
    <w:name w:val="Подзаголовок Знак"/>
    <w:basedOn w:val="a4"/>
    <w:link w:val="affd"/>
    <w:rsid w:val="002102E2"/>
    <w:rPr>
      <w:rFonts w:ascii="Times New Roman" w:eastAsia="Times New Roman" w:hAnsi="Times New Roman" w:cs="Times New Roman"/>
      <w:b/>
      <w:sz w:val="24"/>
      <w:szCs w:val="24"/>
    </w:rPr>
  </w:style>
  <w:style w:type="paragraph" w:styleId="afff0">
    <w:name w:val="footer"/>
    <w:basedOn w:val="a3"/>
    <w:link w:val="afff1"/>
    <w:rsid w:val="002102E2"/>
    <w:pPr>
      <w:tabs>
        <w:tab w:val="center" w:pos="4677"/>
        <w:tab w:val="right" w:pos="9355"/>
      </w:tabs>
    </w:pPr>
  </w:style>
  <w:style w:type="character" w:customStyle="1" w:styleId="afff1">
    <w:name w:val="Нижний колонтитул Знак"/>
    <w:basedOn w:val="a4"/>
    <w:link w:val="afff0"/>
    <w:rsid w:val="002102E2"/>
    <w:rPr>
      <w:rFonts w:ascii="Times New Roman" w:eastAsia="Times New Roman" w:hAnsi="Times New Roman" w:cs="Times New Roman"/>
      <w:sz w:val="24"/>
      <w:szCs w:val="24"/>
      <w:lang w:eastAsia="ru-RU"/>
    </w:rPr>
  </w:style>
  <w:style w:type="paragraph" w:styleId="a2">
    <w:name w:val="List Number"/>
    <w:basedOn w:val="a3"/>
    <w:rsid w:val="002102E2"/>
    <w:pPr>
      <w:numPr>
        <w:numId w:val="6"/>
      </w:numPr>
      <w:tabs>
        <w:tab w:val="left" w:pos="1354"/>
      </w:tabs>
      <w:contextualSpacing/>
    </w:pPr>
    <w:rPr>
      <w:sz w:val="20"/>
      <w:szCs w:val="20"/>
      <w:lang w:eastAsia="en-US"/>
    </w:rPr>
  </w:style>
  <w:style w:type="paragraph" w:styleId="2a">
    <w:name w:val="List Number 2"/>
    <w:basedOn w:val="a3"/>
    <w:rsid w:val="002102E2"/>
    <w:pPr>
      <w:widowControl w:val="0"/>
      <w:tabs>
        <w:tab w:val="left" w:pos="641"/>
      </w:tabs>
      <w:ind w:left="641" w:hanging="358"/>
    </w:pPr>
    <w:rPr>
      <w:rFonts w:ascii="Courier New" w:hAnsi="Courier New"/>
      <w:szCs w:val="20"/>
    </w:rPr>
  </w:style>
  <w:style w:type="paragraph" w:styleId="afff2">
    <w:name w:val="List"/>
    <w:basedOn w:val="a3"/>
    <w:rsid w:val="002102E2"/>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2102E2"/>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2102E2"/>
    <w:rPr>
      <w:rFonts w:ascii="Times New Roman" w:eastAsia="Times New Roman" w:hAnsi="Times New Roman" w:cs="Times New Roman"/>
      <w:sz w:val="24"/>
      <w:szCs w:val="24"/>
      <w:lang w:eastAsia="ru-RU" w:bidi="hi-IN"/>
    </w:rPr>
  </w:style>
  <w:style w:type="paragraph" w:styleId="30">
    <w:name w:val="Body Text 3"/>
    <w:basedOn w:val="a3"/>
    <w:link w:val="321"/>
    <w:rsid w:val="002102E2"/>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2102E2"/>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2102E2"/>
    <w:rPr>
      <w:rFonts w:ascii="Times New Roman" w:eastAsia="Times New Roman" w:hAnsi="Times New Roman" w:cs="Times New Roman"/>
      <w:sz w:val="16"/>
      <w:szCs w:val="16"/>
    </w:rPr>
  </w:style>
  <w:style w:type="paragraph" w:styleId="2b">
    <w:name w:val="Body Text Indent 2"/>
    <w:basedOn w:val="a3"/>
    <w:link w:val="220"/>
    <w:rsid w:val="002102E2"/>
    <w:pPr>
      <w:spacing w:after="120" w:line="480" w:lineRule="auto"/>
      <w:ind w:left="283"/>
    </w:pPr>
  </w:style>
  <w:style w:type="character" w:customStyle="1" w:styleId="2c">
    <w:name w:val="Основной текст с отступом 2 Знак"/>
    <w:basedOn w:val="a4"/>
    <w:rsid w:val="002102E2"/>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2102E2"/>
    <w:rPr>
      <w:rFonts w:ascii="Times New Roman" w:eastAsia="Times New Roman" w:hAnsi="Times New Roman" w:cs="Times New Roman"/>
      <w:sz w:val="24"/>
      <w:szCs w:val="24"/>
      <w:lang w:eastAsia="ru-RU"/>
    </w:rPr>
  </w:style>
  <w:style w:type="paragraph" w:styleId="2d">
    <w:name w:val="List Continue 2"/>
    <w:basedOn w:val="a3"/>
    <w:rsid w:val="002102E2"/>
    <w:pPr>
      <w:spacing w:after="120"/>
      <w:ind w:left="566"/>
      <w:jc w:val="both"/>
    </w:pPr>
    <w:rPr>
      <w:sz w:val="20"/>
      <w:szCs w:val="20"/>
    </w:rPr>
  </w:style>
  <w:style w:type="paragraph" w:styleId="2e">
    <w:name w:val="List 2"/>
    <w:basedOn w:val="a3"/>
    <w:rsid w:val="002102E2"/>
    <w:pPr>
      <w:ind w:left="566" w:hanging="283"/>
      <w:contextualSpacing/>
    </w:pPr>
  </w:style>
  <w:style w:type="paragraph" w:styleId="39">
    <w:name w:val="List 3"/>
    <w:basedOn w:val="a3"/>
    <w:rsid w:val="002102E2"/>
    <w:pPr>
      <w:ind w:left="849" w:hanging="283"/>
    </w:pPr>
  </w:style>
  <w:style w:type="paragraph" w:styleId="45">
    <w:name w:val="List 4"/>
    <w:basedOn w:val="a3"/>
    <w:rsid w:val="002102E2"/>
    <w:pPr>
      <w:ind w:left="1132" w:hanging="283"/>
      <w:contextualSpacing/>
    </w:pPr>
  </w:style>
  <w:style w:type="paragraph" w:styleId="HTML8">
    <w:name w:val="HTML Preformatted"/>
    <w:basedOn w:val="a3"/>
    <w:link w:val="HTML30"/>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2102E2"/>
    <w:rPr>
      <w:rFonts w:ascii="Consolas" w:eastAsia="Times New Roman" w:hAnsi="Consolas" w:cs="Times New Roman"/>
      <w:sz w:val="20"/>
      <w:szCs w:val="20"/>
      <w:lang w:eastAsia="ru-RU"/>
    </w:rPr>
  </w:style>
  <w:style w:type="character" w:customStyle="1" w:styleId="HTML30">
    <w:name w:val="Стандартный HTML Знак3"/>
    <w:link w:val="HTML8"/>
    <w:rsid w:val="002102E2"/>
    <w:rPr>
      <w:rFonts w:ascii="Courier New" w:eastAsia="Times New Roman" w:hAnsi="Courier New" w:cs="Times New Roman"/>
      <w:sz w:val="20"/>
      <w:szCs w:val="20"/>
    </w:rPr>
  </w:style>
  <w:style w:type="paragraph" w:styleId="afff4">
    <w:name w:val="Block Text"/>
    <w:basedOn w:val="a3"/>
    <w:rsid w:val="002102E2"/>
    <w:pPr>
      <w:ind w:left="709" w:right="-908"/>
    </w:pPr>
    <w:rPr>
      <w:szCs w:val="20"/>
    </w:rPr>
  </w:style>
  <w:style w:type="table" w:styleId="18">
    <w:name w:val="Table Simple 1"/>
    <w:basedOn w:val="a5"/>
    <w:rsid w:val="002102E2"/>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2102E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2102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2102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102E2"/>
    <w:rPr>
      <w:rFonts w:ascii="Times New Roman" w:hAnsi="Times New Roman" w:cs="Times New Roman"/>
      <w:b/>
      <w:bCs/>
      <w:sz w:val="26"/>
      <w:szCs w:val="26"/>
    </w:rPr>
  </w:style>
  <w:style w:type="paragraph" w:customStyle="1" w:styleId="afff7">
    <w:name w:val="Для таблиц"/>
    <w:basedOn w:val="a3"/>
    <w:uiPriority w:val="99"/>
    <w:rsid w:val="002102E2"/>
  </w:style>
  <w:style w:type="paragraph" w:customStyle="1" w:styleId="afff8">
    <w:name w:val="список с точками"/>
    <w:basedOn w:val="a3"/>
    <w:rsid w:val="002102E2"/>
    <w:pPr>
      <w:tabs>
        <w:tab w:val="left" w:pos="3330"/>
      </w:tabs>
      <w:spacing w:line="312" w:lineRule="auto"/>
      <w:ind w:left="3330" w:hanging="720"/>
      <w:jc w:val="both"/>
    </w:pPr>
  </w:style>
  <w:style w:type="paragraph" w:customStyle="1" w:styleId="Default">
    <w:name w:val="Default"/>
    <w:rsid w:val="002102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2102E2"/>
    <w:rPr>
      <w:rFonts w:ascii="Times New Roman" w:hAnsi="Times New Roman" w:cs="Times New Roman"/>
      <w:b/>
      <w:bCs/>
      <w:sz w:val="24"/>
      <w:szCs w:val="24"/>
    </w:rPr>
  </w:style>
  <w:style w:type="character" w:customStyle="1" w:styleId="FontStyle12">
    <w:name w:val="Font Style12"/>
    <w:rsid w:val="002102E2"/>
    <w:rPr>
      <w:rFonts w:ascii="Times New Roman" w:hAnsi="Times New Roman" w:cs="Times New Roman"/>
      <w:sz w:val="24"/>
      <w:szCs w:val="24"/>
    </w:rPr>
  </w:style>
  <w:style w:type="paragraph" w:customStyle="1" w:styleId="Style2">
    <w:name w:val="Style2"/>
    <w:basedOn w:val="a3"/>
    <w:rsid w:val="002102E2"/>
    <w:pPr>
      <w:widowControl w:val="0"/>
      <w:autoSpaceDE w:val="0"/>
      <w:autoSpaceDN w:val="0"/>
      <w:adjustRightInd w:val="0"/>
    </w:pPr>
  </w:style>
  <w:style w:type="paragraph" w:customStyle="1" w:styleId="Style1">
    <w:name w:val="Style1"/>
    <w:basedOn w:val="a3"/>
    <w:rsid w:val="002102E2"/>
    <w:pPr>
      <w:widowControl w:val="0"/>
      <w:autoSpaceDE w:val="0"/>
      <w:autoSpaceDN w:val="0"/>
      <w:adjustRightInd w:val="0"/>
      <w:spacing w:line="309" w:lineRule="exact"/>
      <w:ind w:firstLine="686"/>
      <w:jc w:val="both"/>
    </w:pPr>
  </w:style>
  <w:style w:type="paragraph" w:customStyle="1" w:styleId="Style16">
    <w:name w:val="Style16"/>
    <w:basedOn w:val="a3"/>
    <w:rsid w:val="002102E2"/>
    <w:pPr>
      <w:widowControl w:val="0"/>
      <w:autoSpaceDE w:val="0"/>
      <w:autoSpaceDN w:val="0"/>
      <w:adjustRightInd w:val="0"/>
      <w:spacing w:line="480" w:lineRule="exact"/>
      <w:ind w:firstLine="715"/>
      <w:jc w:val="both"/>
    </w:pPr>
  </w:style>
  <w:style w:type="character" w:customStyle="1" w:styleId="FontStyle36">
    <w:name w:val="Font Style36"/>
    <w:rsid w:val="002102E2"/>
    <w:rPr>
      <w:rFonts w:ascii="Times New Roman" w:hAnsi="Times New Roman" w:cs="Times New Roman" w:hint="default"/>
      <w:sz w:val="26"/>
      <w:szCs w:val="26"/>
    </w:rPr>
  </w:style>
  <w:style w:type="character" w:customStyle="1" w:styleId="FontStyle51">
    <w:name w:val="Font Style51"/>
    <w:rsid w:val="002102E2"/>
    <w:rPr>
      <w:rFonts w:ascii="Times New Roman" w:hAnsi="Times New Roman" w:cs="Times New Roman"/>
      <w:sz w:val="24"/>
      <w:szCs w:val="24"/>
    </w:rPr>
  </w:style>
  <w:style w:type="character" w:customStyle="1" w:styleId="afffa">
    <w:name w:val="Тело ИАК Знак"/>
    <w:link w:val="afffb"/>
    <w:rsid w:val="002102E2"/>
    <w:rPr>
      <w:sz w:val="28"/>
      <w:szCs w:val="28"/>
    </w:rPr>
  </w:style>
  <w:style w:type="paragraph" w:customStyle="1" w:styleId="afffb">
    <w:name w:val="Тело ИАК"/>
    <w:basedOn w:val="a3"/>
    <w:link w:val="afffa"/>
    <w:rsid w:val="002102E2"/>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2102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2102E2"/>
  </w:style>
  <w:style w:type="character" w:customStyle="1" w:styleId="150">
    <w:name w:val="Знак Знак15"/>
    <w:locked/>
    <w:rsid w:val="002102E2"/>
    <w:rPr>
      <w:b/>
      <w:caps/>
      <w:sz w:val="24"/>
      <w:szCs w:val="24"/>
      <w:lang w:val="ru-RU" w:eastAsia="ru-RU" w:bidi="ar-SA"/>
    </w:rPr>
  </w:style>
  <w:style w:type="character" w:customStyle="1" w:styleId="110">
    <w:name w:val="Знак Знак11"/>
    <w:locked/>
    <w:rsid w:val="002102E2"/>
    <w:rPr>
      <w:sz w:val="16"/>
      <w:szCs w:val="16"/>
      <w:lang w:val="ru-RU" w:eastAsia="ru-RU" w:bidi="ar-SA"/>
    </w:rPr>
  </w:style>
  <w:style w:type="character" w:customStyle="1" w:styleId="100">
    <w:name w:val="Знак Знак10"/>
    <w:rsid w:val="002102E2"/>
    <w:rPr>
      <w:sz w:val="16"/>
      <w:szCs w:val="16"/>
      <w:lang w:val="ru-RU" w:eastAsia="ru-RU" w:bidi="ar-SA"/>
    </w:rPr>
  </w:style>
  <w:style w:type="character" w:customStyle="1" w:styleId="140">
    <w:name w:val="Знак Знак14"/>
    <w:rsid w:val="002102E2"/>
    <w:rPr>
      <w:rFonts w:ascii="Arial" w:hAnsi="Arial" w:cs="Arial"/>
      <w:b/>
      <w:bCs/>
      <w:i/>
      <w:iCs/>
      <w:sz w:val="28"/>
      <w:szCs w:val="28"/>
      <w:lang w:val="ru-RU" w:eastAsia="en-US" w:bidi="ar-SA"/>
    </w:rPr>
  </w:style>
  <w:style w:type="character" w:customStyle="1" w:styleId="120">
    <w:name w:val="Знак Знак12"/>
    <w:rsid w:val="002102E2"/>
    <w:rPr>
      <w:rFonts w:ascii="Calibri" w:hAnsi="Calibri"/>
      <w:i/>
      <w:iCs/>
      <w:sz w:val="24"/>
      <w:szCs w:val="24"/>
      <w:lang w:val="ru-RU" w:eastAsia="en-US" w:bidi="ar-SA"/>
    </w:rPr>
  </w:style>
  <w:style w:type="character" w:customStyle="1" w:styleId="62">
    <w:name w:val="Знак Знак6"/>
    <w:rsid w:val="002102E2"/>
    <w:rPr>
      <w:sz w:val="24"/>
      <w:szCs w:val="24"/>
    </w:rPr>
  </w:style>
  <w:style w:type="paragraph" w:customStyle="1" w:styleId="Style5">
    <w:name w:val="Style5"/>
    <w:basedOn w:val="a3"/>
    <w:rsid w:val="002102E2"/>
    <w:pPr>
      <w:widowControl w:val="0"/>
      <w:autoSpaceDE w:val="0"/>
      <w:autoSpaceDN w:val="0"/>
      <w:adjustRightInd w:val="0"/>
      <w:spacing w:line="490" w:lineRule="exact"/>
      <w:jc w:val="center"/>
    </w:pPr>
  </w:style>
  <w:style w:type="paragraph" w:customStyle="1" w:styleId="FR3">
    <w:name w:val="FR3"/>
    <w:rsid w:val="002102E2"/>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2102E2"/>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2102E2"/>
    <w:rPr>
      <w:rFonts w:ascii="Times New Roman" w:hAnsi="Times New Roman" w:cs="Times New Roman" w:hint="default"/>
      <w:i/>
      <w:iCs/>
      <w:sz w:val="16"/>
      <w:szCs w:val="16"/>
    </w:rPr>
  </w:style>
  <w:style w:type="paragraph" w:customStyle="1" w:styleId="2f">
    <w:name w:val="Стиль2"/>
    <w:basedOn w:val="a3"/>
    <w:next w:val="a2"/>
    <w:rsid w:val="002102E2"/>
    <w:rPr>
      <w:b/>
      <w:sz w:val="20"/>
    </w:rPr>
  </w:style>
  <w:style w:type="paragraph" w:customStyle="1" w:styleId="FR4">
    <w:name w:val="FR4"/>
    <w:rsid w:val="002102E2"/>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2102E2"/>
    <w:pPr>
      <w:spacing w:line="360" w:lineRule="auto"/>
      <w:jc w:val="both"/>
    </w:pPr>
    <w:rPr>
      <w:szCs w:val="20"/>
    </w:rPr>
  </w:style>
  <w:style w:type="paragraph" w:customStyle="1" w:styleId="1b">
    <w:name w:val="Текст1"/>
    <w:basedOn w:val="a3"/>
    <w:rsid w:val="002102E2"/>
    <w:rPr>
      <w:rFonts w:ascii="Courier New" w:hAnsi="Courier New"/>
      <w:sz w:val="20"/>
      <w:szCs w:val="20"/>
    </w:rPr>
  </w:style>
  <w:style w:type="paragraph" w:customStyle="1" w:styleId="1c">
    <w:name w:val="Абзац списка1"/>
    <w:basedOn w:val="a3"/>
    <w:link w:val="ListParagraphChar"/>
    <w:rsid w:val="002102E2"/>
    <w:pPr>
      <w:ind w:left="708"/>
    </w:pPr>
  </w:style>
  <w:style w:type="character" w:customStyle="1" w:styleId="ListParagraphChar">
    <w:name w:val="List Paragraph Char"/>
    <w:link w:val="1c"/>
    <w:locked/>
    <w:rsid w:val="002102E2"/>
    <w:rPr>
      <w:rFonts w:ascii="Times New Roman" w:eastAsia="Times New Roman" w:hAnsi="Times New Roman" w:cs="Times New Roman"/>
      <w:sz w:val="24"/>
      <w:szCs w:val="24"/>
      <w:lang w:eastAsia="ru-RU"/>
    </w:rPr>
  </w:style>
  <w:style w:type="character" w:customStyle="1" w:styleId="FontStyle600">
    <w:name w:val="Font Style600"/>
    <w:rsid w:val="002102E2"/>
    <w:rPr>
      <w:rFonts w:ascii="Times New Roman" w:hAnsi="Times New Roman" w:cs="Times New Roman"/>
      <w:sz w:val="22"/>
      <w:szCs w:val="22"/>
    </w:rPr>
  </w:style>
  <w:style w:type="character" w:customStyle="1" w:styleId="FontStyle184">
    <w:name w:val="Font Style184"/>
    <w:rsid w:val="002102E2"/>
    <w:rPr>
      <w:rFonts w:ascii="Times New Roman" w:hAnsi="Times New Roman" w:cs="Times New Roman"/>
      <w:sz w:val="20"/>
      <w:szCs w:val="20"/>
    </w:rPr>
  </w:style>
  <w:style w:type="character" w:customStyle="1" w:styleId="FontStyle624">
    <w:name w:val="Font Style624"/>
    <w:rsid w:val="002102E2"/>
    <w:rPr>
      <w:rFonts w:ascii="Times New Roman" w:hAnsi="Times New Roman" w:cs="Times New Roman"/>
      <w:b/>
      <w:bCs/>
      <w:i/>
      <w:iCs/>
      <w:sz w:val="22"/>
      <w:szCs w:val="22"/>
    </w:rPr>
  </w:style>
  <w:style w:type="character" w:customStyle="1" w:styleId="FontStyle187">
    <w:name w:val="Font Style187"/>
    <w:rsid w:val="002102E2"/>
    <w:rPr>
      <w:rFonts w:ascii="Times New Roman" w:hAnsi="Times New Roman" w:cs="Times New Roman"/>
      <w:i/>
      <w:iCs/>
      <w:sz w:val="20"/>
      <w:szCs w:val="20"/>
    </w:rPr>
  </w:style>
  <w:style w:type="character" w:customStyle="1" w:styleId="FontStyle572">
    <w:name w:val="Font Style572"/>
    <w:rsid w:val="002102E2"/>
    <w:rPr>
      <w:rFonts w:ascii="Times New Roman" w:hAnsi="Times New Roman" w:cs="Times New Roman"/>
      <w:sz w:val="16"/>
      <w:szCs w:val="16"/>
    </w:rPr>
  </w:style>
  <w:style w:type="character" w:customStyle="1" w:styleId="FontStyle568">
    <w:name w:val="Font Style568"/>
    <w:rsid w:val="002102E2"/>
    <w:rPr>
      <w:rFonts w:ascii="Times New Roman" w:hAnsi="Times New Roman" w:cs="Times New Roman"/>
      <w:i/>
      <w:iCs/>
      <w:sz w:val="16"/>
      <w:szCs w:val="16"/>
    </w:rPr>
  </w:style>
  <w:style w:type="paragraph" w:customStyle="1" w:styleId="Style241">
    <w:name w:val="Style241"/>
    <w:basedOn w:val="a3"/>
    <w:rsid w:val="002102E2"/>
    <w:pPr>
      <w:widowControl w:val="0"/>
      <w:autoSpaceDE w:val="0"/>
      <w:autoSpaceDN w:val="0"/>
      <w:adjustRightInd w:val="0"/>
      <w:spacing w:line="194" w:lineRule="exact"/>
      <w:ind w:hanging="2021"/>
    </w:pPr>
  </w:style>
  <w:style w:type="character" w:customStyle="1" w:styleId="FontStyle152">
    <w:name w:val="Font Style152"/>
    <w:rsid w:val="002102E2"/>
    <w:rPr>
      <w:rFonts w:ascii="Times New Roman" w:hAnsi="Times New Roman" w:cs="Times New Roman"/>
      <w:b/>
      <w:bCs/>
      <w:sz w:val="20"/>
      <w:szCs w:val="20"/>
    </w:rPr>
  </w:style>
  <w:style w:type="paragraph" w:customStyle="1" w:styleId="Style174">
    <w:name w:val="Style174"/>
    <w:basedOn w:val="a3"/>
    <w:rsid w:val="002102E2"/>
    <w:pPr>
      <w:widowControl w:val="0"/>
      <w:autoSpaceDE w:val="0"/>
      <w:autoSpaceDN w:val="0"/>
      <w:adjustRightInd w:val="0"/>
      <w:spacing w:line="254" w:lineRule="exact"/>
      <w:jc w:val="center"/>
    </w:pPr>
  </w:style>
  <w:style w:type="paragraph" w:customStyle="1" w:styleId="Style222">
    <w:name w:val="Style222"/>
    <w:basedOn w:val="a3"/>
    <w:rsid w:val="002102E2"/>
    <w:pPr>
      <w:widowControl w:val="0"/>
      <w:autoSpaceDE w:val="0"/>
      <w:autoSpaceDN w:val="0"/>
      <w:adjustRightInd w:val="0"/>
      <w:spacing w:line="174" w:lineRule="exact"/>
      <w:ind w:firstLine="374"/>
      <w:jc w:val="both"/>
    </w:pPr>
  </w:style>
  <w:style w:type="paragraph" w:customStyle="1" w:styleId="Style285">
    <w:name w:val="Style285"/>
    <w:basedOn w:val="a3"/>
    <w:rsid w:val="002102E2"/>
    <w:pPr>
      <w:widowControl w:val="0"/>
      <w:autoSpaceDE w:val="0"/>
      <w:autoSpaceDN w:val="0"/>
      <w:adjustRightInd w:val="0"/>
      <w:spacing w:line="379" w:lineRule="exact"/>
      <w:ind w:hanging="787"/>
    </w:pPr>
  </w:style>
  <w:style w:type="paragraph" w:customStyle="1" w:styleId="Style204">
    <w:name w:val="Style204"/>
    <w:basedOn w:val="a3"/>
    <w:rsid w:val="002102E2"/>
    <w:pPr>
      <w:widowControl w:val="0"/>
      <w:autoSpaceDE w:val="0"/>
      <w:autoSpaceDN w:val="0"/>
      <w:adjustRightInd w:val="0"/>
      <w:spacing w:line="229" w:lineRule="exact"/>
      <w:jc w:val="both"/>
    </w:pPr>
  </w:style>
  <w:style w:type="paragraph" w:customStyle="1" w:styleId="Style210">
    <w:name w:val="Style210"/>
    <w:basedOn w:val="a3"/>
    <w:rsid w:val="002102E2"/>
    <w:pPr>
      <w:widowControl w:val="0"/>
      <w:autoSpaceDE w:val="0"/>
      <w:autoSpaceDN w:val="0"/>
      <w:adjustRightInd w:val="0"/>
      <w:spacing w:line="221" w:lineRule="exact"/>
    </w:pPr>
  </w:style>
  <w:style w:type="character" w:customStyle="1" w:styleId="FontStyle575">
    <w:name w:val="Font Style575"/>
    <w:rsid w:val="002102E2"/>
    <w:rPr>
      <w:rFonts w:ascii="Courier New" w:hAnsi="Courier New" w:cs="Courier New"/>
      <w:b/>
      <w:bCs/>
      <w:sz w:val="24"/>
      <w:szCs w:val="24"/>
    </w:rPr>
  </w:style>
  <w:style w:type="character" w:customStyle="1" w:styleId="FontStyle668">
    <w:name w:val="Font Style668"/>
    <w:rsid w:val="002102E2"/>
    <w:rPr>
      <w:rFonts w:ascii="Times New Roman" w:hAnsi="Times New Roman" w:cs="Times New Roman"/>
      <w:b/>
      <w:bCs/>
      <w:i/>
      <w:iCs/>
      <w:spacing w:val="30"/>
      <w:sz w:val="20"/>
      <w:szCs w:val="20"/>
    </w:rPr>
  </w:style>
  <w:style w:type="character" w:customStyle="1" w:styleId="toctext">
    <w:name w:val="toctext"/>
    <w:rsid w:val="002102E2"/>
  </w:style>
  <w:style w:type="paragraph" w:customStyle="1" w:styleId="Style59">
    <w:name w:val="Style59"/>
    <w:basedOn w:val="a3"/>
    <w:rsid w:val="002102E2"/>
    <w:pPr>
      <w:widowControl w:val="0"/>
      <w:autoSpaceDE w:val="0"/>
      <w:autoSpaceDN w:val="0"/>
      <w:adjustRightInd w:val="0"/>
      <w:spacing w:line="221" w:lineRule="exact"/>
      <w:ind w:firstLine="950"/>
      <w:jc w:val="both"/>
    </w:pPr>
  </w:style>
  <w:style w:type="paragraph" w:customStyle="1" w:styleId="Style269">
    <w:name w:val="Style269"/>
    <w:basedOn w:val="a3"/>
    <w:rsid w:val="002102E2"/>
    <w:pPr>
      <w:widowControl w:val="0"/>
      <w:autoSpaceDE w:val="0"/>
      <w:autoSpaceDN w:val="0"/>
      <w:adjustRightInd w:val="0"/>
      <w:spacing w:line="331" w:lineRule="exact"/>
      <w:ind w:firstLine="2621"/>
    </w:pPr>
  </w:style>
  <w:style w:type="paragraph" w:customStyle="1" w:styleId="Style19">
    <w:name w:val="Style19"/>
    <w:basedOn w:val="a3"/>
    <w:rsid w:val="002102E2"/>
    <w:pPr>
      <w:widowControl w:val="0"/>
      <w:autoSpaceDE w:val="0"/>
      <w:autoSpaceDN w:val="0"/>
      <w:adjustRightInd w:val="0"/>
      <w:spacing w:line="456" w:lineRule="exact"/>
      <w:ind w:firstLine="667"/>
      <w:jc w:val="both"/>
    </w:pPr>
  </w:style>
  <w:style w:type="character" w:customStyle="1" w:styleId="FontStyle580">
    <w:name w:val="Font Style580"/>
    <w:rsid w:val="002102E2"/>
    <w:rPr>
      <w:rFonts w:ascii="Times New Roman" w:hAnsi="Times New Roman" w:cs="Times New Roman"/>
      <w:i/>
      <w:iCs/>
      <w:sz w:val="22"/>
      <w:szCs w:val="22"/>
    </w:rPr>
  </w:style>
  <w:style w:type="character" w:customStyle="1" w:styleId="FontStyle582">
    <w:name w:val="Font Style582"/>
    <w:rsid w:val="002102E2"/>
    <w:rPr>
      <w:rFonts w:ascii="Times New Roman" w:hAnsi="Times New Roman" w:cs="Times New Roman"/>
      <w:b/>
      <w:bCs/>
      <w:i/>
      <w:iCs/>
      <w:sz w:val="22"/>
      <w:szCs w:val="22"/>
    </w:rPr>
  </w:style>
  <w:style w:type="paragraph" w:customStyle="1" w:styleId="Style192">
    <w:name w:val="Style192"/>
    <w:basedOn w:val="a3"/>
    <w:rsid w:val="002102E2"/>
    <w:pPr>
      <w:widowControl w:val="0"/>
      <w:autoSpaceDE w:val="0"/>
      <w:autoSpaceDN w:val="0"/>
      <w:adjustRightInd w:val="0"/>
      <w:spacing w:line="226" w:lineRule="exact"/>
      <w:ind w:firstLine="346"/>
      <w:jc w:val="both"/>
    </w:pPr>
  </w:style>
  <w:style w:type="character" w:customStyle="1" w:styleId="FontStyle592">
    <w:name w:val="Font Style592"/>
    <w:rsid w:val="002102E2"/>
    <w:rPr>
      <w:rFonts w:ascii="Times New Roman" w:hAnsi="Times New Roman" w:cs="Times New Roman"/>
      <w:b/>
      <w:bCs/>
      <w:sz w:val="20"/>
      <w:szCs w:val="20"/>
    </w:rPr>
  </w:style>
  <w:style w:type="character" w:customStyle="1" w:styleId="FontStyle577">
    <w:name w:val="Font Style577"/>
    <w:rsid w:val="002102E2"/>
    <w:rPr>
      <w:rFonts w:ascii="Times New Roman" w:hAnsi="Times New Roman" w:cs="Times New Roman"/>
      <w:sz w:val="20"/>
      <w:szCs w:val="20"/>
    </w:rPr>
  </w:style>
  <w:style w:type="character" w:customStyle="1" w:styleId="FontStyle594">
    <w:name w:val="Font Style594"/>
    <w:rsid w:val="002102E2"/>
    <w:rPr>
      <w:rFonts w:ascii="Times New Roman" w:hAnsi="Times New Roman" w:cs="Times New Roman"/>
      <w:i/>
      <w:iCs/>
      <w:sz w:val="20"/>
      <w:szCs w:val="20"/>
    </w:rPr>
  </w:style>
  <w:style w:type="character" w:customStyle="1" w:styleId="FontStyle148">
    <w:name w:val="Font Style148"/>
    <w:rsid w:val="002102E2"/>
    <w:rPr>
      <w:rFonts w:ascii="Times New Roman" w:hAnsi="Times New Roman" w:cs="Times New Roman"/>
      <w:i/>
      <w:iCs/>
      <w:sz w:val="20"/>
      <w:szCs w:val="20"/>
    </w:rPr>
  </w:style>
  <w:style w:type="paragraph" w:customStyle="1" w:styleId="Style139">
    <w:name w:val="Style139"/>
    <w:basedOn w:val="a3"/>
    <w:rsid w:val="002102E2"/>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2102E2"/>
    <w:rPr>
      <w:rFonts w:ascii="Times New Roman" w:hAnsi="Times New Roman" w:cs="Times New Roman"/>
      <w:b/>
      <w:bCs/>
      <w:i/>
      <w:iCs/>
      <w:spacing w:val="30"/>
      <w:sz w:val="22"/>
      <w:szCs w:val="22"/>
    </w:rPr>
  </w:style>
  <w:style w:type="paragraph" w:customStyle="1" w:styleId="Style161">
    <w:name w:val="Style161"/>
    <w:basedOn w:val="a3"/>
    <w:rsid w:val="002102E2"/>
    <w:pPr>
      <w:widowControl w:val="0"/>
      <w:autoSpaceDE w:val="0"/>
      <w:autoSpaceDN w:val="0"/>
      <w:adjustRightInd w:val="0"/>
      <w:spacing w:line="221" w:lineRule="exact"/>
      <w:ind w:firstLine="379"/>
      <w:jc w:val="both"/>
    </w:pPr>
  </w:style>
  <w:style w:type="character" w:customStyle="1" w:styleId="FontStyle562">
    <w:name w:val="Font Style562"/>
    <w:rsid w:val="002102E2"/>
    <w:rPr>
      <w:rFonts w:ascii="Times New Roman" w:hAnsi="Times New Roman" w:cs="Times New Roman"/>
      <w:b/>
      <w:bCs/>
      <w:spacing w:val="-10"/>
      <w:sz w:val="28"/>
      <w:szCs w:val="28"/>
    </w:rPr>
  </w:style>
  <w:style w:type="paragraph" w:customStyle="1" w:styleId="Style135">
    <w:name w:val="Style135"/>
    <w:basedOn w:val="a3"/>
    <w:rsid w:val="002102E2"/>
    <w:pPr>
      <w:widowControl w:val="0"/>
      <w:autoSpaceDE w:val="0"/>
      <w:autoSpaceDN w:val="0"/>
      <w:adjustRightInd w:val="0"/>
      <w:spacing w:line="302" w:lineRule="exact"/>
      <w:ind w:firstLine="355"/>
    </w:pPr>
  </w:style>
  <w:style w:type="character" w:customStyle="1" w:styleId="FontStyle188">
    <w:name w:val="Font Style188"/>
    <w:rsid w:val="002102E2"/>
    <w:rPr>
      <w:rFonts w:ascii="Times New Roman" w:hAnsi="Times New Roman" w:cs="Times New Roman"/>
      <w:b/>
      <w:bCs/>
      <w:sz w:val="20"/>
      <w:szCs w:val="20"/>
    </w:rPr>
  </w:style>
  <w:style w:type="character" w:customStyle="1" w:styleId="FontStyle581">
    <w:name w:val="Font Style581"/>
    <w:rsid w:val="002102E2"/>
    <w:rPr>
      <w:rFonts w:ascii="Courier New" w:hAnsi="Courier New" w:cs="Courier New"/>
      <w:b/>
      <w:bCs/>
      <w:sz w:val="26"/>
      <w:szCs w:val="26"/>
    </w:rPr>
  </w:style>
  <w:style w:type="character" w:customStyle="1" w:styleId="FontStyle653">
    <w:name w:val="Font Style653"/>
    <w:rsid w:val="002102E2"/>
    <w:rPr>
      <w:rFonts w:ascii="Book Antiqua" w:hAnsi="Book Antiqua" w:cs="Book Antiqua"/>
      <w:b/>
      <w:bCs/>
      <w:sz w:val="18"/>
      <w:szCs w:val="18"/>
    </w:rPr>
  </w:style>
  <w:style w:type="character" w:customStyle="1" w:styleId="FontStyle631">
    <w:name w:val="Font Style631"/>
    <w:rsid w:val="002102E2"/>
    <w:rPr>
      <w:rFonts w:ascii="Times New Roman" w:hAnsi="Times New Roman" w:cs="Times New Roman"/>
      <w:b/>
      <w:bCs/>
      <w:spacing w:val="20"/>
      <w:sz w:val="22"/>
      <w:szCs w:val="22"/>
    </w:rPr>
  </w:style>
  <w:style w:type="character" w:customStyle="1" w:styleId="FontStyle712">
    <w:name w:val="Font Style712"/>
    <w:rsid w:val="002102E2"/>
    <w:rPr>
      <w:rFonts w:ascii="Times New Roman" w:hAnsi="Times New Roman" w:cs="Times New Roman"/>
      <w:b/>
      <w:bCs/>
      <w:sz w:val="20"/>
      <w:szCs w:val="20"/>
    </w:rPr>
  </w:style>
  <w:style w:type="character" w:customStyle="1" w:styleId="FontStyle820">
    <w:name w:val="Font Style820"/>
    <w:rsid w:val="002102E2"/>
    <w:rPr>
      <w:rFonts w:ascii="Times New Roman" w:hAnsi="Times New Roman" w:cs="Times New Roman"/>
      <w:sz w:val="22"/>
      <w:szCs w:val="22"/>
    </w:rPr>
  </w:style>
  <w:style w:type="character" w:customStyle="1" w:styleId="FontStyle821">
    <w:name w:val="Font Style821"/>
    <w:rsid w:val="002102E2"/>
    <w:rPr>
      <w:rFonts w:ascii="Times New Roman" w:hAnsi="Times New Roman" w:cs="Times New Roman"/>
      <w:i/>
      <w:iCs/>
      <w:sz w:val="22"/>
      <w:szCs w:val="22"/>
    </w:rPr>
  </w:style>
  <w:style w:type="paragraph" w:customStyle="1" w:styleId="Style450">
    <w:name w:val="Style450"/>
    <w:basedOn w:val="a3"/>
    <w:rsid w:val="002102E2"/>
    <w:pPr>
      <w:widowControl w:val="0"/>
      <w:autoSpaceDE w:val="0"/>
      <w:autoSpaceDN w:val="0"/>
      <w:adjustRightInd w:val="0"/>
      <w:spacing w:line="336" w:lineRule="exact"/>
      <w:ind w:firstLine="331"/>
      <w:jc w:val="both"/>
    </w:pPr>
  </w:style>
  <w:style w:type="character" w:customStyle="1" w:styleId="z-">
    <w:name w:val="z-Начало формы Знак"/>
    <w:link w:val="z-0"/>
    <w:rsid w:val="002102E2"/>
    <w:rPr>
      <w:rFonts w:ascii="Arial" w:hAnsi="Arial"/>
      <w:b/>
      <w:bCs/>
      <w:kern w:val="32"/>
      <w:sz w:val="32"/>
      <w:szCs w:val="32"/>
    </w:rPr>
  </w:style>
  <w:style w:type="paragraph" w:styleId="z-0">
    <w:name w:val="HTML Top of Form"/>
    <w:basedOn w:val="a3"/>
    <w:next w:val="a3"/>
    <w:link w:val="z-"/>
    <w:unhideWhenUsed/>
    <w:rsid w:val="002102E2"/>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2102E2"/>
    <w:rPr>
      <w:rFonts w:ascii="Arial" w:eastAsia="Times New Roman" w:hAnsi="Arial" w:cs="Arial"/>
      <w:vanish/>
      <w:sz w:val="16"/>
      <w:szCs w:val="16"/>
      <w:lang w:eastAsia="ru-RU"/>
    </w:rPr>
  </w:style>
  <w:style w:type="character" w:customStyle="1" w:styleId="Heading2Char">
    <w:name w:val="Heading 2 Char"/>
    <w:aliases w:val="Знак3 Знак Char"/>
    <w:locked/>
    <w:rsid w:val="002102E2"/>
    <w:rPr>
      <w:rFonts w:ascii="Arial" w:hAnsi="Arial" w:cs="Arial"/>
      <w:b/>
      <w:bCs/>
      <w:i/>
      <w:iCs/>
      <w:sz w:val="28"/>
      <w:szCs w:val="28"/>
    </w:rPr>
  </w:style>
  <w:style w:type="paragraph" w:customStyle="1" w:styleId="1d">
    <w:name w:val="Без интервала1"/>
    <w:basedOn w:val="a3"/>
    <w:link w:val="NoSpacingChar"/>
    <w:rsid w:val="002102E2"/>
  </w:style>
  <w:style w:type="character" w:customStyle="1" w:styleId="NoSpacingChar">
    <w:name w:val="No Spacing Char"/>
    <w:link w:val="1d"/>
    <w:locked/>
    <w:rsid w:val="002102E2"/>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2102E2"/>
    <w:pPr>
      <w:ind w:left="708"/>
    </w:pPr>
  </w:style>
  <w:style w:type="character" w:customStyle="1" w:styleId="ListParagraphChar4">
    <w:name w:val="List Paragraph Char4"/>
    <w:link w:val="2f0"/>
    <w:locked/>
    <w:rsid w:val="002102E2"/>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2102E2"/>
    <w:rPr>
      <w:i/>
      <w:iCs/>
      <w:color w:val="000000"/>
    </w:rPr>
  </w:style>
  <w:style w:type="character" w:customStyle="1" w:styleId="QuoteChar">
    <w:name w:val="Quote Char"/>
    <w:link w:val="210"/>
    <w:locked/>
    <w:rsid w:val="002102E2"/>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2102E2"/>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2102E2"/>
    <w:rPr>
      <w:rFonts w:ascii="Times New Roman" w:eastAsia="Times New Roman" w:hAnsi="Times New Roman" w:cs="Times New Roman"/>
      <w:b/>
      <w:bCs/>
      <w:i/>
      <w:iCs/>
      <w:color w:val="4F81BD"/>
      <w:sz w:val="24"/>
      <w:szCs w:val="24"/>
    </w:rPr>
  </w:style>
  <w:style w:type="character" w:customStyle="1" w:styleId="1f">
    <w:name w:val="Слабое выделение1"/>
    <w:rsid w:val="002102E2"/>
    <w:rPr>
      <w:rFonts w:cs="Times New Roman"/>
      <w:i/>
      <w:color w:val="808080"/>
    </w:rPr>
  </w:style>
  <w:style w:type="character" w:customStyle="1" w:styleId="1f0">
    <w:name w:val="Сильное выделение1"/>
    <w:rsid w:val="002102E2"/>
    <w:rPr>
      <w:rFonts w:cs="Times New Roman"/>
      <w:b/>
      <w:i/>
      <w:color w:val="4F81BD"/>
    </w:rPr>
  </w:style>
  <w:style w:type="character" w:customStyle="1" w:styleId="1f1">
    <w:name w:val="Слабая ссылка1"/>
    <w:rsid w:val="002102E2"/>
    <w:rPr>
      <w:rFonts w:cs="Times New Roman"/>
      <w:smallCaps/>
      <w:color w:val="C0504D"/>
      <w:u w:val="single"/>
    </w:rPr>
  </w:style>
  <w:style w:type="character" w:customStyle="1" w:styleId="1f2">
    <w:name w:val="Сильная ссылка1"/>
    <w:rsid w:val="002102E2"/>
    <w:rPr>
      <w:rFonts w:cs="Times New Roman"/>
      <w:b/>
      <w:smallCaps/>
      <w:color w:val="C0504D"/>
      <w:spacing w:val="5"/>
      <w:u w:val="single"/>
    </w:rPr>
  </w:style>
  <w:style w:type="character" w:customStyle="1" w:styleId="1f3">
    <w:name w:val="Название книги1"/>
    <w:rsid w:val="002102E2"/>
    <w:rPr>
      <w:rFonts w:cs="Times New Roman"/>
      <w:b/>
      <w:smallCaps/>
      <w:spacing w:val="5"/>
    </w:rPr>
  </w:style>
  <w:style w:type="paragraph" w:customStyle="1" w:styleId="1f4">
    <w:name w:val="Заголовок оглавления1"/>
    <w:basedOn w:val="11"/>
    <w:next w:val="a3"/>
    <w:rsid w:val="002102E2"/>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2102E2"/>
    <w:pPr>
      <w:widowControl w:val="0"/>
      <w:spacing w:before="200" w:after="60" w:line="204" w:lineRule="auto"/>
      <w:jc w:val="center"/>
    </w:pPr>
    <w:rPr>
      <w:rFonts w:ascii="SchoolDL" w:hAnsi="SchoolDL"/>
      <w:b/>
      <w:caps/>
      <w:sz w:val="20"/>
      <w:szCs w:val="20"/>
    </w:rPr>
  </w:style>
  <w:style w:type="paragraph" w:customStyle="1" w:styleId="p">
    <w:name w:val="p"/>
    <w:basedOn w:val="a3"/>
    <w:rsid w:val="002102E2"/>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2102E2"/>
    <w:rPr>
      <w:rFonts w:cs="Times New Roman"/>
    </w:rPr>
  </w:style>
  <w:style w:type="paragraph" w:customStyle="1" w:styleId="1f6">
    <w:name w:val="ЗАГОЛОВОК 1"/>
    <w:link w:val="1f7"/>
    <w:rsid w:val="002102E2"/>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2102E2"/>
    <w:rPr>
      <w:rFonts w:ascii="Times New Roman" w:eastAsia="Times New Roman" w:hAnsi="Times New Roman" w:cs="Times New Roman"/>
      <w:b/>
      <w:caps/>
      <w:sz w:val="24"/>
      <w:szCs w:val="24"/>
      <w:lang w:eastAsia="ru-RU"/>
    </w:rPr>
  </w:style>
  <w:style w:type="paragraph" w:customStyle="1" w:styleId="1f8">
    <w:name w:val="Стиль1"/>
    <w:basedOn w:val="11"/>
    <w:link w:val="1f9"/>
    <w:rsid w:val="002102E2"/>
    <w:pPr>
      <w:keepNext/>
      <w:spacing w:line="312" w:lineRule="auto"/>
      <w:ind w:firstLine="0"/>
      <w:jc w:val="center"/>
    </w:pPr>
    <w:rPr>
      <w:bCs/>
      <w:kern w:val="32"/>
    </w:rPr>
  </w:style>
  <w:style w:type="character" w:customStyle="1" w:styleId="1f9">
    <w:name w:val="Стиль1 Знак"/>
    <w:link w:val="1f8"/>
    <w:locked/>
    <w:rsid w:val="002102E2"/>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2102E2"/>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2102E2"/>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2102E2"/>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2102E2"/>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2102E2"/>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2102E2"/>
    <w:pPr>
      <w:keepNext/>
      <w:numPr>
        <w:numId w:val="8"/>
      </w:numPr>
      <w:tabs>
        <w:tab w:val="left" w:pos="0"/>
      </w:tabs>
      <w:spacing w:before="240" w:after="60"/>
      <w:outlineLvl w:val="3"/>
    </w:pPr>
    <w:rPr>
      <w:bCs/>
      <w:i/>
      <w:sz w:val="28"/>
      <w:szCs w:val="28"/>
    </w:rPr>
  </w:style>
  <w:style w:type="paragraph" w:customStyle="1" w:styleId="1ff">
    <w:name w:val="Обычный1"/>
    <w:rsid w:val="002102E2"/>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2102E2"/>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2102E2"/>
    <w:rPr>
      <w:rFonts w:ascii="Cambria" w:hAnsi="Cambria" w:cs="Times New Roman"/>
      <w:b/>
      <w:bCs/>
      <w:color w:val="365F91"/>
      <w:sz w:val="28"/>
      <w:szCs w:val="28"/>
    </w:rPr>
  </w:style>
  <w:style w:type="character" w:customStyle="1" w:styleId="apple-converted-space">
    <w:name w:val="apple-converted-space"/>
    <w:rsid w:val="002102E2"/>
  </w:style>
  <w:style w:type="paragraph" w:styleId="afffc">
    <w:name w:val="List Paragraph"/>
    <w:basedOn w:val="a3"/>
    <w:link w:val="afffd"/>
    <w:uiPriority w:val="99"/>
    <w:qFormat/>
    <w:rsid w:val="002102E2"/>
    <w:pPr>
      <w:ind w:left="708"/>
    </w:pPr>
  </w:style>
  <w:style w:type="character" w:customStyle="1" w:styleId="afffd">
    <w:name w:val="Абзац списка Знак"/>
    <w:link w:val="afffc"/>
    <w:uiPriority w:val="99"/>
    <w:rsid w:val="002102E2"/>
    <w:rPr>
      <w:rFonts w:ascii="Times New Roman" w:eastAsia="Times New Roman" w:hAnsi="Times New Roman" w:cs="Times New Roman"/>
      <w:sz w:val="24"/>
      <w:szCs w:val="24"/>
    </w:rPr>
  </w:style>
  <w:style w:type="character" w:customStyle="1" w:styleId="211">
    <w:name w:val="Заголовок 2 Знак1"/>
    <w:uiPriority w:val="99"/>
    <w:rsid w:val="002102E2"/>
    <w:rPr>
      <w:rFonts w:ascii="Arial" w:hAnsi="Arial" w:cs="Arial"/>
      <w:b/>
      <w:bCs/>
      <w:i/>
      <w:iCs/>
      <w:sz w:val="28"/>
      <w:szCs w:val="28"/>
      <w:lang w:val="ru-RU" w:eastAsia="en-US" w:bidi="ar-SA"/>
    </w:rPr>
  </w:style>
  <w:style w:type="character" w:customStyle="1" w:styleId="apple-style-span">
    <w:name w:val="apple-style-span"/>
    <w:uiPriority w:val="99"/>
    <w:rsid w:val="002102E2"/>
  </w:style>
  <w:style w:type="paragraph" w:customStyle="1" w:styleId="1ff0">
    <w:name w:val="абзац1"/>
    <w:basedOn w:val="a3"/>
    <w:rsid w:val="002102E2"/>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2102E2"/>
    <w:pPr>
      <w:jc w:val="both"/>
    </w:pPr>
    <w:rPr>
      <w:sz w:val="28"/>
      <w:szCs w:val="20"/>
    </w:rPr>
  </w:style>
  <w:style w:type="paragraph" w:customStyle="1" w:styleId="text">
    <w:name w:val="text"/>
    <w:basedOn w:val="a3"/>
    <w:rsid w:val="002102E2"/>
    <w:pPr>
      <w:spacing w:before="100" w:beforeAutospacing="1" w:after="100" w:afterAutospacing="1"/>
    </w:pPr>
  </w:style>
  <w:style w:type="character" w:customStyle="1" w:styleId="112">
    <w:name w:val="1 Заголовок 1 Знак"/>
    <w:link w:val="113"/>
    <w:locked/>
    <w:rsid w:val="002102E2"/>
    <w:rPr>
      <w:rFonts w:ascii="Arial" w:hAnsi="Arial"/>
      <w:b/>
      <w:sz w:val="32"/>
      <w:szCs w:val="32"/>
    </w:rPr>
  </w:style>
  <w:style w:type="paragraph" w:customStyle="1" w:styleId="113">
    <w:name w:val="1 Заголовок 1"/>
    <w:basedOn w:val="a3"/>
    <w:link w:val="112"/>
    <w:rsid w:val="002102E2"/>
    <w:pPr>
      <w:spacing w:before="240" w:after="60"/>
    </w:pPr>
    <w:rPr>
      <w:rFonts w:ascii="Arial" w:eastAsiaTheme="minorHAnsi" w:hAnsi="Arial" w:cstheme="minorBidi"/>
      <w:b/>
      <w:sz w:val="32"/>
      <w:szCs w:val="32"/>
      <w:lang w:eastAsia="en-US"/>
    </w:rPr>
  </w:style>
  <w:style w:type="paragraph" w:customStyle="1" w:styleId="Style14">
    <w:name w:val="Style14"/>
    <w:basedOn w:val="a3"/>
    <w:rsid w:val="002102E2"/>
    <w:pPr>
      <w:widowControl w:val="0"/>
      <w:autoSpaceDE w:val="0"/>
      <w:autoSpaceDN w:val="0"/>
      <w:adjustRightInd w:val="0"/>
    </w:pPr>
  </w:style>
  <w:style w:type="paragraph" w:customStyle="1" w:styleId="Style11">
    <w:name w:val="Style11"/>
    <w:basedOn w:val="a3"/>
    <w:rsid w:val="002102E2"/>
    <w:pPr>
      <w:widowControl w:val="0"/>
      <w:autoSpaceDE w:val="0"/>
      <w:autoSpaceDN w:val="0"/>
      <w:adjustRightInd w:val="0"/>
    </w:pPr>
  </w:style>
  <w:style w:type="paragraph" w:customStyle="1" w:styleId="FR1">
    <w:name w:val="FR1"/>
    <w:rsid w:val="002102E2"/>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2102E2"/>
  </w:style>
  <w:style w:type="paragraph" w:customStyle="1" w:styleId="afffe">
    <w:name w:val="Обычный текст"/>
    <w:basedOn w:val="a3"/>
    <w:link w:val="affff"/>
    <w:rsid w:val="002102E2"/>
    <w:pPr>
      <w:ind w:firstLine="454"/>
      <w:jc w:val="both"/>
    </w:pPr>
    <w:rPr>
      <w:szCs w:val="20"/>
    </w:rPr>
  </w:style>
  <w:style w:type="character" w:customStyle="1" w:styleId="affff">
    <w:name w:val="Обычный текст Знак"/>
    <w:link w:val="afffe"/>
    <w:rsid w:val="002102E2"/>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2102E2"/>
    <w:rPr>
      <w:bCs/>
      <w:kern w:val="32"/>
      <w:sz w:val="32"/>
      <w:lang w:val="ru-RU" w:eastAsia="en-US" w:bidi="ar-SA"/>
    </w:rPr>
  </w:style>
  <w:style w:type="character" w:customStyle="1" w:styleId="Heading3Char">
    <w:name w:val="Heading 3 Char"/>
    <w:aliases w:val="Знак2 Char"/>
    <w:locked/>
    <w:rsid w:val="002102E2"/>
    <w:rPr>
      <w:rFonts w:ascii="Arial" w:hAnsi="Arial" w:cs="Arial"/>
      <w:b/>
      <w:bCs/>
      <w:sz w:val="26"/>
      <w:szCs w:val="26"/>
      <w:lang w:val="ru-RU" w:eastAsia="en-US" w:bidi="ar-SA"/>
    </w:rPr>
  </w:style>
  <w:style w:type="character" w:customStyle="1" w:styleId="TitleChar">
    <w:name w:val="Title Char"/>
    <w:locked/>
    <w:rsid w:val="002102E2"/>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2102E2"/>
    <w:rPr>
      <w:sz w:val="24"/>
      <w:lang w:val="en-US" w:eastAsia="en-US" w:bidi="ar-SA"/>
    </w:rPr>
  </w:style>
  <w:style w:type="paragraph" w:customStyle="1" w:styleId="l1">
    <w:name w:val="l1"/>
    <w:basedOn w:val="a3"/>
    <w:rsid w:val="002102E2"/>
    <w:pPr>
      <w:spacing w:before="100" w:beforeAutospacing="1" w:after="100" w:afterAutospacing="1"/>
    </w:pPr>
  </w:style>
  <w:style w:type="paragraph" w:customStyle="1" w:styleId="l2">
    <w:name w:val="l2"/>
    <w:basedOn w:val="a3"/>
    <w:rsid w:val="002102E2"/>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2102E2"/>
    <w:rPr>
      <w:sz w:val="24"/>
      <w:szCs w:val="24"/>
      <w:lang w:val="ru-RU" w:eastAsia="ru-RU" w:bidi="ar-SA"/>
    </w:rPr>
  </w:style>
  <w:style w:type="character" w:customStyle="1" w:styleId="gapspan">
    <w:name w:val="gapspan"/>
    <w:rsid w:val="002102E2"/>
    <w:rPr>
      <w:rFonts w:cs="Times New Roman"/>
    </w:rPr>
  </w:style>
  <w:style w:type="paragraph" w:customStyle="1" w:styleId="TablLeft">
    <w:name w:val="Tabl Left"/>
    <w:basedOn w:val="a3"/>
    <w:semiHidden/>
    <w:rsid w:val="002102E2"/>
    <w:pPr>
      <w:overflowPunct w:val="0"/>
      <w:autoSpaceDE w:val="0"/>
      <w:autoSpaceDN w:val="0"/>
      <w:adjustRightInd w:val="0"/>
      <w:textAlignment w:val="baseline"/>
    </w:pPr>
    <w:rPr>
      <w:sz w:val="28"/>
      <w:szCs w:val="20"/>
    </w:rPr>
  </w:style>
  <w:style w:type="character" w:customStyle="1" w:styleId="citecrochet1">
    <w:name w:val="cite_crochet1"/>
    <w:rsid w:val="002102E2"/>
    <w:rPr>
      <w:vanish/>
    </w:rPr>
  </w:style>
  <w:style w:type="character" w:customStyle="1" w:styleId="nowrap1">
    <w:name w:val="nowrap1"/>
    <w:rsid w:val="002102E2"/>
  </w:style>
  <w:style w:type="paragraph" w:customStyle="1" w:styleId="style3">
    <w:name w:val="style3"/>
    <w:basedOn w:val="a3"/>
    <w:rsid w:val="002102E2"/>
    <w:pPr>
      <w:spacing w:before="100" w:beforeAutospacing="1" w:after="100" w:afterAutospacing="1"/>
    </w:pPr>
    <w:rPr>
      <w:rFonts w:ascii="Verdana" w:hAnsi="Verdana"/>
      <w:sz w:val="18"/>
      <w:szCs w:val="18"/>
    </w:rPr>
  </w:style>
  <w:style w:type="character" w:customStyle="1" w:styleId="zagl">
    <w:name w:val="zagl"/>
    <w:rsid w:val="002102E2"/>
  </w:style>
  <w:style w:type="character" w:customStyle="1" w:styleId="font4">
    <w:name w:val="font4"/>
    <w:rsid w:val="002102E2"/>
  </w:style>
  <w:style w:type="paragraph" w:customStyle="1" w:styleId="tekstob">
    <w:name w:val="tekstob"/>
    <w:basedOn w:val="a3"/>
    <w:rsid w:val="002102E2"/>
    <w:pPr>
      <w:spacing w:before="100" w:beforeAutospacing="1" w:after="100" w:afterAutospacing="1"/>
    </w:pPr>
  </w:style>
  <w:style w:type="character" w:customStyle="1" w:styleId="st1">
    <w:name w:val="st1"/>
    <w:rsid w:val="002102E2"/>
  </w:style>
  <w:style w:type="character" w:customStyle="1" w:styleId="p1">
    <w:name w:val="p1"/>
    <w:rsid w:val="002102E2"/>
    <w:rPr>
      <w:rFonts w:cs="Times New Roman"/>
    </w:rPr>
  </w:style>
  <w:style w:type="character" w:customStyle="1" w:styleId="accented">
    <w:name w:val="accented"/>
    <w:rsid w:val="002102E2"/>
  </w:style>
  <w:style w:type="character" w:customStyle="1" w:styleId="editsection">
    <w:name w:val="editsection"/>
    <w:rsid w:val="002102E2"/>
  </w:style>
  <w:style w:type="paragraph" w:customStyle="1" w:styleId="-1">
    <w:name w:val="Обычный-1"/>
    <w:basedOn w:val="a3"/>
    <w:rsid w:val="002102E2"/>
    <w:pPr>
      <w:widowControl w:val="0"/>
      <w:spacing w:line="360" w:lineRule="auto"/>
      <w:ind w:firstLine="720"/>
      <w:jc w:val="both"/>
    </w:pPr>
    <w:rPr>
      <w:szCs w:val="20"/>
    </w:rPr>
  </w:style>
  <w:style w:type="paragraph" w:customStyle="1" w:styleId="text-v">
    <w:name w:val="text-v"/>
    <w:basedOn w:val="a3"/>
    <w:rsid w:val="002102E2"/>
    <w:pPr>
      <w:spacing w:before="100" w:beforeAutospacing="1" w:after="100" w:afterAutospacing="1"/>
    </w:pPr>
  </w:style>
  <w:style w:type="paragraph" w:customStyle="1" w:styleId="normal5">
    <w:name w:val="normal5"/>
    <w:basedOn w:val="a3"/>
    <w:rsid w:val="002102E2"/>
    <w:pPr>
      <w:spacing w:before="100" w:beforeAutospacing="1" w:after="100" w:afterAutospacing="1"/>
    </w:pPr>
  </w:style>
  <w:style w:type="paragraph" w:styleId="affff0">
    <w:name w:val="No Spacing"/>
    <w:link w:val="affff1"/>
    <w:qFormat/>
    <w:rsid w:val="002102E2"/>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2102E2"/>
    <w:rPr>
      <w:rFonts w:ascii="Times New Roman" w:eastAsia="Times New Roman" w:hAnsi="Times New Roman" w:cs="Times New Roman"/>
      <w:sz w:val="24"/>
      <w:szCs w:val="24"/>
      <w:lang w:eastAsia="ru-RU"/>
    </w:rPr>
  </w:style>
  <w:style w:type="paragraph" w:customStyle="1" w:styleId="1ff1">
    <w:name w:val="Основной текст1"/>
    <w:basedOn w:val="1a"/>
    <w:rsid w:val="002102E2"/>
    <w:pPr>
      <w:widowControl/>
      <w:spacing w:after="120"/>
      <w:ind w:firstLine="0"/>
      <w:jc w:val="left"/>
    </w:pPr>
    <w:rPr>
      <w:rFonts w:ascii="Times New Roman" w:hAnsi="Times New Roman"/>
      <w:sz w:val="24"/>
    </w:rPr>
  </w:style>
  <w:style w:type="character" w:customStyle="1" w:styleId="FontStyle571">
    <w:name w:val="Font Style571"/>
    <w:rsid w:val="002102E2"/>
    <w:rPr>
      <w:rFonts w:ascii="Times New Roman" w:hAnsi="Times New Roman" w:cs="Times New Roman"/>
      <w:b/>
      <w:bCs/>
      <w:i/>
      <w:iCs/>
      <w:spacing w:val="30"/>
      <w:sz w:val="20"/>
      <w:szCs w:val="20"/>
    </w:rPr>
  </w:style>
  <w:style w:type="character" w:customStyle="1" w:styleId="FontStyle658">
    <w:name w:val="Font Style658"/>
    <w:rsid w:val="002102E2"/>
    <w:rPr>
      <w:rFonts w:ascii="Times New Roman" w:hAnsi="Times New Roman" w:cs="Times New Roman"/>
      <w:b/>
      <w:bCs/>
      <w:spacing w:val="-30"/>
      <w:sz w:val="32"/>
      <w:szCs w:val="32"/>
    </w:rPr>
  </w:style>
  <w:style w:type="character" w:customStyle="1" w:styleId="FontStyle596">
    <w:name w:val="Font Style596"/>
    <w:rsid w:val="002102E2"/>
    <w:rPr>
      <w:rFonts w:ascii="Consolas" w:hAnsi="Consolas" w:cs="Consolas"/>
      <w:i/>
      <w:iCs/>
      <w:spacing w:val="10"/>
      <w:sz w:val="24"/>
      <w:szCs w:val="24"/>
    </w:rPr>
  </w:style>
  <w:style w:type="character" w:customStyle="1" w:styleId="FontStyle621">
    <w:name w:val="Font Style621"/>
    <w:rsid w:val="002102E2"/>
    <w:rPr>
      <w:rFonts w:ascii="Times New Roman" w:hAnsi="Times New Roman" w:cs="Times New Roman" w:hint="default"/>
      <w:b/>
      <w:bCs/>
      <w:i/>
      <w:iCs/>
      <w:spacing w:val="30"/>
      <w:sz w:val="18"/>
      <w:szCs w:val="18"/>
    </w:rPr>
  </w:style>
  <w:style w:type="paragraph" w:customStyle="1" w:styleId="Style570">
    <w:name w:val="Style570"/>
    <w:basedOn w:val="a3"/>
    <w:rsid w:val="002102E2"/>
    <w:pPr>
      <w:widowControl w:val="0"/>
      <w:autoSpaceDE w:val="0"/>
      <w:autoSpaceDN w:val="0"/>
      <w:adjustRightInd w:val="0"/>
    </w:pPr>
  </w:style>
  <w:style w:type="character" w:customStyle="1" w:styleId="FontStyle870">
    <w:name w:val="Font Style870"/>
    <w:rsid w:val="002102E2"/>
    <w:rPr>
      <w:rFonts w:ascii="Times New Roman" w:hAnsi="Times New Roman" w:cs="Times New Roman" w:hint="default"/>
      <w:b/>
      <w:bCs/>
      <w:i/>
      <w:iCs/>
      <w:sz w:val="22"/>
      <w:szCs w:val="22"/>
    </w:rPr>
  </w:style>
  <w:style w:type="paragraph" w:customStyle="1" w:styleId="Style43">
    <w:name w:val="Style43"/>
    <w:basedOn w:val="a3"/>
    <w:rsid w:val="002102E2"/>
    <w:pPr>
      <w:widowControl w:val="0"/>
      <w:autoSpaceDE w:val="0"/>
      <w:autoSpaceDN w:val="0"/>
      <w:adjustRightInd w:val="0"/>
      <w:spacing w:line="211" w:lineRule="exact"/>
      <w:ind w:hanging="756"/>
    </w:pPr>
  </w:style>
  <w:style w:type="paragraph" w:customStyle="1" w:styleId="Style318">
    <w:name w:val="Style318"/>
    <w:basedOn w:val="a3"/>
    <w:rsid w:val="002102E2"/>
    <w:pPr>
      <w:widowControl w:val="0"/>
      <w:autoSpaceDE w:val="0"/>
      <w:autoSpaceDN w:val="0"/>
      <w:adjustRightInd w:val="0"/>
      <w:spacing w:line="223" w:lineRule="exact"/>
      <w:ind w:firstLine="374"/>
      <w:jc w:val="both"/>
    </w:pPr>
  </w:style>
  <w:style w:type="character" w:customStyle="1" w:styleId="FontStyle846">
    <w:name w:val="Font Style846"/>
    <w:rsid w:val="002102E2"/>
    <w:rPr>
      <w:rFonts w:ascii="Times New Roman" w:hAnsi="Times New Roman" w:cs="Times New Roman"/>
      <w:b/>
      <w:bCs/>
      <w:sz w:val="22"/>
      <w:szCs w:val="22"/>
    </w:rPr>
  </w:style>
  <w:style w:type="character" w:customStyle="1" w:styleId="FontStyle811">
    <w:name w:val="Font Style811"/>
    <w:rsid w:val="002102E2"/>
    <w:rPr>
      <w:rFonts w:ascii="Times New Roman" w:hAnsi="Times New Roman" w:cs="Times New Roman"/>
      <w:b/>
      <w:bCs/>
      <w:i/>
      <w:iCs/>
      <w:sz w:val="22"/>
      <w:szCs w:val="22"/>
    </w:rPr>
  </w:style>
  <w:style w:type="paragraph" w:customStyle="1" w:styleId="bodytext">
    <w:name w:val="bodytext"/>
    <w:basedOn w:val="a3"/>
    <w:rsid w:val="002102E2"/>
    <w:pPr>
      <w:spacing w:after="100" w:afterAutospacing="1" w:line="300" w:lineRule="atLeast"/>
    </w:pPr>
    <w:rPr>
      <w:rFonts w:ascii="Arial" w:hAnsi="Arial" w:cs="Arial"/>
      <w:color w:val="666666"/>
      <w:sz w:val="21"/>
      <w:szCs w:val="21"/>
    </w:rPr>
  </w:style>
  <w:style w:type="paragraph" w:customStyle="1" w:styleId="subheader">
    <w:name w:val="subheader"/>
    <w:basedOn w:val="a3"/>
    <w:rsid w:val="002102E2"/>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2102E2"/>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2102E2"/>
  </w:style>
  <w:style w:type="character" w:customStyle="1" w:styleId="mymarkfind">
    <w:name w:val="my_mark_find"/>
    <w:rsid w:val="002102E2"/>
  </w:style>
  <w:style w:type="paragraph" w:customStyle="1" w:styleId="3a">
    <w:name w:val="Знак3"/>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2102E2"/>
    <w:pPr>
      <w:spacing w:before="48" w:after="48"/>
      <w:jc w:val="both"/>
    </w:pPr>
  </w:style>
  <w:style w:type="character" w:customStyle="1" w:styleId="b-serp-url">
    <w:name w:val="b-serp-url"/>
    <w:rsid w:val="002102E2"/>
  </w:style>
  <w:style w:type="paragraph" w:styleId="z-2">
    <w:name w:val="HTML Bottom of Form"/>
    <w:basedOn w:val="a3"/>
    <w:next w:val="a3"/>
    <w:link w:val="z-3"/>
    <w:rsid w:val="002102E2"/>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2102E2"/>
    <w:rPr>
      <w:rFonts w:ascii="Arial" w:eastAsia="Times New Roman" w:hAnsi="Arial" w:cs="Times New Roman"/>
      <w:vanish/>
      <w:sz w:val="16"/>
      <w:szCs w:val="16"/>
    </w:rPr>
  </w:style>
  <w:style w:type="paragraph" w:customStyle="1" w:styleId="3b">
    <w:name w:val="Стиль3"/>
    <w:basedOn w:val="a3"/>
    <w:link w:val="3c"/>
    <w:rsid w:val="002102E2"/>
    <w:pPr>
      <w:widowControl w:val="0"/>
      <w:autoSpaceDE w:val="0"/>
      <w:autoSpaceDN w:val="0"/>
      <w:adjustRightInd w:val="0"/>
      <w:ind w:firstLine="567"/>
      <w:jc w:val="both"/>
    </w:pPr>
    <w:rPr>
      <w:b/>
      <w:sz w:val="28"/>
      <w:szCs w:val="20"/>
    </w:rPr>
  </w:style>
  <w:style w:type="character" w:customStyle="1" w:styleId="3c">
    <w:name w:val="Стиль3 Знак"/>
    <w:link w:val="3b"/>
    <w:locked/>
    <w:rsid w:val="002102E2"/>
    <w:rPr>
      <w:rFonts w:ascii="Times New Roman" w:eastAsia="Times New Roman" w:hAnsi="Times New Roman" w:cs="Times New Roman"/>
      <w:b/>
      <w:sz w:val="28"/>
      <w:szCs w:val="20"/>
      <w:lang w:eastAsia="ru-RU"/>
    </w:rPr>
  </w:style>
  <w:style w:type="paragraph" w:customStyle="1" w:styleId="biblio">
    <w:name w:val="biblio"/>
    <w:basedOn w:val="a3"/>
    <w:rsid w:val="002102E2"/>
    <w:pPr>
      <w:spacing w:before="48" w:after="48"/>
      <w:ind w:firstLine="360"/>
      <w:jc w:val="both"/>
    </w:pPr>
    <w:rPr>
      <w:sz w:val="19"/>
      <w:szCs w:val="19"/>
    </w:rPr>
  </w:style>
  <w:style w:type="paragraph" w:customStyle="1" w:styleId="biblio0">
    <w:name w:val="biblio0"/>
    <w:basedOn w:val="a3"/>
    <w:rsid w:val="002102E2"/>
    <w:pPr>
      <w:spacing w:before="48" w:after="48"/>
      <w:jc w:val="both"/>
    </w:pPr>
    <w:rPr>
      <w:sz w:val="19"/>
      <w:szCs w:val="19"/>
    </w:rPr>
  </w:style>
  <w:style w:type="paragraph" w:customStyle="1" w:styleId="podpis">
    <w:name w:val="podpis"/>
    <w:basedOn w:val="a3"/>
    <w:rsid w:val="002102E2"/>
    <w:pPr>
      <w:spacing w:before="48" w:after="48"/>
      <w:jc w:val="right"/>
    </w:pPr>
    <w:rPr>
      <w:i/>
      <w:iCs/>
      <w:sz w:val="19"/>
      <w:szCs w:val="19"/>
    </w:rPr>
  </w:style>
  <w:style w:type="paragraph" w:customStyle="1" w:styleId="ris">
    <w:name w:val="ris"/>
    <w:basedOn w:val="a3"/>
    <w:rsid w:val="002102E2"/>
    <w:pPr>
      <w:spacing w:before="48" w:after="48"/>
      <w:jc w:val="center"/>
    </w:pPr>
    <w:rPr>
      <w:i/>
      <w:iCs/>
      <w:sz w:val="19"/>
      <w:szCs w:val="19"/>
    </w:rPr>
  </w:style>
  <w:style w:type="paragraph" w:customStyle="1" w:styleId="small">
    <w:name w:val="small"/>
    <w:basedOn w:val="a3"/>
    <w:rsid w:val="002102E2"/>
    <w:pPr>
      <w:spacing w:before="48" w:after="48"/>
      <w:ind w:firstLine="360"/>
      <w:jc w:val="both"/>
    </w:pPr>
    <w:rPr>
      <w:sz w:val="19"/>
      <w:szCs w:val="19"/>
    </w:rPr>
  </w:style>
  <w:style w:type="paragraph" w:customStyle="1" w:styleId="small0">
    <w:name w:val="small0"/>
    <w:basedOn w:val="a3"/>
    <w:rsid w:val="002102E2"/>
    <w:pPr>
      <w:spacing w:before="48" w:after="48"/>
      <w:jc w:val="both"/>
    </w:pPr>
    <w:rPr>
      <w:sz w:val="19"/>
      <w:szCs w:val="19"/>
    </w:rPr>
  </w:style>
  <w:style w:type="paragraph" w:customStyle="1" w:styleId="stih4">
    <w:name w:val="stih4"/>
    <w:basedOn w:val="a3"/>
    <w:rsid w:val="002102E2"/>
    <w:pPr>
      <w:spacing w:before="120" w:after="120"/>
      <w:ind w:left="3240"/>
    </w:pPr>
    <w:rPr>
      <w:sz w:val="19"/>
      <w:szCs w:val="19"/>
    </w:rPr>
  </w:style>
  <w:style w:type="paragraph" w:customStyle="1" w:styleId="zag8">
    <w:name w:val="zag8"/>
    <w:basedOn w:val="a3"/>
    <w:rsid w:val="002102E2"/>
    <w:pPr>
      <w:spacing w:before="240" w:after="48"/>
      <w:jc w:val="center"/>
    </w:pPr>
    <w:rPr>
      <w:sz w:val="19"/>
      <w:szCs w:val="19"/>
    </w:rPr>
  </w:style>
  <w:style w:type="character" w:customStyle="1" w:styleId="page">
    <w:name w:val="page"/>
    <w:rsid w:val="002102E2"/>
    <w:rPr>
      <w:i/>
      <w:iCs/>
      <w:vanish/>
      <w:color w:val="00008B"/>
      <w:sz w:val="19"/>
      <w:szCs w:val="19"/>
      <w:bdr w:val="single" w:sz="4" w:space="0" w:color="C1C1C1"/>
    </w:rPr>
  </w:style>
  <w:style w:type="paragraph" w:customStyle="1" w:styleId="hook">
    <w:name w:val="hook"/>
    <w:basedOn w:val="a3"/>
    <w:rsid w:val="002102E2"/>
    <w:pPr>
      <w:spacing w:before="100" w:beforeAutospacing="1" w:after="100" w:afterAutospacing="1"/>
    </w:pPr>
    <w:rPr>
      <w:rFonts w:ascii="Comic Sans MS" w:hAnsi="Comic Sans MS"/>
      <w:b/>
      <w:bCs/>
    </w:rPr>
  </w:style>
  <w:style w:type="character" w:customStyle="1" w:styleId="current">
    <w:name w:val="current"/>
    <w:rsid w:val="002102E2"/>
  </w:style>
  <w:style w:type="paragraph" w:customStyle="1" w:styleId="affff3">
    <w:name w:val="Цитаты"/>
    <w:basedOn w:val="1a"/>
    <w:rsid w:val="002102E2"/>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2102E2"/>
    <w:pPr>
      <w:spacing w:before="100" w:after="100"/>
      <w:jc w:val="both"/>
    </w:pPr>
    <w:rPr>
      <w:rFonts w:ascii="Arial" w:hAnsi="Arial"/>
      <w:color w:val="000000"/>
      <w:sz w:val="20"/>
      <w:szCs w:val="20"/>
    </w:rPr>
  </w:style>
  <w:style w:type="character" w:customStyle="1" w:styleId="udar">
    <w:name w:val="udar"/>
    <w:rsid w:val="002102E2"/>
    <w:rPr>
      <w:rFonts w:cs="Times New Roman"/>
    </w:rPr>
  </w:style>
  <w:style w:type="paragraph" w:customStyle="1" w:styleId="CharCharCarCarCharCharCarCarCharCharCarCarCharChar">
    <w:name w:val="Char Char Car Car Char Char Car Car Char Char Car Car Char Char"/>
    <w:basedOn w:val="a3"/>
    <w:rsid w:val="002102E2"/>
    <w:pPr>
      <w:spacing w:after="160" w:line="240" w:lineRule="exact"/>
    </w:pPr>
    <w:rPr>
      <w:sz w:val="20"/>
      <w:szCs w:val="20"/>
    </w:rPr>
  </w:style>
  <w:style w:type="paragraph" w:customStyle="1" w:styleId="310">
    <w:name w:val="Основной текст с отступом 31"/>
    <w:basedOn w:val="a3"/>
    <w:rsid w:val="002102E2"/>
    <w:pPr>
      <w:ind w:firstLine="567"/>
      <w:jc w:val="both"/>
    </w:pPr>
    <w:rPr>
      <w:rFonts w:ascii="Arial" w:hAnsi="Arial"/>
      <w:sz w:val="20"/>
      <w:szCs w:val="20"/>
    </w:rPr>
  </w:style>
  <w:style w:type="character" w:customStyle="1" w:styleId="submenu-table">
    <w:name w:val="submenu-table"/>
    <w:rsid w:val="002102E2"/>
  </w:style>
  <w:style w:type="paragraph" w:customStyle="1" w:styleId="book">
    <w:name w:val="book"/>
    <w:basedOn w:val="a3"/>
    <w:rsid w:val="002102E2"/>
    <w:pPr>
      <w:ind w:firstLine="450"/>
      <w:jc w:val="both"/>
    </w:pPr>
  </w:style>
  <w:style w:type="character" w:customStyle="1" w:styleId="bday">
    <w:name w:val="bday"/>
    <w:rsid w:val="002102E2"/>
  </w:style>
  <w:style w:type="paragraph" w:customStyle="1" w:styleId="212">
    <w:name w:val="Основной текст 21"/>
    <w:basedOn w:val="a3"/>
    <w:rsid w:val="002102E2"/>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2102E2"/>
    <w:rPr>
      <w:sz w:val="24"/>
      <w:szCs w:val="24"/>
    </w:rPr>
  </w:style>
  <w:style w:type="paragraph" w:customStyle="1" w:styleId="Style45">
    <w:name w:val="Style45"/>
    <w:basedOn w:val="a3"/>
    <w:rsid w:val="002102E2"/>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2102E2"/>
    <w:rPr>
      <w:b/>
      <w:caps/>
      <w:sz w:val="24"/>
      <w:szCs w:val="24"/>
      <w:lang w:val="ru-RU" w:eastAsia="ru-RU" w:bidi="ar-SA"/>
    </w:rPr>
  </w:style>
  <w:style w:type="character" w:customStyle="1" w:styleId="400">
    <w:name w:val="Знак Знак40"/>
    <w:locked/>
    <w:rsid w:val="002102E2"/>
    <w:rPr>
      <w:rFonts w:ascii="Arial" w:hAnsi="Arial" w:cs="Arial"/>
      <w:b/>
      <w:bCs/>
      <w:i/>
      <w:iCs/>
      <w:sz w:val="28"/>
      <w:szCs w:val="28"/>
      <w:lang w:val="ru-RU" w:eastAsia="en-US" w:bidi="ar-SA"/>
    </w:rPr>
  </w:style>
  <w:style w:type="character" w:customStyle="1" w:styleId="390">
    <w:name w:val="Знак Знак39"/>
    <w:locked/>
    <w:rsid w:val="002102E2"/>
    <w:rPr>
      <w:b/>
      <w:bCs/>
      <w:sz w:val="27"/>
      <w:szCs w:val="27"/>
      <w:lang w:val="ru-RU" w:eastAsia="ru-RU" w:bidi="ar-SA"/>
    </w:rPr>
  </w:style>
  <w:style w:type="character" w:customStyle="1" w:styleId="380">
    <w:name w:val="Знак Знак38"/>
    <w:locked/>
    <w:rsid w:val="002102E2"/>
    <w:rPr>
      <w:b/>
      <w:bCs/>
      <w:sz w:val="28"/>
      <w:szCs w:val="28"/>
      <w:lang w:val="ru-RU" w:eastAsia="ru-RU" w:bidi="ar-SA"/>
    </w:rPr>
  </w:style>
  <w:style w:type="character" w:customStyle="1" w:styleId="370">
    <w:name w:val="Знак Знак37"/>
    <w:locked/>
    <w:rsid w:val="002102E2"/>
    <w:rPr>
      <w:b/>
      <w:bCs/>
      <w:i/>
      <w:iCs/>
      <w:sz w:val="26"/>
      <w:szCs w:val="26"/>
      <w:lang w:val="ru-RU" w:eastAsia="ru-RU" w:bidi="ar-SA"/>
    </w:rPr>
  </w:style>
  <w:style w:type="character" w:customStyle="1" w:styleId="360">
    <w:name w:val="Знак Знак36"/>
    <w:locked/>
    <w:rsid w:val="002102E2"/>
    <w:rPr>
      <w:sz w:val="24"/>
      <w:lang w:val="ru-RU" w:eastAsia="ru-RU" w:bidi="ar-SA"/>
    </w:rPr>
  </w:style>
  <w:style w:type="character" w:customStyle="1" w:styleId="350">
    <w:name w:val="Знак Знак35"/>
    <w:locked/>
    <w:rsid w:val="002102E2"/>
    <w:rPr>
      <w:sz w:val="24"/>
      <w:szCs w:val="24"/>
      <w:lang w:val="ru-RU" w:eastAsia="ru-RU" w:bidi="ar-SA"/>
    </w:rPr>
  </w:style>
  <w:style w:type="character" w:customStyle="1" w:styleId="340">
    <w:name w:val="Знак Знак34"/>
    <w:locked/>
    <w:rsid w:val="002102E2"/>
    <w:rPr>
      <w:i/>
      <w:iCs/>
      <w:sz w:val="24"/>
      <w:szCs w:val="24"/>
      <w:lang w:val="ru-RU" w:eastAsia="ru-RU" w:bidi="ar-SA"/>
    </w:rPr>
  </w:style>
  <w:style w:type="character" w:customStyle="1" w:styleId="affff5">
    <w:name w:val="Знак Знак Знак"/>
    <w:locked/>
    <w:rsid w:val="002102E2"/>
    <w:rPr>
      <w:rFonts w:ascii="Courier New" w:hAnsi="Courier New" w:cs="Courier New"/>
      <w:lang w:val="ru-RU" w:eastAsia="ru-RU" w:bidi="ar-SA"/>
    </w:rPr>
  </w:style>
  <w:style w:type="paragraph" w:customStyle="1" w:styleId="affff6">
    <w:name w:val="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2102E2"/>
    <w:pPr>
      <w:autoSpaceDE w:val="0"/>
      <w:autoSpaceDN w:val="0"/>
      <w:adjustRightInd w:val="0"/>
    </w:pPr>
  </w:style>
  <w:style w:type="paragraph" w:customStyle="1" w:styleId="affff8">
    <w:name w:val="Темы"/>
    <w:basedOn w:val="a3"/>
    <w:link w:val="affff9"/>
    <w:rsid w:val="002102E2"/>
    <w:pPr>
      <w:keepNext/>
    </w:pPr>
  </w:style>
  <w:style w:type="character" w:customStyle="1" w:styleId="affff9">
    <w:name w:val="Темы Знак"/>
    <w:link w:val="affff8"/>
    <w:locked/>
    <w:rsid w:val="002102E2"/>
    <w:rPr>
      <w:rFonts w:ascii="Times New Roman" w:eastAsia="Times New Roman" w:hAnsi="Times New Roman" w:cs="Times New Roman"/>
      <w:sz w:val="24"/>
      <w:szCs w:val="24"/>
      <w:lang w:eastAsia="ru-RU"/>
    </w:rPr>
  </w:style>
  <w:style w:type="paragraph" w:customStyle="1" w:styleId="affffa">
    <w:name w:val="a"/>
    <w:basedOn w:val="a3"/>
    <w:rsid w:val="002102E2"/>
    <w:pPr>
      <w:spacing w:before="100" w:beforeAutospacing="1" w:after="100" w:afterAutospacing="1"/>
    </w:pPr>
  </w:style>
  <w:style w:type="paragraph" w:customStyle="1" w:styleId="acxspmiddle">
    <w:name w:val="acxspmiddle"/>
    <w:basedOn w:val="a3"/>
    <w:rsid w:val="002102E2"/>
    <w:pPr>
      <w:spacing w:before="100" w:beforeAutospacing="1" w:after="100" w:afterAutospacing="1"/>
    </w:pPr>
  </w:style>
  <w:style w:type="character" w:customStyle="1" w:styleId="affffb">
    <w:name w:val="Основной текст_"/>
    <w:link w:val="1ff3"/>
    <w:locked/>
    <w:rsid w:val="002102E2"/>
    <w:rPr>
      <w:rFonts w:ascii="Arial" w:hAnsi="Arial" w:cs="Arial"/>
      <w:sz w:val="19"/>
      <w:szCs w:val="19"/>
      <w:shd w:val="clear" w:color="auto" w:fill="FFFFFF"/>
    </w:rPr>
  </w:style>
  <w:style w:type="paragraph" w:customStyle="1" w:styleId="1ff3">
    <w:name w:val="Основной текст1"/>
    <w:basedOn w:val="a3"/>
    <w:link w:val="affffb"/>
    <w:rsid w:val="002102E2"/>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2102E2"/>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2102E2"/>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2102E2"/>
    <w:pPr>
      <w:spacing w:after="160" w:line="240" w:lineRule="exact"/>
    </w:pPr>
    <w:rPr>
      <w:rFonts w:ascii="Verdana" w:hAnsi="Verdana"/>
      <w:lang w:val="en-US" w:eastAsia="en-US"/>
    </w:rPr>
  </w:style>
  <w:style w:type="paragraph" w:customStyle="1" w:styleId="Style24">
    <w:name w:val="Style24"/>
    <w:basedOn w:val="a3"/>
    <w:rsid w:val="002102E2"/>
    <w:pPr>
      <w:widowControl w:val="0"/>
      <w:autoSpaceDE w:val="0"/>
      <w:autoSpaceDN w:val="0"/>
      <w:adjustRightInd w:val="0"/>
      <w:spacing w:line="482" w:lineRule="exact"/>
      <w:ind w:firstLine="720"/>
      <w:jc w:val="both"/>
    </w:pPr>
  </w:style>
  <w:style w:type="paragraph" w:customStyle="1" w:styleId="ConsPlusTitle">
    <w:name w:val="ConsPlusTitle"/>
    <w:rsid w:val="002102E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2102E2"/>
    <w:rPr>
      <w:rFonts w:ascii="Courier New" w:hAnsi="Courier New"/>
      <w:sz w:val="20"/>
      <w:szCs w:val="20"/>
    </w:rPr>
  </w:style>
  <w:style w:type="paragraph" w:customStyle="1" w:styleId="ConsPlusNormal">
    <w:name w:val="ConsPlusNormal"/>
    <w:link w:val="ConsPlusNormal0"/>
    <w:rsid w:val="002102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102E2"/>
    <w:rPr>
      <w:rFonts w:ascii="Arial" w:eastAsia="Times New Roman" w:hAnsi="Arial" w:cs="Arial"/>
      <w:sz w:val="20"/>
      <w:szCs w:val="20"/>
      <w:lang w:eastAsia="ru-RU"/>
    </w:rPr>
  </w:style>
  <w:style w:type="paragraph" w:customStyle="1" w:styleId="213">
    <w:name w:val="Заголовок 21"/>
    <w:basedOn w:val="a3"/>
    <w:next w:val="a3"/>
    <w:rsid w:val="002102E2"/>
    <w:pPr>
      <w:keepNext/>
      <w:widowControl w:val="0"/>
      <w:jc w:val="center"/>
    </w:pPr>
    <w:rPr>
      <w:b/>
      <w:sz w:val="26"/>
      <w:szCs w:val="20"/>
    </w:rPr>
  </w:style>
  <w:style w:type="paragraph" w:customStyle="1" w:styleId="2f1">
    <w:name w:val="Обычный2"/>
    <w:basedOn w:val="a3"/>
    <w:rsid w:val="002102E2"/>
    <w:pPr>
      <w:spacing w:before="100" w:beforeAutospacing="1" w:after="100" w:afterAutospacing="1"/>
    </w:pPr>
  </w:style>
  <w:style w:type="paragraph" w:customStyle="1" w:styleId="2f2">
    <w:name w:val="заголовок 2"/>
    <w:basedOn w:val="a3"/>
    <w:next w:val="a3"/>
    <w:rsid w:val="002102E2"/>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2102E2"/>
    <w:pPr>
      <w:spacing w:before="24" w:after="16"/>
      <w:ind w:firstLine="454"/>
      <w:jc w:val="center"/>
    </w:pPr>
    <w:rPr>
      <w:rFonts w:ascii="Times New Roman" w:hAnsi="Times New Roman" w:cs="Times New Roman"/>
      <w:b/>
      <w:bCs/>
    </w:rPr>
  </w:style>
  <w:style w:type="paragraph" w:customStyle="1" w:styleId="46">
    <w:name w:val="Стиль4"/>
    <w:basedOn w:val="21"/>
    <w:rsid w:val="002102E2"/>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2102E2"/>
    <w:pPr>
      <w:keepNext/>
      <w:spacing w:before="0" w:beforeAutospacing="0" w:after="0" w:afterAutospacing="0" w:line="312" w:lineRule="auto"/>
      <w:ind w:firstLine="454"/>
    </w:pPr>
    <w:rPr>
      <w:sz w:val="22"/>
      <w:szCs w:val="22"/>
    </w:rPr>
  </w:style>
  <w:style w:type="paragraph" w:customStyle="1" w:styleId="63">
    <w:name w:val="Стиль6"/>
    <w:basedOn w:val="a3"/>
    <w:rsid w:val="002102E2"/>
    <w:pPr>
      <w:spacing w:line="312" w:lineRule="auto"/>
      <w:ind w:firstLine="454"/>
      <w:jc w:val="both"/>
    </w:pPr>
  </w:style>
  <w:style w:type="paragraph" w:customStyle="1" w:styleId="affffd">
    <w:name w:val="Стиль По ширине"/>
    <w:basedOn w:val="a3"/>
    <w:rsid w:val="002102E2"/>
    <w:pPr>
      <w:spacing w:line="312" w:lineRule="auto"/>
      <w:ind w:firstLine="454"/>
      <w:jc w:val="both"/>
    </w:pPr>
  </w:style>
  <w:style w:type="paragraph" w:customStyle="1" w:styleId="Style8">
    <w:name w:val="Style8"/>
    <w:basedOn w:val="a3"/>
    <w:rsid w:val="002102E2"/>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2102E2"/>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2102E2"/>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2102E2"/>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2102E2"/>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2102E2"/>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2102E2"/>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2102E2"/>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2102E2"/>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2102E2"/>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2102E2"/>
    <w:rPr>
      <w:rFonts w:ascii="Arial" w:eastAsia="Times New Roman" w:hAnsi="Arial" w:cs="Times New Roman"/>
      <w:sz w:val="20"/>
      <w:szCs w:val="20"/>
      <w:lang w:eastAsia="ru-RU"/>
    </w:rPr>
  </w:style>
  <w:style w:type="paragraph" w:customStyle="1" w:styleId="western">
    <w:name w:val="western"/>
    <w:basedOn w:val="a3"/>
    <w:rsid w:val="002102E2"/>
    <w:pPr>
      <w:shd w:val="clear" w:color="auto" w:fill="FFFFFF"/>
      <w:spacing w:before="778" w:line="475" w:lineRule="atLeast"/>
    </w:pPr>
    <w:rPr>
      <w:color w:val="000000"/>
    </w:rPr>
  </w:style>
  <w:style w:type="character" w:customStyle="1" w:styleId="small11">
    <w:name w:val="small11"/>
    <w:rsid w:val="002102E2"/>
    <w:rPr>
      <w:rFonts w:ascii="Times New Roman" w:hAnsi="Times New Roman" w:cs="Times New Roman" w:hint="default"/>
      <w:sz w:val="16"/>
      <w:szCs w:val="16"/>
    </w:rPr>
  </w:style>
  <w:style w:type="character" w:customStyle="1" w:styleId="b-serp-urlitem1">
    <w:name w:val="b-serp-url__item1"/>
    <w:rsid w:val="002102E2"/>
    <w:rPr>
      <w:rFonts w:ascii="Times New Roman" w:hAnsi="Times New Roman" w:cs="Times New Roman" w:hint="default"/>
    </w:rPr>
  </w:style>
  <w:style w:type="character" w:customStyle="1" w:styleId="121">
    <w:name w:val="Знак Знак12"/>
    <w:locked/>
    <w:rsid w:val="002102E2"/>
    <w:rPr>
      <w:b/>
      <w:bCs w:val="0"/>
      <w:caps/>
      <w:sz w:val="24"/>
      <w:szCs w:val="24"/>
      <w:lang w:val="ru-RU" w:eastAsia="ru-RU" w:bidi="ar-SA"/>
    </w:rPr>
  </w:style>
  <w:style w:type="character" w:customStyle="1" w:styleId="tbln121">
    <w:name w:val="tbln121"/>
    <w:rsid w:val="002102E2"/>
    <w:rPr>
      <w:rFonts w:ascii="Arial" w:hAnsi="Arial" w:cs="Arial" w:hint="default"/>
      <w:b w:val="0"/>
      <w:bCs w:val="0"/>
      <w:i/>
      <w:iCs/>
      <w:strike w:val="0"/>
      <w:dstrike w:val="0"/>
      <w:color w:val="000000"/>
      <w:sz w:val="18"/>
      <w:szCs w:val="18"/>
      <w:u w:val="none"/>
    </w:rPr>
  </w:style>
  <w:style w:type="character" w:customStyle="1" w:styleId="mistake">
    <w:name w:val="mistake"/>
    <w:rsid w:val="002102E2"/>
    <w:rPr>
      <w:sz w:val="24"/>
      <w:szCs w:val="24"/>
    </w:rPr>
  </w:style>
  <w:style w:type="character" w:customStyle="1" w:styleId="trb12">
    <w:name w:val="trb12"/>
    <w:rsid w:val="002102E2"/>
  </w:style>
  <w:style w:type="character" w:customStyle="1" w:styleId="tbln12">
    <w:name w:val="tbln12"/>
    <w:rsid w:val="002102E2"/>
  </w:style>
  <w:style w:type="character" w:customStyle="1" w:styleId="tbb12">
    <w:name w:val="tbb12"/>
    <w:rsid w:val="002102E2"/>
  </w:style>
  <w:style w:type="character" w:customStyle="1" w:styleId="hpsatn">
    <w:name w:val="hps atn"/>
    <w:rsid w:val="002102E2"/>
  </w:style>
  <w:style w:type="character" w:customStyle="1" w:styleId="64">
    <w:name w:val="Знак Знак6"/>
    <w:rsid w:val="002102E2"/>
    <w:rPr>
      <w:rFonts w:ascii="Arial" w:hAnsi="Arial" w:cs="Arial" w:hint="default"/>
      <w:b/>
      <w:bCs/>
      <w:kern w:val="32"/>
      <w:sz w:val="32"/>
      <w:szCs w:val="32"/>
    </w:rPr>
  </w:style>
  <w:style w:type="character" w:customStyle="1" w:styleId="FontStyle42">
    <w:name w:val="Font Style42"/>
    <w:rsid w:val="002102E2"/>
    <w:rPr>
      <w:rFonts w:ascii="Times New Roman" w:hAnsi="Times New Roman" w:cs="Times New Roman" w:hint="default"/>
      <w:sz w:val="26"/>
      <w:szCs w:val="26"/>
    </w:rPr>
  </w:style>
  <w:style w:type="character" w:customStyle="1" w:styleId="FontStyle41">
    <w:name w:val="Font Style41"/>
    <w:rsid w:val="002102E2"/>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2102E2"/>
    <w:rPr>
      <w:sz w:val="24"/>
      <w:szCs w:val="24"/>
      <w:lang w:val="ru-RU" w:eastAsia="ru-RU" w:bidi="ar-SA"/>
    </w:rPr>
  </w:style>
  <w:style w:type="character" w:customStyle="1" w:styleId="FontStyle139">
    <w:name w:val="Font Style139"/>
    <w:rsid w:val="002102E2"/>
    <w:rPr>
      <w:rFonts w:ascii="Palatino Linotype" w:hAnsi="Palatino Linotype" w:cs="Palatino Linotype" w:hint="default"/>
      <w:sz w:val="18"/>
      <w:szCs w:val="18"/>
    </w:rPr>
  </w:style>
  <w:style w:type="character" w:customStyle="1" w:styleId="FontStyle157">
    <w:name w:val="Font Style157"/>
    <w:rsid w:val="002102E2"/>
    <w:rPr>
      <w:rFonts w:ascii="Palatino Linotype" w:hAnsi="Palatino Linotype" w:cs="Palatino Linotype" w:hint="default"/>
      <w:sz w:val="18"/>
      <w:szCs w:val="18"/>
    </w:rPr>
  </w:style>
  <w:style w:type="character" w:customStyle="1" w:styleId="FontStyle138">
    <w:name w:val="Font Style138"/>
    <w:rsid w:val="002102E2"/>
    <w:rPr>
      <w:rFonts w:ascii="Palatino Linotype" w:hAnsi="Palatino Linotype" w:cs="Palatino Linotype" w:hint="default"/>
      <w:b/>
      <w:bCs/>
      <w:sz w:val="18"/>
      <w:szCs w:val="18"/>
    </w:rPr>
  </w:style>
  <w:style w:type="character" w:customStyle="1" w:styleId="FontStyle146">
    <w:name w:val="Font Style146"/>
    <w:rsid w:val="002102E2"/>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2102E2"/>
    <w:rPr>
      <w:sz w:val="24"/>
      <w:szCs w:val="24"/>
      <w:lang w:val="ru-RU" w:eastAsia="ru-RU" w:bidi="ar-SA"/>
    </w:rPr>
  </w:style>
  <w:style w:type="character" w:customStyle="1" w:styleId="1ff7">
    <w:name w:val="Знак1"/>
    <w:rsid w:val="002102E2"/>
    <w:rPr>
      <w:rFonts w:ascii="Arial" w:hAnsi="Arial" w:cs="Arial" w:hint="default"/>
      <w:b/>
      <w:bCs/>
      <w:kern w:val="32"/>
      <w:sz w:val="32"/>
      <w:szCs w:val="32"/>
      <w:lang w:val="ru-RU" w:eastAsia="ru-RU" w:bidi="ar-SA"/>
    </w:rPr>
  </w:style>
  <w:style w:type="character" w:customStyle="1" w:styleId="2f3">
    <w:name w:val="Знак2"/>
    <w:rsid w:val="002102E2"/>
    <w:rPr>
      <w:sz w:val="24"/>
      <w:lang w:val="ru-RU" w:eastAsia="en-US" w:bidi="ar-SA"/>
    </w:rPr>
  </w:style>
  <w:style w:type="character" w:customStyle="1" w:styleId="311">
    <w:name w:val="Заголовок 3 Знак1"/>
    <w:aliases w:val="Знак2 Знак3"/>
    <w:locked/>
    <w:rsid w:val="002102E2"/>
    <w:rPr>
      <w:b/>
      <w:bCs/>
      <w:sz w:val="27"/>
      <w:szCs w:val="27"/>
      <w:lang w:val="ru-RU" w:eastAsia="ru-RU" w:bidi="ar-SA"/>
    </w:rPr>
  </w:style>
  <w:style w:type="paragraph" w:customStyle="1" w:styleId="mane">
    <w:name w:val="mane"/>
    <w:rsid w:val="002102E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2102E2"/>
    <w:rPr>
      <w:rFonts w:ascii="Sylfaen" w:hAnsi="Sylfaen" w:cs="Sylfaen"/>
      <w:sz w:val="18"/>
      <w:szCs w:val="18"/>
    </w:rPr>
  </w:style>
  <w:style w:type="character" w:customStyle="1" w:styleId="keyword1">
    <w:name w:val="keyword1"/>
    <w:rsid w:val="002102E2"/>
    <w:rPr>
      <w:i/>
      <w:iCs/>
    </w:rPr>
  </w:style>
  <w:style w:type="character" w:customStyle="1" w:styleId="keyworddef1">
    <w:name w:val="keyword_def1"/>
    <w:rsid w:val="002102E2"/>
    <w:rPr>
      <w:b/>
      <w:bCs/>
      <w:i/>
      <w:iCs/>
    </w:rPr>
  </w:style>
  <w:style w:type="character" w:customStyle="1" w:styleId="afffff">
    <w:name w:val="Выделение в тексте документа"/>
    <w:rsid w:val="002102E2"/>
    <w:rPr>
      <w:rFonts w:cs="Times New Roman"/>
      <w:b/>
    </w:rPr>
  </w:style>
  <w:style w:type="paragraph" w:customStyle="1" w:styleId="afffff0">
    <w:name w:val="Текст документа"/>
    <w:basedOn w:val="a3"/>
    <w:rsid w:val="002102E2"/>
    <w:pPr>
      <w:ind w:firstLine="709"/>
      <w:jc w:val="both"/>
    </w:pPr>
  </w:style>
  <w:style w:type="character" w:customStyle="1" w:styleId="xmlemitalic1">
    <w:name w:val="xml_em_italic1"/>
    <w:rsid w:val="002102E2"/>
    <w:rPr>
      <w:i/>
      <w:iCs/>
    </w:rPr>
  </w:style>
  <w:style w:type="paragraph" w:customStyle="1" w:styleId="afffff1">
    <w:name w:val="Модуль"/>
    <w:basedOn w:val="a3"/>
    <w:rsid w:val="002102E2"/>
    <w:pPr>
      <w:keepNext/>
      <w:jc w:val="both"/>
    </w:pPr>
  </w:style>
  <w:style w:type="character" w:customStyle="1" w:styleId="WW8Num4z3">
    <w:name w:val="WW8Num4z3"/>
    <w:rsid w:val="002102E2"/>
    <w:rPr>
      <w:rFonts w:ascii="Symbol" w:hAnsi="Symbol"/>
    </w:rPr>
  </w:style>
  <w:style w:type="paragraph" w:customStyle="1" w:styleId="114">
    <w:name w:val="Название11"/>
    <w:basedOn w:val="a3"/>
    <w:next w:val="aff2"/>
    <w:qFormat/>
    <w:rsid w:val="002102E2"/>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2102E2"/>
    <w:pPr>
      <w:suppressLineNumbers/>
      <w:suppressAutoHyphens/>
    </w:pPr>
    <w:rPr>
      <w:lang w:eastAsia="ar-SA"/>
    </w:rPr>
  </w:style>
  <w:style w:type="paragraph" w:customStyle="1" w:styleId="afffff3">
    <w:name w:val="Заголовок таблицы"/>
    <w:basedOn w:val="afffff2"/>
    <w:rsid w:val="002102E2"/>
    <w:pPr>
      <w:jc w:val="center"/>
    </w:pPr>
    <w:rPr>
      <w:b/>
      <w:bCs/>
    </w:rPr>
  </w:style>
  <w:style w:type="paragraph" w:customStyle="1" w:styleId="Style46">
    <w:name w:val="Style46"/>
    <w:basedOn w:val="a3"/>
    <w:rsid w:val="002102E2"/>
    <w:pPr>
      <w:widowControl w:val="0"/>
      <w:autoSpaceDE w:val="0"/>
      <w:autoSpaceDN w:val="0"/>
      <w:adjustRightInd w:val="0"/>
      <w:spacing w:line="240" w:lineRule="exact"/>
      <w:ind w:hanging="106"/>
    </w:pPr>
  </w:style>
  <w:style w:type="paragraph" w:customStyle="1" w:styleId="Style61">
    <w:name w:val="Style61"/>
    <w:basedOn w:val="a3"/>
    <w:rsid w:val="002102E2"/>
    <w:pPr>
      <w:widowControl w:val="0"/>
      <w:autoSpaceDE w:val="0"/>
      <w:autoSpaceDN w:val="0"/>
      <w:adjustRightInd w:val="0"/>
      <w:spacing w:line="242" w:lineRule="exact"/>
      <w:ind w:hanging="446"/>
    </w:pPr>
  </w:style>
  <w:style w:type="paragraph" w:customStyle="1" w:styleId="Style164">
    <w:name w:val="Style164"/>
    <w:basedOn w:val="a3"/>
    <w:rsid w:val="002102E2"/>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2102E2"/>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2102E2"/>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2102E2"/>
    <w:pPr>
      <w:spacing w:before="100" w:beforeAutospacing="1" w:after="100" w:afterAutospacing="1"/>
      <w:ind w:firstLine="360"/>
      <w:jc w:val="both"/>
    </w:pPr>
  </w:style>
  <w:style w:type="character" w:customStyle="1" w:styleId="c1">
    <w:name w:val="c1"/>
    <w:rsid w:val="002102E2"/>
  </w:style>
  <w:style w:type="character" w:customStyle="1" w:styleId="afffff4">
    <w:name w:val="Текст.Акцентированный"/>
    <w:rsid w:val="002102E2"/>
    <w:rPr>
      <w:rFonts w:cs="Times New Roman"/>
      <w:i/>
    </w:rPr>
  </w:style>
  <w:style w:type="paragraph" w:customStyle="1" w:styleId="65">
    <w:name w:val="Обычный (веб)6"/>
    <w:basedOn w:val="a3"/>
    <w:rsid w:val="002102E2"/>
  </w:style>
  <w:style w:type="paragraph" w:customStyle="1" w:styleId="afffff5">
    <w:name w:val="слайд"/>
    <w:basedOn w:val="a3"/>
    <w:rsid w:val="002102E2"/>
    <w:pPr>
      <w:jc w:val="both"/>
    </w:pPr>
    <w:rPr>
      <w:sz w:val="36"/>
      <w:lang w:eastAsia="en-US"/>
    </w:rPr>
  </w:style>
  <w:style w:type="character" w:customStyle="1" w:styleId="st">
    <w:name w:val="st"/>
    <w:rsid w:val="002102E2"/>
  </w:style>
  <w:style w:type="character" w:customStyle="1" w:styleId="keyworddef">
    <w:name w:val="keyword_def"/>
    <w:rsid w:val="002102E2"/>
  </w:style>
  <w:style w:type="character" w:customStyle="1" w:styleId="grame">
    <w:name w:val="grame"/>
    <w:rsid w:val="002102E2"/>
  </w:style>
  <w:style w:type="paragraph" w:customStyle="1" w:styleId="115">
    <w:name w:val="Обычный + 11 пт"/>
    <w:basedOn w:val="a3"/>
    <w:rsid w:val="002102E2"/>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2102E2"/>
  </w:style>
  <w:style w:type="paragraph" w:customStyle="1" w:styleId="afffff6">
    <w:name w:val="Знак Знак Знак Знак Знак Знак Знак Знак Знак Знак Знак Знак Знак"/>
    <w:basedOn w:val="a3"/>
    <w:rsid w:val="002102E2"/>
    <w:pPr>
      <w:spacing w:after="160" w:line="240" w:lineRule="exact"/>
    </w:pPr>
    <w:rPr>
      <w:rFonts w:ascii="Verdana" w:hAnsi="Verdana"/>
      <w:lang w:val="en-US" w:eastAsia="en-US"/>
    </w:rPr>
  </w:style>
  <w:style w:type="character" w:customStyle="1" w:styleId="pav31">
    <w:name w:val="pav31"/>
    <w:rsid w:val="002102E2"/>
    <w:rPr>
      <w:rFonts w:ascii="Comic Sans MS" w:hAnsi="Comic Sans MS" w:hint="default"/>
      <w:color w:val="272652"/>
      <w:sz w:val="12"/>
      <w:szCs w:val="12"/>
    </w:rPr>
  </w:style>
  <w:style w:type="paragraph" w:customStyle="1" w:styleId="pri">
    <w:name w:val="pri"/>
    <w:basedOn w:val="a3"/>
    <w:rsid w:val="002102E2"/>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2102E2"/>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2102E2"/>
    <w:rPr>
      <w:rFonts w:ascii="Times New Roman" w:eastAsia="Times New Roman" w:hAnsi="Times New Roman" w:cs="Times New Roman"/>
      <w:i/>
      <w:snapToGrid w:val="0"/>
      <w:sz w:val="12"/>
      <w:szCs w:val="20"/>
      <w:lang w:eastAsia="ru-RU"/>
    </w:rPr>
  </w:style>
  <w:style w:type="character" w:customStyle="1" w:styleId="WW8Num3z1">
    <w:name w:val="WW8Num3z1"/>
    <w:rsid w:val="002102E2"/>
    <w:rPr>
      <w:rFonts w:ascii="Times New Roman" w:eastAsia="Times New Roman" w:hAnsi="Times New Roman" w:cs="Times New Roman"/>
    </w:rPr>
  </w:style>
  <w:style w:type="character" w:customStyle="1" w:styleId="WW8Num4z0">
    <w:name w:val="WW8Num4z0"/>
    <w:rsid w:val="002102E2"/>
    <w:rPr>
      <w:rFonts w:ascii="Wingdings" w:hAnsi="Wingdings"/>
    </w:rPr>
  </w:style>
  <w:style w:type="character" w:customStyle="1" w:styleId="WW8Num4z1">
    <w:name w:val="WW8Num4z1"/>
    <w:rsid w:val="002102E2"/>
    <w:rPr>
      <w:rFonts w:ascii="Courier New" w:hAnsi="Courier New" w:cs="Courier New"/>
    </w:rPr>
  </w:style>
  <w:style w:type="character" w:customStyle="1" w:styleId="WW8Num6z1">
    <w:name w:val="WW8Num6z1"/>
    <w:rsid w:val="002102E2"/>
    <w:rPr>
      <w:rFonts w:ascii="Times New Roman" w:eastAsia="Times New Roman" w:hAnsi="Times New Roman" w:cs="Times New Roman"/>
    </w:rPr>
  </w:style>
  <w:style w:type="character" w:customStyle="1" w:styleId="WW8Num7z1">
    <w:name w:val="WW8Num7z1"/>
    <w:rsid w:val="002102E2"/>
    <w:rPr>
      <w:rFonts w:ascii="Times New Roman" w:eastAsia="Times New Roman" w:hAnsi="Times New Roman" w:cs="Times New Roman"/>
    </w:rPr>
  </w:style>
  <w:style w:type="character" w:customStyle="1" w:styleId="WW8Num8z0">
    <w:name w:val="WW8Num8z0"/>
    <w:rsid w:val="002102E2"/>
    <w:rPr>
      <w:color w:val="auto"/>
    </w:rPr>
  </w:style>
  <w:style w:type="character" w:customStyle="1" w:styleId="WW8Num14z0">
    <w:name w:val="WW8Num14z0"/>
    <w:rsid w:val="002102E2"/>
    <w:rPr>
      <w:rFonts w:ascii="Wingdings" w:hAnsi="Wingdings"/>
    </w:rPr>
  </w:style>
  <w:style w:type="character" w:customStyle="1" w:styleId="WW8Num14z1">
    <w:name w:val="WW8Num14z1"/>
    <w:rsid w:val="002102E2"/>
    <w:rPr>
      <w:rFonts w:ascii="Courier New" w:hAnsi="Courier New" w:cs="Courier New"/>
    </w:rPr>
  </w:style>
  <w:style w:type="character" w:customStyle="1" w:styleId="WW8Num14z3">
    <w:name w:val="WW8Num14z3"/>
    <w:rsid w:val="002102E2"/>
    <w:rPr>
      <w:rFonts w:ascii="Symbol" w:hAnsi="Symbol"/>
    </w:rPr>
  </w:style>
  <w:style w:type="character" w:customStyle="1" w:styleId="WW8Num15z1">
    <w:name w:val="WW8Num15z1"/>
    <w:rsid w:val="002102E2"/>
    <w:rPr>
      <w:rFonts w:ascii="Times New Roman" w:eastAsia="Times New Roman" w:hAnsi="Times New Roman" w:cs="Times New Roman"/>
    </w:rPr>
  </w:style>
  <w:style w:type="character" w:customStyle="1" w:styleId="WW8Num17z1">
    <w:name w:val="WW8Num17z1"/>
    <w:rsid w:val="002102E2"/>
    <w:rPr>
      <w:rFonts w:ascii="Times New Roman" w:eastAsia="Times New Roman" w:hAnsi="Times New Roman" w:cs="Times New Roman"/>
    </w:rPr>
  </w:style>
  <w:style w:type="character" w:customStyle="1" w:styleId="WW8Num18z0">
    <w:name w:val="WW8Num18z0"/>
    <w:rsid w:val="002102E2"/>
    <w:rPr>
      <w:rFonts w:ascii="Wingdings" w:hAnsi="Wingdings"/>
      <w:sz w:val="20"/>
    </w:rPr>
  </w:style>
  <w:style w:type="character" w:customStyle="1" w:styleId="FontStyle514">
    <w:name w:val="Font Style514"/>
    <w:rsid w:val="002102E2"/>
    <w:rPr>
      <w:rFonts w:ascii="Times New Roman" w:hAnsi="Times New Roman" w:cs="Times New Roman" w:hint="default"/>
      <w:sz w:val="20"/>
      <w:szCs w:val="20"/>
    </w:rPr>
  </w:style>
  <w:style w:type="character" w:customStyle="1" w:styleId="FontStyle528">
    <w:name w:val="Font Style528"/>
    <w:rsid w:val="002102E2"/>
    <w:rPr>
      <w:rFonts w:ascii="Times New Roman" w:hAnsi="Times New Roman" w:cs="Times New Roman"/>
      <w:b/>
      <w:bCs/>
      <w:i/>
      <w:iCs/>
      <w:sz w:val="16"/>
      <w:szCs w:val="16"/>
    </w:rPr>
  </w:style>
  <w:style w:type="character" w:customStyle="1" w:styleId="MTEquationSection">
    <w:name w:val="MTEquationSection"/>
    <w:rsid w:val="002102E2"/>
    <w:rPr>
      <w:vanish/>
      <w:color w:val="FF0000"/>
      <w:lang w:val="en-US"/>
    </w:rPr>
  </w:style>
  <w:style w:type="character" w:customStyle="1" w:styleId="texample1">
    <w:name w:val="texample1"/>
    <w:rsid w:val="002102E2"/>
    <w:rPr>
      <w:rFonts w:ascii="Courier New" w:hAnsi="Courier New" w:cs="Courier New" w:hint="default"/>
      <w:color w:val="8B0000"/>
    </w:rPr>
  </w:style>
  <w:style w:type="character" w:customStyle="1" w:styleId="FontStyle28">
    <w:name w:val="Font Style28"/>
    <w:rsid w:val="002102E2"/>
    <w:rPr>
      <w:rFonts w:ascii="Times New Roman" w:hAnsi="Times New Roman" w:cs="Times New Roman"/>
      <w:i/>
      <w:iCs/>
      <w:sz w:val="18"/>
      <w:szCs w:val="18"/>
    </w:rPr>
  </w:style>
  <w:style w:type="character" w:customStyle="1" w:styleId="FontStyle33">
    <w:name w:val="Font Style33"/>
    <w:rsid w:val="002102E2"/>
    <w:rPr>
      <w:rFonts w:ascii="Arial" w:hAnsi="Arial" w:cs="Arial"/>
      <w:sz w:val="16"/>
      <w:szCs w:val="16"/>
    </w:rPr>
  </w:style>
  <w:style w:type="character" w:customStyle="1" w:styleId="FontStyle20">
    <w:name w:val="Font Style20"/>
    <w:rsid w:val="002102E2"/>
    <w:rPr>
      <w:rFonts w:ascii="Book Antiqua" w:hAnsi="Book Antiqua" w:cs="Book Antiqua"/>
      <w:sz w:val="18"/>
      <w:szCs w:val="18"/>
    </w:rPr>
  </w:style>
  <w:style w:type="paragraph" w:customStyle="1" w:styleId="Style6">
    <w:name w:val="Style6"/>
    <w:basedOn w:val="a3"/>
    <w:rsid w:val="002102E2"/>
    <w:pPr>
      <w:widowControl w:val="0"/>
      <w:autoSpaceDE w:val="0"/>
      <w:autoSpaceDN w:val="0"/>
      <w:adjustRightInd w:val="0"/>
    </w:pPr>
    <w:rPr>
      <w:rFonts w:ascii="Arial Narrow" w:hAnsi="Arial Narrow"/>
    </w:rPr>
  </w:style>
  <w:style w:type="character" w:customStyle="1" w:styleId="FontStyle14">
    <w:name w:val="Font Style14"/>
    <w:rsid w:val="002102E2"/>
    <w:rPr>
      <w:rFonts w:ascii="Franklin Gothic Book" w:hAnsi="Franklin Gothic Book" w:cs="Franklin Gothic Book"/>
      <w:b/>
      <w:bCs/>
      <w:sz w:val="30"/>
      <w:szCs w:val="30"/>
    </w:rPr>
  </w:style>
  <w:style w:type="character" w:customStyle="1" w:styleId="FontStyle13">
    <w:name w:val="Font Style13"/>
    <w:rsid w:val="002102E2"/>
    <w:rPr>
      <w:rFonts w:ascii="Arial" w:hAnsi="Arial" w:cs="Arial"/>
      <w:b/>
      <w:bCs/>
      <w:sz w:val="14"/>
      <w:szCs w:val="14"/>
    </w:rPr>
  </w:style>
  <w:style w:type="paragraph" w:customStyle="1" w:styleId="Style18">
    <w:name w:val="Style18"/>
    <w:basedOn w:val="a3"/>
    <w:rsid w:val="002102E2"/>
    <w:pPr>
      <w:widowControl w:val="0"/>
      <w:autoSpaceDE w:val="0"/>
      <w:autoSpaceDN w:val="0"/>
      <w:adjustRightInd w:val="0"/>
      <w:spacing w:line="483" w:lineRule="exact"/>
      <w:ind w:firstLine="566"/>
      <w:jc w:val="both"/>
    </w:pPr>
  </w:style>
  <w:style w:type="paragraph" w:customStyle="1" w:styleId="2f4">
    <w:name w:val="Загол. 2 ур."/>
    <w:basedOn w:val="a3"/>
    <w:rsid w:val="002102E2"/>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2102E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2102E2"/>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2102E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2102E2"/>
  </w:style>
  <w:style w:type="character" w:customStyle="1" w:styleId="fontstyle15">
    <w:name w:val="fontstyle15"/>
    <w:rsid w:val="002102E2"/>
  </w:style>
  <w:style w:type="character" w:customStyle="1" w:styleId="fontstyle140">
    <w:name w:val="fontstyle14"/>
    <w:rsid w:val="002102E2"/>
  </w:style>
  <w:style w:type="character" w:customStyle="1" w:styleId="fontstyle16">
    <w:name w:val="fontstyle16"/>
    <w:rsid w:val="002102E2"/>
  </w:style>
  <w:style w:type="character" w:customStyle="1" w:styleId="noprint">
    <w:name w:val="noprint"/>
    <w:rsid w:val="002102E2"/>
  </w:style>
  <w:style w:type="paragraph" w:customStyle="1" w:styleId="center">
    <w:name w:val="center"/>
    <w:basedOn w:val="a3"/>
    <w:rsid w:val="002102E2"/>
    <w:pPr>
      <w:spacing w:before="100" w:beforeAutospacing="1" w:after="100" w:afterAutospacing="1"/>
    </w:pPr>
  </w:style>
  <w:style w:type="paragraph" w:customStyle="1" w:styleId="p12left">
    <w:name w:val="p12_left"/>
    <w:basedOn w:val="a3"/>
    <w:rsid w:val="002102E2"/>
    <w:pPr>
      <w:spacing w:before="100" w:beforeAutospacing="1" w:after="100" w:afterAutospacing="1"/>
    </w:pPr>
  </w:style>
  <w:style w:type="character" w:customStyle="1" w:styleId="spelle">
    <w:name w:val="spelle"/>
    <w:rsid w:val="002102E2"/>
  </w:style>
  <w:style w:type="character" w:customStyle="1" w:styleId="a00">
    <w:name w:val="a0"/>
    <w:rsid w:val="002102E2"/>
  </w:style>
  <w:style w:type="character" w:customStyle="1" w:styleId="style10">
    <w:name w:val="style1"/>
    <w:rsid w:val="002102E2"/>
  </w:style>
  <w:style w:type="character" w:customStyle="1" w:styleId="Typewriter">
    <w:name w:val="Typewriter"/>
    <w:rsid w:val="002102E2"/>
    <w:rPr>
      <w:rFonts w:ascii="Courier New" w:hAnsi="Courier New"/>
      <w:sz w:val="20"/>
    </w:rPr>
  </w:style>
  <w:style w:type="paragraph" w:customStyle="1" w:styleId="ConsNonformat">
    <w:name w:val="ConsNonformat"/>
    <w:rsid w:val="002102E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2102E2"/>
    <w:pPr>
      <w:tabs>
        <w:tab w:val="center" w:pos="4153"/>
        <w:tab w:val="right" w:pos="8306"/>
      </w:tabs>
    </w:pPr>
    <w:rPr>
      <w:rFonts w:ascii="Arial" w:hAnsi="Arial"/>
      <w:szCs w:val="20"/>
    </w:rPr>
  </w:style>
  <w:style w:type="character" w:customStyle="1" w:styleId="keyword">
    <w:name w:val="keyword"/>
    <w:rsid w:val="002102E2"/>
  </w:style>
  <w:style w:type="character" w:customStyle="1" w:styleId="texample">
    <w:name w:val="texample"/>
    <w:rsid w:val="002102E2"/>
  </w:style>
  <w:style w:type="character" w:customStyle="1" w:styleId="sentence">
    <w:name w:val="sentence"/>
    <w:rsid w:val="002102E2"/>
  </w:style>
  <w:style w:type="character" w:customStyle="1" w:styleId="input">
    <w:name w:val="input"/>
    <w:rsid w:val="002102E2"/>
  </w:style>
  <w:style w:type="character" w:customStyle="1" w:styleId="xmlemitalic">
    <w:name w:val="xml_em_italic"/>
    <w:rsid w:val="002102E2"/>
  </w:style>
  <w:style w:type="character" w:customStyle="1" w:styleId="WW8Num16z0">
    <w:name w:val="WW8Num16z0"/>
    <w:rsid w:val="002102E2"/>
    <w:rPr>
      <w:rFonts w:ascii="Wingdings 2" w:hAnsi="Wingdings 2" w:cs="OpenSymbol"/>
    </w:rPr>
  </w:style>
  <w:style w:type="paragraph" w:customStyle="1" w:styleId="afffff8">
    <w:name w:val="Абзац"/>
    <w:basedOn w:val="a3"/>
    <w:rsid w:val="002102E2"/>
    <w:pPr>
      <w:spacing w:line="312" w:lineRule="auto"/>
      <w:ind w:firstLine="567"/>
      <w:jc w:val="both"/>
    </w:pPr>
    <w:rPr>
      <w:spacing w:val="-4"/>
      <w:szCs w:val="20"/>
    </w:rPr>
  </w:style>
  <w:style w:type="character" w:customStyle="1" w:styleId="BodyTextIndent3Char">
    <w:name w:val="Body Text Indent 3 Char"/>
    <w:semiHidden/>
    <w:locked/>
    <w:rsid w:val="002102E2"/>
    <w:rPr>
      <w:sz w:val="16"/>
      <w:szCs w:val="16"/>
      <w:lang w:val="ru-RU" w:eastAsia="ru-RU" w:bidi="ar-SA"/>
    </w:rPr>
  </w:style>
  <w:style w:type="character" w:customStyle="1" w:styleId="FontStyle54">
    <w:name w:val="Font Style54"/>
    <w:rsid w:val="002102E2"/>
    <w:rPr>
      <w:rFonts w:ascii="Times New Roman" w:hAnsi="Times New Roman" w:cs="Times New Roman"/>
      <w:sz w:val="24"/>
      <w:szCs w:val="24"/>
    </w:rPr>
  </w:style>
  <w:style w:type="character" w:customStyle="1" w:styleId="HTML10">
    <w:name w:val="Стандартный HTML Знак1"/>
    <w:semiHidden/>
    <w:rsid w:val="002102E2"/>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102E2"/>
    <w:rPr>
      <w:sz w:val="24"/>
      <w:szCs w:val="24"/>
    </w:rPr>
  </w:style>
  <w:style w:type="character" w:customStyle="1" w:styleId="1ffb">
    <w:name w:val="Текст примечания Знак1"/>
    <w:semiHidden/>
    <w:rsid w:val="002102E2"/>
  </w:style>
  <w:style w:type="character" w:customStyle="1" w:styleId="1ffc">
    <w:name w:val="Нижний колонтитул Знак1"/>
    <w:semiHidden/>
    <w:rsid w:val="002102E2"/>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2102E2"/>
    <w:rPr>
      <w:sz w:val="16"/>
      <w:szCs w:val="16"/>
    </w:rPr>
  </w:style>
  <w:style w:type="character" w:customStyle="1" w:styleId="313">
    <w:name w:val="Основной текст с отступом 3 Знак1"/>
    <w:semiHidden/>
    <w:rsid w:val="002102E2"/>
    <w:rPr>
      <w:sz w:val="16"/>
      <w:szCs w:val="16"/>
    </w:rPr>
  </w:style>
  <w:style w:type="character" w:customStyle="1" w:styleId="214">
    <w:name w:val="Основной текст с отступом 2 Знак1"/>
    <w:semiHidden/>
    <w:rsid w:val="002102E2"/>
    <w:rPr>
      <w:sz w:val="24"/>
      <w:szCs w:val="24"/>
    </w:rPr>
  </w:style>
  <w:style w:type="character" w:customStyle="1" w:styleId="215">
    <w:name w:val="Основной текст 2 Знак1"/>
    <w:semiHidden/>
    <w:rsid w:val="002102E2"/>
    <w:rPr>
      <w:sz w:val="24"/>
      <w:szCs w:val="24"/>
    </w:rPr>
  </w:style>
  <w:style w:type="character" w:customStyle="1" w:styleId="1ffd">
    <w:name w:val="Схема документа Знак1"/>
    <w:semiHidden/>
    <w:rsid w:val="002102E2"/>
    <w:rPr>
      <w:rFonts w:ascii="Tahoma" w:hAnsi="Tahoma" w:cs="Tahoma"/>
      <w:sz w:val="16"/>
      <w:szCs w:val="16"/>
    </w:rPr>
  </w:style>
  <w:style w:type="character" w:customStyle="1" w:styleId="1ffe">
    <w:name w:val="Текст выноски Знак1"/>
    <w:semiHidden/>
    <w:rsid w:val="002102E2"/>
    <w:rPr>
      <w:rFonts w:ascii="Tahoma" w:hAnsi="Tahoma" w:cs="Tahoma"/>
      <w:sz w:val="16"/>
      <w:szCs w:val="16"/>
    </w:rPr>
  </w:style>
  <w:style w:type="character" w:customStyle="1" w:styleId="1fff">
    <w:name w:val="Название Знак1"/>
    <w:rsid w:val="002102E2"/>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2102E2"/>
    <w:rPr>
      <w:b/>
      <w:bCs/>
    </w:rPr>
  </w:style>
  <w:style w:type="character" w:customStyle="1" w:styleId="serp-urlitem">
    <w:name w:val="serp-url__item"/>
    <w:rsid w:val="002102E2"/>
  </w:style>
  <w:style w:type="character" w:customStyle="1" w:styleId="1fff1">
    <w:name w:val="Гиперссылка1"/>
    <w:rsid w:val="002102E2"/>
    <w:rPr>
      <w:strike w:val="0"/>
      <w:dstrike w:val="0"/>
      <w:color w:val="006890"/>
      <w:u w:val="none"/>
    </w:rPr>
  </w:style>
  <w:style w:type="character" w:customStyle="1" w:styleId="221">
    <w:name w:val="Заголовок 2 Знак2"/>
    <w:rsid w:val="002102E2"/>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2102E2"/>
    <w:rPr>
      <w:sz w:val="24"/>
      <w:szCs w:val="24"/>
    </w:rPr>
  </w:style>
  <w:style w:type="paragraph" w:customStyle="1" w:styleId="paragraf2">
    <w:name w:val="paragraf2"/>
    <w:basedOn w:val="a3"/>
    <w:rsid w:val="002102E2"/>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2102E2"/>
    <w:pPr>
      <w:tabs>
        <w:tab w:val="center" w:pos="4680"/>
        <w:tab w:val="right" w:pos="9360"/>
      </w:tabs>
      <w:ind w:right="850"/>
    </w:pPr>
    <w:rPr>
      <w:lang w:eastAsia="en-US"/>
    </w:rPr>
  </w:style>
  <w:style w:type="paragraph" w:customStyle="1" w:styleId="Mycell">
    <w:name w:val="My cell"/>
    <w:basedOn w:val="a3"/>
    <w:rsid w:val="002102E2"/>
    <w:pPr>
      <w:widowControl w:val="0"/>
      <w:jc w:val="both"/>
    </w:pPr>
    <w:rPr>
      <w:rFonts w:ascii="Antiqua" w:hAnsi="Antiqua"/>
      <w:szCs w:val="20"/>
      <w:lang w:val="en-GB"/>
    </w:rPr>
  </w:style>
  <w:style w:type="character" w:customStyle="1" w:styleId="FontStyle55">
    <w:name w:val="Font Style55"/>
    <w:rsid w:val="002102E2"/>
    <w:rPr>
      <w:rFonts w:ascii="Times New Roman" w:hAnsi="Times New Roman" w:cs="Times New Roman"/>
      <w:sz w:val="28"/>
      <w:szCs w:val="28"/>
    </w:rPr>
  </w:style>
  <w:style w:type="paragraph" w:customStyle="1" w:styleId="Style49">
    <w:name w:val="Style49"/>
    <w:basedOn w:val="a3"/>
    <w:rsid w:val="002102E2"/>
    <w:pPr>
      <w:widowControl w:val="0"/>
      <w:autoSpaceDE w:val="0"/>
      <w:autoSpaceDN w:val="0"/>
      <w:adjustRightInd w:val="0"/>
      <w:spacing w:line="480" w:lineRule="exact"/>
      <w:ind w:firstLine="240"/>
      <w:jc w:val="both"/>
    </w:pPr>
  </w:style>
  <w:style w:type="character" w:customStyle="1" w:styleId="gogofoundword">
    <w:name w:val="gogofoundword"/>
    <w:rsid w:val="002102E2"/>
  </w:style>
  <w:style w:type="paragraph" w:customStyle="1" w:styleId="20">
    <w:name w:val="Обычный 2"/>
    <w:basedOn w:val="a3"/>
    <w:rsid w:val="002102E2"/>
    <w:pPr>
      <w:numPr>
        <w:ilvl w:val="1"/>
        <w:numId w:val="9"/>
      </w:numPr>
      <w:tabs>
        <w:tab w:val="left" w:pos="1211"/>
      </w:tabs>
      <w:jc w:val="both"/>
    </w:pPr>
    <w:rPr>
      <w:sz w:val="20"/>
      <w:szCs w:val="20"/>
    </w:rPr>
  </w:style>
  <w:style w:type="paragraph" w:customStyle="1" w:styleId="2f5">
    <w:name w:val="Стиль Заголовок 2 + полужирный"/>
    <w:basedOn w:val="21"/>
    <w:rsid w:val="002102E2"/>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2102E2"/>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2102E2"/>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2102E2"/>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2102E2"/>
    <w:pPr>
      <w:keepNext/>
      <w:pageBreakBefore/>
      <w:autoSpaceDE w:val="0"/>
      <w:autoSpaceDN w:val="0"/>
      <w:adjustRightInd w:val="0"/>
      <w:spacing w:line="312" w:lineRule="auto"/>
    </w:pPr>
    <w:rPr>
      <w:bCs/>
      <w:szCs w:val="20"/>
    </w:rPr>
  </w:style>
  <w:style w:type="paragraph" w:customStyle="1" w:styleId="314">
    <w:name w:val="Заголовок 3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2102E2"/>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2102E2"/>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2102E2"/>
    <w:rPr>
      <w:color w:val="auto"/>
    </w:rPr>
  </w:style>
  <w:style w:type="paragraph" w:customStyle="1" w:styleId="Caaieiaie2">
    <w:name w:val="Caaieiaie 2"/>
    <w:basedOn w:val="Default"/>
    <w:next w:val="Default"/>
    <w:rsid w:val="002102E2"/>
    <w:rPr>
      <w:color w:val="auto"/>
    </w:rPr>
  </w:style>
  <w:style w:type="paragraph" w:customStyle="1" w:styleId="afffffb">
    <w:name w:val="Нормальный"/>
    <w:rsid w:val="002102E2"/>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2102E2"/>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2102E2"/>
    <w:rPr>
      <w:rFonts w:ascii="Times New Roman" w:hAnsi="Times New Roman" w:cs="Times New Roman"/>
      <w:i/>
      <w:iCs/>
      <w:sz w:val="20"/>
      <w:szCs w:val="20"/>
    </w:rPr>
  </w:style>
  <w:style w:type="character" w:customStyle="1" w:styleId="Heading4Char">
    <w:name w:val="Heading 4 Char"/>
    <w:semiHidden/>
    <w:locked/>
    <w:rsid w:val="002102E2"/>
    <w:rPr>
      <w:b/>
      <w:bCs/>
      <w:sz w:val="28"/>
      <w:szCs w:val="28"/>
      <w:lang w:val="ru-RU" w:eastAsia="ru-RU" w:bidi="ar-SA"/>
    </w:rPr>
  </w:style>
  <w:style w:type="paragraph" w:customStyle="1" w:styleId="e">
    <w:name w:val="Основн*e"/>
    <w:basedOn w:val="a3"/>
    <w:rsid w:val="002102E2"/>
    <w:pPr>
      <w:widowControl w:val="0"/>
      <w:autoSpaceDE w:val="0"/>
      <w:autoSpaceDN w:val="0"/>
      <w:adjustRightInd w:val="0"/>
      <w:spacing w:line="360" w:lineRule="auto"/>
      <w:ind w:firstLine="709"/>
      <w:jc w:val="both"/>
    </w:pPr>
    <w:rPr>
      <w:sz w:val="28"/>
      <w:szCs w:val="28"/>
    </w:rPr>
  </w:style>
  <w:style w:type="character" w:customStyle="1" w:styleId="font2">
    <w:name w:val="font2"/>
    <w:rsid w:val="002102E2"/>
  </w:style>
  <w:style w:type="character" w:customStyle="1" w:styleId="FontStyle40">
    <w:name w:val="Font Style40"/>
    <w:rsid w:val="002102E2"/>
    <w:rPr>
      <w:rFonts w:ascii="Times New Roman" w:hAnsi="Times New Roman" w:cs="Times New Roman"/>
      <w:sz w:val="26"/>
      <w:szCs w:val="26"/>
    </w:rPr>
  </w:style>
  <w:style w:type="paragraph" w:customStyle="1" w:styleId="Style23">
    <w:name w:val="Style23"/>
    <w:basedOn w:val="a3"/>
    <w:rsid w:val="002102E2"/>
    <w:pPr>
      <w:widowControl w:val="0"/>
      <w:autoSpaceDE w:val="0"/>
      <w:autoSpaceDN w:val="0"/>
      <w:adjustRightInd w:val="0"/>
      <w:spacing w:line="482" w:lineRule="exact"/>
      <w:ind w:firstLine="720"/>
      <w:jc w:val="both"/>
    </w:pPr>
  </w:style>
  <w:style w:type="character" w:customStyle="1" w:styleId="FontStyle43">
    <w:name w:val="Font Style43"/>
    <w:rsid w:val="002102E2"/>
    <w:rPr>
      <w:rFonts w:ascii="Times New Roman" w:hAnsi="Times New Roman" w:cs="Times New Roman"/>
      <w:b/>
      <w:bCs/>
      <w:sz w:val="26"/>
      <w:szCs w:val="26"/>
    </w:rPr>
  </w:style>
  <w:style w:type="character" w:customStyle="1" w:styleId="FontStyle59">
    <w:name w:val="Font Style59"/>
    <w:rsid w:val="002102E2"/>
    <w:rPr>
      <w:rFonts w:ascii="Times New Roman" w:hAnsi="Times New Roman" w:cs="Times New Roman"/>
      <w:sz w:val="28"/>
      <w:szCs w:val="28"/>
    </w:rPr>
  </w:style>
  <w:style w:type="paragraph" w:customStyle="1" w:styleId="Style28">
    <w:name w:val="Style28"/>
    <w:basedOn w:val="a3"/>
    <w:rsid w:val="002102E2"/>
    <w:pPr>
      <w:widowControl w:val="0"/>
      <w:autoSpaceDE w:val="0"/>
      <w:autoSpaceDN w:val="0"/>
      <w:adjustRightInd w:val="0"/>
      <w:spacing w:line="494" w:lineRule="exact"/>
      <w:ind w:firstLine="902"/>
    </w:pPr>
  </w:style>
  <w:style w:type="character" w:customStyle="1" w:styleId="blk">
    <w:name w:val="blk"/>
    <w:rsid w:val="002102E2"/>
  </w:style>
  <w:style w:type="character" w:customStyle="1" w:styleId="FontStyle47">
    <w:name w:val="Font Style47"/>
    <w:rsid w:val="002102E2"/>
    <w:rPr>
      <w:rFonts w:ascii="Times New Roman" w:hAnsi="Times New Roman" w:cs="Times New Roman"/>
      <w:b/>
      <w:bCs/>
      <w:sz w:val="22"/>
      <w:szCs w:val="22"/>
    </w:rPr>
  </w:style>
  <w:style w:type="character" w:customStyle="1" w:styleId="FontStyle44">
    <w:name w:val="Font Style44"/>
    <w:rsid w:val="002102E2"/>
    <w:rPr>
      <w:rFonts w:ascii="Times New Roman" w:hAnsi="Times New Roman" w:cs="Times New Roman"/>
      <w:b/>
      <w:bCs/>
      <w:sz w:val="26"/>
      <w:szCs w:val="26"/>
    </w:rPr>
  </w:style>
  <w:style w:type="character" w:customStyle="1" w:styleId="FontStyle34">
    <w:name w:val="Font Style34"/>
    <w:rsid w:val="002102E2"/>
    <w:rPr>
      <w:rFonts w:ascii="Times New Roman" w:hAnsi="Times New Roman" w:cs="Times New Roman"/>
      <w:sz w:val="26"/>
      <w:szCs w:val="26"/>
    </w:rPr>
  </w:style>
  <w:style w:type="paragraph" w:styleId="afffffd">
    <w:name w:val="Intense Quote"/>
    <w:basedOn w:val="a3"/>
    <w:next w:val="a3"/>
    <w:link w:val="afffffe"/>
    <w:qFormat/>
    <w:rsid w:val="002102E2"/>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2102E2"/>
    <w:rPr>
      <w:rFonts w:ascii="Times New Roman" w:eastAsia="Times New Roman" w:hAnsi="Times New Roman" w:cs="Times New Roman"/>
      <w:b/>
      <w:bCs/>
      <w:i/>
      <w:iCs/>
      <w:color w:val="4F81BD"/>
      <w:sz w:val="24"/>
      <w:szCs w:val="24"/>
    </w:rPr>
  </w:style>
  <w:style w:type="character" w:customStyle="1" w:styleId="FontStyle45">
    <w:name w:val="Font Style45"/>
    <w:rsid w:val="002102E2"/>
    <w:rPr>
      <w:rFonts w:ascii="Times New Roman" w:hAnsi="Times New Roman" w:cs="Times New Roman"/>
      <w:i/>
      <w:iCs/>
      <w:sz w:val="26"/>
      <w:szCs w:val="26"/>
    </w:rPr>
  </w:style>
  <w:style w:type="paragraph" w:customStyle="1" w:styleId="Style36">
    <w:name w:val="Style36"/>
    <w:basedOn w:val="a3"/>
    <w:rsid w:val="002102E2"/>
    <w:pPr>
      <w:widowControl w:val="0"/>
      <w:autoSpaceDE w:val="0"/>
      <w:autoSpaceDN w:val="0"/>
      <w:adjustRightInd w:val="0"/>
    </w:pPr>
  </w:style>
  <w:style w:type="paragraph" w:customStyle="1" w:styleId="47">
    <w:name w:val="Квадрат4"/>
    <w:basedOn w:val="a3"/>
    <w:rsid w:val="002102E2"/>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2102E2"/>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2102E2"/>
    <w:rPr>
      <w:rFonts w:ascii="Century Schoolbook" w:hAnsi="Century Schoolbook"/>
      <w:sz w:val="21"/>
      <w:szCs w:val="21"/>
      <w:shd w:val="clear" w:color="auto" w:fill="FFFFFF"/>
    </w:rPr>
  </w:style>
  <w:style w:type="paragraph" w:customStyle="1" w:styleId="225">
    <w:name w:val="Основной текст (22)"/>
    <w:basedOn w:val="a3"/>
    <w:link w:val="223"/>
    <w:rsid w:val="002102E2"/>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2102E2"/>
    <w:rPr>
      <w:rFonts w:ascii="Arial" w:hAnsi="Arial" w:cs="Arial"/>
      <w:b/>
      <w:bCs/>
      <w:i/>
      <w:iCs/>
      <w:sz w:val="21"/>
      <w:szCs w:val="21"/>
      <w:shd w:val="clear" w:color="auto" w:fill="FFFFFF"/>
    </w:rPr>
  </w:style>
  <w:style w:type="paragraph" w:customStyle="1" w:styleId="341">
    <w:name w:val="Основной текст34"/>
    <w:basedOn w:val="a3"/>
    <w:rsid w:val="002102E2"/>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2102E2"/>
    <w:rPr>
      <w:rFonts w:ascii="Century Schoolbook" w:hAnsi="Century Schoolbook"/>
      <w:sz w:val="18"/>
      <w:szCs w:val="18"/>
      <w:shd w:val="clear" w:color="auto" w:fill="FFFFFF"/>
    </w:rPr>
  </w:style>
  <w:style w:type="paragraph" w:customStyle="1" w:styleId="132">
    <w:name w:val="Основной текст (13)"/>
    <w:basedOn w:val="a3"/>
    <w:link w:val="130"/>
    <w:rsid w:val="002102E2"/>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2102E2"/>
    <w:rPr>
      <w:rFonts w:ascii="Century Schoolbook" w:hAnsi="Century Schoolbook"/>
      <w:sz w:val="18"/>
      <w:szCs w:val="18"/>
      <w:shd w:val="clear" w:color="auto" w:fill="FFFFFF"/>
    </w:rPr>
  </w:style>
  <w:style w:type="paragraph" w:customStyle="1" w:styleId="93">
    <w:name w:val="Основной текст (9)"/>
    <w:basedOn w:val="a3"/>
    <w:link w:val="92"/>
    <w:rsid w:val="002102E2"/>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2102E2"/>
    <w:rPr>
      <w:rFonts w:ascii="Century Schoolbook" w:hAnsi="Century Schoolbook"/>
      <w:sz w:val="18"/>
      <w:szCs w:val="18"/>
      <w:shd w:val="clear" w:color="auto" w:fill="FFFFFF"/>
    </w:rPr>
  </w:style>
  <w:style w:type="paragraph" w:customStyle="1" w:styleId="3f">
    <w:name w:val="Основной текст (3)"/>
    <w:basedOn w:val="a3"/>
    <w:link w:val="3e"/>
    <w:rsid w:val="002102E2"/>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2102E2"/>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2102E2"/>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2102E2"/>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2102E2"/>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2102E2"/>
    <w:rPr>
      <w:sz w:val="24"/>
      <w:lang w:eastAsia="ru-RU"/>
    </w:rPr>
  </w:style>
  <w:style w:type="paragraph" w:customStyle="1" w:styleId="affffff0">
    <w:name w:val="Êðàòêèé îáðàòíûé àäðåñ"/>
    <w:basedOn w:val="a3"/>
    <w:rsid w:val="002102E2"/>
    <w:rPr>
      <w:rFonts w:ascii="MS Sans Serif" w:hAnsi="MS Sans Serif"/>
      <w:sz w:val="20"/>
      <w:szCs w:val="20"/>
      <w:lang w:val="en-US"/>
    </w:rPr>
  </w:style>
  <w:style w:type="character" w:customStyle="1" w:styleId="530">
    <w:name w:val="Знак Знак53"/>
    <w:locked/>
    <w:rsid w:val="002102E2"/>
    <w:rPr>
      <w:b/>
      <w:caps/>
      <w:sz w:val="24"/>
      <w:szCs w:val="24"/>
      <w:lang w:val="ru-RU" w:eastAsia="ru-RU" w:bidi="ar-SA"/>
    </w:rPr>
  </w:style>
  <w:style w:type="character" w:customStyle="1" w:styleId="ft250">
    <w:name w:val="ft250"/>
    <w:rsid w:val="002102E2"/>
  </w:style>
  <w:style w:type="paragraph" w:customStyle="1" w:styleId="s16">
    <w:name w:val="s_16"/>
    <w:basedOn w:val="a3"/>
    <w:rsid w:val="002102E2"/>
    <w:pPr>
      <w:spacing w:before="100" w:beforeAutospacing="1" w:after="100" w:afterAutospacing="1"/>
    </w:pPr>
  </w:style>
  <w:style w:type="character" w:customStyle="1" w:styleId="410">
    <w:name w:val="Знак Знак41"/>
    <w:locked/>
    <w:rsid w:val="002102E2"/>
    <w:rPr>
      <w:sz w:val="16"/>
      <w:szCs w:val="16"/>
      <w:lang w:val="ru-RU" w:eastAsia="ru-RU" w:bidi="ar-SA"/>
    </w:rPr>
  </w:style>
  <w:style w:type="paragraph" w:customStyle="1" w:styleId="Iniiaiieoaenonionooiii3">
    <w:name w:val="Iniiaiie oaeno n ionooiii 3"/>
    <w:basedOn w:val="a3"/>
    <w:rsid w:val="002102E2"/>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2102E2"/>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2102E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2102E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2102E2"/>
    <w:rPr>
      <w:rFonts w:ascii="Arial" w:eastAsia="Times New Roman" w:hAnsi="Arial" w:cs="Arial"/>
      <w:b/>
      <w:bCs/>
      <w:kern w:val="32"/>
      <w:sz w:val="32"/>
      <w:szCs w:val="32"/>
      <w:lang w:eastAsia="ru-RU"/>
    </w:rPr>
  </w:style>
  <w:style w:type="paragraph" w:customStyle="1" w:styleId="article">
    <w:name w:val="article"/>
    <w:basedOn w:val="a3"/>
    <w:rsid w:val="002102E2"/>
    <w:pPr>
      <w:spacing w:before="100" w:beforeAutospacing="1" w:after="100" w:afterAutospacing="1"/>
    </w:pPr>
  </w:style>
  <w:style w:type="character" w:customStyle="1" w:styleId="HTML11">
    <w:name w:val="Адрес HTML Знак1"/>
    <w:rsid w:val="002102E2"/>
    <w:rPr>
      <w:rFonts w:ascii="Times New Roman" w:eastAsia="Times New Roman" w:hAnsi="Times New Roman"/>
      <w:i/>
      <w:iCs/>
      <w:sz w:val="24"/>
      <w:szCs w:val="24"/>
    </w:rPr>
  </w:style>
  <w:style w:type="paragraph" w:customStyle="1" w:styleId="affffff1">
    <w:name w:val="ненормальный"/>
    <w:basedOn w:val="a3"/>
    <w:rsid w:val="002102E2"/>
    <w:pPr>
      <w:spacing w:line="360" w:lineRule="auto"/>
      <w:ind w:firstLine="709"/>
      <w:jc w:val="both"/>
    </w:pPr>
    <w:rPr>
      <w:sz w:val="28"/>
      <w:szCs w:val="20"/>
    </w:rPr>
  </w:style>
  <w:style w:type="character" w:customStyle="1" w:styleId="FontStyle564">
    <w:name w:val="Font Style564"/>
    <w:rsid w:val="002102E2"/>
    <w:rPr>
      <w:rFonts w:ascii="Times New Roman" w:hAnsi="Times New Roman" w:cs="Times New Roman"/>
      <w:sz w:val="20"/>
      <w:szCs w:val="20"/>
    </w:rPr>
  </w:style>
  <w:style w:type="character" w:customStyle="1" w:styleId="FontStyle115">
    <w:name w:val="Font Style115"/>
    <w:rsid w:val="002102E2"/>
    <w:rPr>
      <w:rFonts w:ascii="Times New Roman" w:hAnsi="Times New Roman" w:cs="Times New Roman"/>
      <w:sz w:val="28"/>
      <w:szCs w:val="28"/>
    </w:rPr>
  </w:style>
  <w:style w:type="character" w:customStyle="1" w:styleId="FontStyle117">
    <w:name w:val="Font Style117"/>
    <w:rsid w:val="002102E2"/>
    <w:rPr>
      <w:rFonts w:ascii="Times New Roman" w:hAnsi="Times New Roman" w:cs="Times New Roman"/>
      <w:i/>
      <w:iCs/>
      <w:sz w:val="28"/>
      <w:szCs w:val="28"/>
    </w:rPr>
  </w:style>
  <w:style w:type="character" w:customStyle="1" w:styleId="ft318">
    <w:name w:val="ft318"/>
    <w:rsid w:val="002102E2"/>
  </w:style>
  <w:style w:type="character" w:customStyle="1" w:styleId="fieldname">
    <w:name w:val="fieldname"/>
    <w:rsid w:val="002102E2"/>
  </w:style>
  <w:style w:type="character" w:customStyle="1" w:styleId="FontStyle448">
    <w:name w:val="Font Style448"/>
    <w:rsid w:val="002102E2"/>
    <w:rPr>
      <w:rFonts w:ascii="Times New Roman" w:hAnsi="Times New Roman" w:cs="Times New Roman"/>
      <w:sz w:val="20"/>
      <w:szCs w:val="20"/>
    </w:rPr>
  </w:style>
  <w:style w:type="paragraph" w:customStyle="1" w:styleId="caaieiaie3">
    <w:name w:val="caaieiaie 3"/>
    <w:rsid w:val="002102E2"/>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2102E2"/>
    <w:rPr>
      <w:rFonts w:ascii="Garamond" w:hAnsi="Garamond" w:cs="Garamond"/>
      <w:sz w:val="24"/>
      <w:szCs w:val="24"/>
    </w:rPr>
  </w:style>
  <w:style w:type="character" w:customStyle="1" w:styleId="FooterChar">
    <w:name w:val="Footer Char"/>
    <w:locked/>
    <w:rsid w:val="002102E2"/>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2102E2"/>
    <w:rPr>
      <w:lang w:eastAsia="en-US"/>
    </w:rPr>
  </w:style>
  <w:style w:type="character" w:customStyle="1" w:styleId="316">
    <w:name w:val="Знак3 Знак Знак1"/>
    <w:aliases w:val=" Знак3 Знак Знак Знак1"/>
    <w:semiHidden/>
    <w:locked/>
    <w:rsid w:val="002102E2"/>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2102E2"/>
    <w:rPr>
      <w:rFonts w:ascii="Arial" w:hAnsi="Arial"/>
      <w:b/>
      <w:sz w:val="36"/>
      <w:lang w:val="ru-RU" w:eastAsia="en-US"/>
    </w:rPr>
  </w:style>
  <w:style w:type="character" w:customStyle="1" w:styleId="2f6">
    <w:name w:val="Знак Знак2"/>
    <w:rsid w:val="002102E2"/>
    <w:rPr>
      <w:rFonts w:ascii="Arial" w:hAnsi="Arial"/>
      <w:b/>
      <w:sz w:val="36"/>
      <w:lang w:val="ru-RU" w:eastAsia="en-US"/>
    </w:rPr>
  </w:style>
  <w:style w:type="paragraph" w:customStyle="1" w:styleId="1fff5">
    <w:name w:val="Знак Знак Знак Знак Знак Знак1"/>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2102E2"/>
    <w:rPr>
      <w:b/>
      <w:caps/>
      <w:sz w:val="24"/>
      <w:lang w:val="ru-RU" w:eastAsia="ru-RU"/>
    </w:rPr>
  </w:style>
  <w:style w:type="character" w:customStyle="1" w:styleId="143">
    <w:name w:val="Знак Знак14"/>
    <w:locked/>
    <w:rsid w:val="002102E2"/>
    <w:rPr>
      <w:b/>
      <w:sz w:val="27"/>
      <w:lang w:val="ru-RU" w:eastAsia="ru-RU"/>
    </w:rPr>
  </w:style>
  <w:style w:type="character" w:customStyle="1" w:styleId="72">
    <w:name w:val="Знак Знак7"/>
    <w:rsid w:val="002102E2"/>
    <w:rPr>
      <w:sz w:val="16"/>
      <w:lang w:val="ru-RU" w:eastAsia="ru-RU"/>
    </w:rPr>
  </w:style>
  <w:style w:type="character" w:customStyle="1" w:styleId="151">
    <w:name w:val="Знак Знак15"/>
    <w:rsid w:val="002102E2"/>
    <w:rPr>
      <w:rFonts w:ascii="Arial" w:hAnsi="Arial"/>
      <w:b/>
      <w:i/>
      <w:sz w:val="28"/>
      <w:lang w:val="ru-RU" w:eastAsia="en-US"/>
    </w:rPr>
  </w:style>
  <w:style w:type="character" w:customStyle="1" w:styleId="101">
    <w:name w:val="Знак Знак10"/>
    <w:rsid w:val="002102E2"/>
    <w:rPr>
      <w:rFonts w:ascii="Calibri" w:hAnsi="Calibri"/>
      <w:i/>
      <w:sz w:val="24"/>
      <w:lang w:val="ru-RU" w:eastAsia="en-US"/>
    </w:rPr>
  </w:style>
  <w:style w:type="character" w:customStyle="1" w:styleId="611">
    <w:name w:val="Знак Знак61"/>
    <w:locked/>
    <w:rsid w:val="002102E2"/>
    <w:rPr>
      <w:sz w:val="24"/>
    </w:rPr>
  </w:style>
  <w:style w:type="character" w:customStyle="1" w:styleId="affffff2">
    <w:name w:val="Основной текст + Курсив"/>
    <w:aliases w:val="Интервал 1 pt144"/>
    <w:rsid w:val="002102E2"/>
    <w:rPr>
      <w:i/>
      <w:spacing w:val="20"/>
      <w:sz w:val="22"/>
    </w:rPr>
  </w:style>
  <w:style w:type="character" w:customStyle="1" w:styleId="460">
    <w:name w:val="Знак Знак46"/>
    <w:locked/>
    <w:rsid w:val="002102E2"/>
    <w:rPr>
      <w:rFonts w:ascii="Arial" w:hAnsi="Arial" w:cs="Arial"/>
      <w:b/>
      <w:bCs/>
      <w:i/>
      <w:iCs/>
      <w:sz w:val="28"/>
      <w:szCs w:val="28"/>
      <w:lang w:val="ru-RU" w:eastAsia="en-US" w:bidi="ar-SA"/>
    </w:rPr>
  </w:style>
  <w:style w:type="character" w:customStyle="1" w:styleId="56">
    <w:name w:val="Знак5 Знак Знак"/>
    <w:locked/>
    <w:rsid w:val="002102E2"/>
    <w:rPr>
      <w:sz w:val="16"/>
      <w:szCs w:val="16"/>
      <w:lang w:val="ru-RU" w:eastAsia="ru-RU" w:bidi="ar-SA"/>
    </w:rPr>
  </w:style>
  <w:style w:type="paragraph" w:customStyle="1" w:styleId="affffff3">
    <w:name w:val="заг_пар"/>
    <w:basedOn w:val="32"/>
    <w:next w:val="1a"/>
    <w:rsid w:val="002102E2"/>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2102E2"/>
    <w:pPr>
      <w:widowControl w:val="0"/>
    </w:pPr>
    <w:rPr>
      <w:rFonts w:ascii="Calibri" w:hAnsi="Calibri"/>
      <w:sz w:val="22"/>
      <w:szCs w:val="22"/>
      <w:lang w:val="en-US" w:eastAsia="en-US"/>
    </w:rPr>
  </w:style>
  <w:style w:type="paragraph" w:customStyle="1" w:styleId="affffff4">
    <w:name w:val="параг_огл"/>
    <w:basedOn w:val="a3"/>
    <w:next w:val="aff0"/>
    <w:rsid w:val="002102E2"/>
    <w:rPr>
      <w:sz w:val="20"/>
      <w:szCs w:val="20"/>
      <w:lang w:eastAsia="en-US"/>
    </w:rPr>
  </w:style>
  <w:style w:type="paragraph" w:customStyle="1" w:styleId="411">
    <w:name w:val="Заголовок 41"/>
    <w:basedOn w:val="1a"/>
    <w:next w:val="1a"/>
    <w:rsid w:val="002102E2"/>
    <w:pPr>
      <w:keepNext/>
      <w:widowControl/>
      <w:ind w:firstLine="0"/>
      <w:jc w:val="left"/>
    </w:pPr>
    <w:rPr>
      <w:rFonts w:ascii="Times New Roman" w:hAnsi="Times New Roman"/>
      <w:snapToGrid/>
      <w:sz w:val="24"/>
    </w:rPr>
  </w:style>
  <w:style w:type="paragraph" w:customStyle="1" w:styleId="Style17">
    <w:name w:val="Style17"/>
    <w:basedOn w:val="a3"/>
    <w:rsid w:val="002102E2"/>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2102E2"/>
    <w:pPr>
      <w:keepNext/>
      <w:widowControl w:val="0"/>
      <w:jc w:val="center"/>
    </w:pPr>
    <w:rPr>
      <w:rFonts w:eastAsia="Calibri"/>
      <w:b/>
      <w:sz w:val="26"/>
      <w:szCs w:val="20"/>
    </w:rPr>
  </w:style>
  <w:style w:type="paragraph" w:customStyle="1" w:styleId="2f7">
    <w:name w:val="Обычный2"/>
    <w:basedOn w:val="a3"/>
    <w:rsid w:val="002102E2"/>
    <w:pPr>
      <w:spacing w:before="100" w:beforeAutospacing="1" w:after="100" w:afterAutospacing="1"/>
    </w:pPr>
    <w:rPr>
      <w:rFonts w:eastAsia="Calibri"/>
    </w:rPr>
  </w:style>
  <w:style w:type="paragraph" w:customStyle="1" w:styleId="217">
    <w:name w:val="Основной текст 21"/>
    <w:basedOn w:val="a3"/>
    <w:rsid w:val="002102E2"/>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2102E2"/>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2102E2"/>
    <w:pPr>
      <w:widowControl/>
      <w:spacing w:before="0" w:after="0"/>
    </w:pPr>
    <w:rPr>
      <w:rFonts w:ascii="Courier New" w:eastAsia="Calibri" w:hAnsi="Courier New"/>
      <w:sz w:val="20"/>
    </w:rPr>
  </w:style>
  <w:style w:type="paragraph" w:customStyle="1" w:styleId="412">
    <w:name w:val="Заголовок 41"/>
    <w:basedOn w:val="1ff"/>
    <w:next w:val="1ff"/>
    <w:rsid w:val="002102E2"/>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2102E2"/>
    <w:pPr>
      <w:spacing w:after="160" w:line="240" w:lineRule="exact"/>
    </w:pPr>
    <w:rPr>
      <w:rFonts w:ascii="Verdana" w:eastAsia="Calibri" w:hAnsi="Verdana"/>
      <w:lang w:val="en-US" w:eastAsia="en-US"/>
    </w:rPr>
  </w:style>
  <w:style w:type="paragraph" w:customStyle="1" w:styleId="affffff5">
    <w:name w:val="Мой стиль"/>
    <w:basedOn w:val="a3"/>
    <w:rsid w:val="002102E2"/>
    <w:pPr>
      <w:ind w:left="284" w:right="567"/>
      <w:jc w:val="center"/>
    </w:pPr>
    <w:rPr>
      <w:rFonts w:ascii="Calibri" w:hAnsi="Calibri" w:cs="Calibri"/>
      <w:b/>
      <w:bCs/>
      <w:sz w:val="28"/>
      <w:szCs w:val="28"/>
    </w:rPr>
  </w:style>
  <w:style w:type="paragraph" w:customStyle="1" w:styleId="base">
    <w:name w:val="base"/>
    <w:basedOn w:val="a3"/>
    <w:rsid w:val="002102E2"/>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2102E2"/>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2102E2"/>
    <w:rPr>
      <w:sz w:val="16"/>
      <w:szCs w:val="16"/>
      <w:lang w:bidi="ar-SA"/>
    </w:rPr>
  </w:style>
  <w:style w:type="character" w:customStyle="1" w:styleId="1fff8">
    <w:name w:val="Знак1 Знак Знак"/>
    <w:rsid w:val="002102E2"/>
    <w:rPr>
      <w:sz w:val="24"/>
      <w:szCs w:val="24"/>
      <w:lang w:val="ru-RU" w:eastAsia="ru-RU" w:bidi="ar-SA"/>
    </w:rPr>
  </w:style>
  <w:style w:type="character" w:customStyle="1" w:styleId="1fff9">
    <w:name w:val="Знак Знак Знак1"/>
    <w:locked/>
    <w:rsid w:val="002102E2"/>
    <w:rPr>
      <w:b/>
      <w:caps/>
      <w:sz w:val="24"/>
      <w:szCs w:val="24"/>
      <w:lang w:val="ru-RU" w:eastAsia="ru-RU" w:bidi="ar-SA"/>
    </w:rPr>
  </w:style>
  <w:style w:type="character" w:customStyle="1" w:styleId="sem">
    <w:name w:val="sem"/>
    <w:rsid w:val="002102E2"/>
  </w:style>
  <w:style w:type="paragraph" w:customStyle="1" w:styleId="1">
    <w:name w:val="1"/>
    <w:basedOn w:val="a3"/>
    <w:rsid w:val="002102E2"/>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2102E2"/>
    <w:rPr>
      <w:rFonts w:ascii="Times New Roman" w:hAnsi="Times New Roman"/>
      <w:i w:val="0"/>
      <w:iCs w:val="0"/>
      <w:sz w:val="24"/>
      <w:lang w:eastAsia="ru-RU"/>
    </w:rPr>
  </w:style>
  <w:style w:type="paragraph" w:customStyle="1" w:styleId="main">
    <w:name w:val="main"/>
    <w:basedOn w:val="a3"/>
    <w:rsid w:val="002102E2"/>
    <w:pPr>
      <w:ind w:firstLine="400"/>
      <w:jc w:val="both"/>
      <w:textAlignment w:val="center"/>
    </w:pPr>
    <w:rPr>
      <w:sz w:val="27"/>
      <w:szCs w:val="27"/>
    </w:rPr>
  </w:style>
  <w:style w:type="character" w:customStyle="1" w:styleId="affffff6">
    <w:name w:val="кадр"/>
    <w:rsid w:val="002102E2"/>
  </w:style>
  <w:style w:type="character" w:customStyle="1" w:styleId="-">
    <w:name w:val="опред-е"/>
    <w:rsid w:val="002102E2"/>
  </w:style>
  <w:style w:type="paragraph" w:customStyle="1" w:styleId="218">
    <w:name w:val="Основной текст с отступом 21"/>
    <w:basedOn w:val="a3"/>
    <w:rsid w:val="002102E2"/>
    <w:pPr>
      <w:keepNext/>
      <w:ind w:right="-2" w:firstLine="709"/>
      <w:jc w:val="both"/>
    </w:pPr>
    <w:rPr>
      <w:sz w:val="28"/>
      <w:szCs w:val="20"/>
    </w:rPr>
  </w:style>
  <w:style w:type="character" w:customStyle="1" w:styleId="searchmatch">
    <w:name w:val="searchmatch"/>
    <w:rsid w:val="002102E2"/>
  </w:style>
  <w:style w:type="character" w:customStyle="1" w:styleId="FontStyle160">
    <w:name w:val="Font Style16"/>
    <w:rsid w:val="002102E2"/>
    <w:rPr>
      <w:rFonts w:ascii="Times New Roman" w:hAnsi="Times New Roman" w:cs="Times New Roman"/>
      <w:sz w:val="26"/>
      <w:szCs w:val="26"/>
    </w:rPr>
  </w:style>
  <w:style w:type="paragraph" w:customStyle="1" w:styleId="1KGK9">
    <w:name w:val="1KG=K9"/>
    <w:rsid w:val="002102E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2102E2"/>
    <w:rPr>
      <w:rFonts w:ascii="Times New Roman" w:hAnsi="Times New Roman" w:cs="Times New Roman"/>
      <w:i/>
      <w:iCs/>
      <w:sz w:val="24"/>
      <w:szCs w:val="24"/>
    </w:rPr>
  </w:style>
  <w:style w:type="character" w:customStyle="1" w:styleId="1fffa">
    <w:name w:val="Основной шрифт абзаца1"/>
    <w:rsid w:val="002102E2"/>
  </w:style>
  <w:style w:type="character" w:customStyle="1" w:styleId="affffff7">
    <w:name w:val="Символ сноски"/>
    <w:rsid w:val="002102E2"/>
  </w:style>
  <w:style w:type="character" w:customStyle="1" w:styleId="mnemo">
    <w:name w:val="mnemo"/>
    <w:rsid w:val="002102E2"/>
  </w:style>
  <w:style w:type="character" w:customStyle="1" w:styleId="texhtml">
    <w:name w:val="texhtml"/>
    <w:rsid w:val="002102E2"/>
  </w:style>
  <w:style w:type="paragraph" w:customStyle="1" w:styleId="1fffb">
    <w:name w:val="Название1"/>
    <w:basedOn w:val="a3"/>
    <w:rsid w:val="002102E2"/>
    <w:pPr>
      <w:suppressLineNumbers/>
      <w:suppressAutoHyphens/>
      <w:spacing w:before="120" w:after="120"/>
    </w:pPr>
    <w:rPr>
      <w:rFonts w:cs="Mangal"/>
      <w:i/>
      <w:iCs/>
      <w:lang w:eastAsia="ar-SA"/>
    </w:rPr>
  </w:style>
  <w:style w:type="paragraph" w:customStyle="1" w:styleId="1fffc">
    <w:name w:val="Указатель1"/>
    <w:basedOn w:val="a3"/>
    <w:rsid w:val="002102E2"/>
    <w:pPr>
      <w:suppressLineNumbers/>
      <w:suppressAutoHyphens/>
    </w:pPr>
    <w:rPr>
      <w:rFonts w:cs="Mangal"/>
      <w:lang w:eastAsia="ar-SA"/>
    </w:rPr>
  </w:style>
  <w:style w:type="character" w:customStyle="1" w:styleId="butback">
    <w:name w:val="butback"/>
    <w:rsid w:val="002102E2"/>
  </w:style>
  <w:style w:type="paragraph" w:customStyle="1" w:styleId="Style26">
    <w:name w:val="Style26"/>
    <w:basedOn w:val="a3"/>
    <w:rsid w:val="002102E2"/>
    <w:pPr>
      <w:widowControl w:val="0"/>
      <w:autoSpaceDE w:val="0"/>
      <w:autoSpaceDN w:val="0"/>
      <w:adjustRightInd w:val="0"/>
      <w:spacing w:line="485" w:lineRule="exact"/>
      <w:ind w:firstLine="902"/>
      <w:jc w:val="both"/>
    </w:pPr>
  </w:style>
  <w:style w:type="paragraph" w:customStyle="1" w:styleId="Style7">
    <w:name w:val="Style7"/>
    <w:basedOn w:val="a3"/>
    <w:rsid w:val="002102E2"/>
    <w:pPr>
      <w:widowControl w:val="0"/>
      <w:autoSpaceDE w:val="0"/>
      <w:autoSpaceDN w:val="0"/>
      <w:adjustRightInd w:val="0"/>
    </w:pPr>
  </w:style>
  <w:style w:type="paragraph" w:customStyle="1" w:styleId="Style32">
    <w:name w:val="Style32"/>
    <w:basedOn w:val="a3"/>
    <w:rsid w:val="002102E2"/>
    <w:pPr>
      <w:widowControl w:val="0"/>
      <w:autoSpaceDE w:val="0"/>
      <w:autoSpaceDN w:val="0"/>
      <w:adjustRightInd w:val="0"/>
    </w:pPr>
  </w:style>
  <w:style w:type="paragraph" w:customStyle="1" w:styleId="Style34">
    <w:name w:val="Style34"/>
    <w:basedOn w:val="a3"/>
    <w:rsid w:val="002102E2"/>
    <w:pPr>
      <w:widowControl w:val="0"/>
      <w:autoSpaceDE w:val="0"/>
      <w:autoSpaceDN w:val="0"/>
      <w:adjustRightInd w:val="0"/>
      <w:spacing w:line="485" w:lineRule="exact"/>
      <w:ind w:firstLine="691"/>
    </w:pPr>
  </w:style>
  <w:style w:type="paragraph" w:customStyle="1" w:styleId="Style4">
    <w:name w:val="Style4"/>
    <w:basedOn w:val="a3"/>
    <w:rsid w:val="002102E2"/>
    <w:pPr>
      <w:widowControl w:val="0"/>
      <w:autoSpaceDE w:val="0"/>
      <w:autoSpaceDN w:val="0"/>
      <w:adjustRightInd w:val="0"/>
      <w:spacing w:line="499" w:lineRule="exact"/>
      <w:ind w:firstLine="667"/>
      <w:jc w:val="both"/>
    </w:pPr>
  </w:style>
  <w:style w:type="paragraph" w:customStyle="1" w:styleId="Style40">
    <w:name w:val="Style40"/>
    <w:basedOn w:val="a3"/>
    <w:rsid w:val="002102E2"/>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2102E2"/>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2102E2"/>
    <w:pPr>
      <w:widowControl w:val="0"/>
      <w:autoSpaceDE w:val="0"/>
      <w:autoSpaceDN w:val="0"/>
      <w:adjustRightInd w:val="0"/>
      <w:spacing w:line="446" w:lineRule="exact"/>
    </w:pPr>
  </w:style>
  <w:style w:type="paragraph" w:customStyle="1" w:styleId="Style20">
    <w:name w:val="Style20"/>
    <w:basedOn w:val="a3"/>
    <w:rsid w:val="002102E2"/>
    <w:pPr>
      <w:widowControl w:val="0"/>
      <w:autoSpaceDE w:val="0"/>
      <w:autoSpaceDN w:val="0"/>
      <w:adjustRightInd w:val="0"/>
      <w:spacing w:line="485" w:lineRule="exact"/>
      <w:ind w:firstLine="854"/>
      <w:jc w:val="both"/>
    </w:pPr>
  </w:style>
  <w:style w:type="paragraph" w:customStyle="1" w:styleId="Style13">
    <w:name w:val="Style13"/>
    <w:basedOn w:val="a3"/>
    <w:rsid w:val="002102E2"/>
    <w:pPr>
      <w:widowControl w:val="0"/>
      <w:autoSpaceDE w:val="0"/>
      <w:autoSpaceDN w:val="0"/>
      <w:adjustRightInd w:val="0"/>
      <w:spacing w:line="486" w:lineRule="exact"/>
      <w:ind w:firstLine="710"/>
      <w:jc w:val="both"/>
    </w:pPr>
  </w:style>
  <w:style w:type="paragraph" w:customStyle="1" w:styleId="urllink">
    <w:name w:val="urllink"/>
    <w:basedOn w:val="a3"/>
    <w:rsid w:val="002102E2"/>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2102E2"/>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2102E2"/>
    <w:pPr>
      <w:tabs>
        <w:tab w:val="left" w:pos="454"/>
      </w:tabs>
      <w:ind w:left="454" w:hanging="454"/>
      <w:jc w:val="both"/>
    </w:pPr>
    <w:rPr>
      <w:b/>
    </w:rPr>
  </w:style>
  <w:style w:type="paragraph" w:customStyle="1" w:styleId="10pt">
    <w:name w:val="Стиль Основной текст с отступом + 10 pt по ширине"/>
    <w:basedOn w:val="aff9"/>
    <w:rsid w:val="002102E2"/>
    <w:pPr>
      <w:spacing w:after="0"/>
      <w:ind w:left="0" w:firstLine="454"/>
      <w:jc w:val="both"/>
    </w:pPr>
    <w:rPr>
      <w:sz w:val="20"/>
      <w:szCs w:val="20"/>
    </w:rPr>
  </w:style>
  <w:style w:type="paragraph" w:customStyle="1" w:styleId="ConsPlusDocList">
    <w:name w:val="ConsPlusDocList"/>
    <w:rsid w:val="002102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2102E2"/>
  </w:style>
  <w:style w:type="paragraph" w:customStyle="1" w:styleId="affffff8">
    <w:name w:val="Стиль"/>
    <w:link w:val="3f1"/>
    <w:rsid w:val="002102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2102E2"/>
    <w:rPr>
      <w:rFonts w:ascii="Times New Roman" w:eastAsia="Times New Roman" w:hAnsi="Times New Roman" w:cs="Times New Roman"/>
      <w:sz w:val="24"/>
      <w:szCs w:val="24"/>
      <w:lang w:eastAsia="ru-RU"/>
    </w:rPr>
  </w:style>
  <w:style w:type="paragraph" w:customStyle="1" w:styleId="affffff9">
    <w:name w:val="Литература"/>
    <w:basedOn w:val="a3"/>
    <w:rsid w:val="002102E2"/>
    <w:pPr>
      <w:keepNext/>
      <w:jc w:val="center"/>
    </w:pPr>
    <w:rPr>
      <w:b/>
    </w:rPr>
  </w:style>
  <w:style w:type="paragraph" w:customStyle="1" w:styleId="affffffa">
    <w:name w:val="Знак Знак Знак Знак Знак Знак Знак"/>
    <w:basedOn w:val="a3"/>
    <w:rsid w:val="002102E2"/>
    <w:pPr>
      <w:spacing w:after="160" w:line="240" w:lineRule="exact"/>
    </w:pPr>
    <w:rPr>
      <w:rFonts w:ascii="Verdana" w:hAnsi="Verdana"/>
      <w:sz w:val="20"/>
      <w:szCs w:val="20"/>
      <w:lang w:val="en-US" w:eastAsia="en-US"/>
    </w:rPr>
  </w:style>
  <w:style w:type="character" w:customStyle="1" w:styleId="highlighthighlightactive">
    <w:name w:val="highlight highlight_active"/>
    <w:rsid w:val="002102E2"/>
  </w:style>
  <w:style w:type="paragraph" w:customStyle="1" w:styleId="osntext">
    <w:name w:val="osn_text"/>
    <w:basedOn w:val="a3"/>
    <w:rsid w:val="002102E2"/>
    <w:pPr>
      <w:widowControl w:val="0"/>
      <w:ind w:firstLine="567"/>
      <w:jc w:val="both"/>
    </w:pPr>
    <w:rPr>
      <w:sz w:val="20"/>
      <w:szCs w:val="20"/>
    </w:rPr>
  </w:style>
  <w:style w:type="paragraph" w:customStyle="1" w:styleId="copyrights">
    <w:name w:val="copyrights"/>
    <w:basedOn w:val="a3"/>
    <w:rsid w:val="002102E2"/>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2102E2"/>
    <w:pPr>
      <w:widowControl w:val="0"/>
      <w:autoSpaceDE w:val="0"/>
      <w:autoSpaceDN w:val="0"/>
      <w:adjustRightInd w:val="0"/>
    </w:pPr>
  </w:style>
  <w:style w:type="paragraph" w:customStyle="1" w:styleId="Style30">
    <w:name w:val="Style30"/>
    <w:basedOn w:val="a3"/>
    <w:rsid w:val="002102E2"/>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2102E2"/>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2102E2"/>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2102E2"/>
    <w:pPr>
      <w:numPr>
        <w:ilvl w:val="1"/>
      </w:numPr>
      <w:tabs>
        <w:tab w:val="left" w:pos="792"/>
      </w:tabs>
    </w:pPr>
    <w:rPr>
      <w:i w:val="0"/>
      <w:iCs w:val="0"/>
      <w:kern w:val="32"/>
      <w:sz w:val="24"/>
      <w:szCs w:val="32"/>
      <w:lang w:eastAsia="ru-RU"/>
    </w:rPr>
  </w:style>
  <w:style w:type="character" w:styleId="affffffb">
    <w:name w:val="Subtle Emphasis"/>
    <w:qFormat/>
    <w:rsid w:val="002102E2"/>
    <w:rPr>
      <w:i/>
      <w:iCs/>
      <w:color w:val="808080"/>
    </w:rPr>
  </w:style>
  <w:style w:type="character" w:styleId="affffffc">
    <w:name w:val="Placeholder Text"/>
    <w:semiHidden/>
    <w:rsid w:val="002102E2"/>
    <w:rPr>
      <w:color w:val="808080"/>
    </w:rPr>
  </w:style>
  <w:style w:type="character" w:customStyle="1" w:styleId="textcopy">
    <w:name w:val="textcopy"/>
    <w:rsid w:val="002102E2"/>
  </w:style>
  <w:style w:type="character" w:customStyle="1" w:styleId="affffffd">
    <w:name w:val="Выделенный"/>
    <w:rsid w:val="002102E2"/>
    <w:rPr>
      <w:b/>
      <w:lang w:val="ru-RU" w:eastAsia="ru-RU"/>
    </w:rPr>
  </w:style>
  <w:style w:type="character" w:customStyle="1" w:styleId="ft224">
    <w:name w:val="ft224"/>
    <w:rsid w:val="002102E2"/>
  </w:style>
  <w:style w:type="paragraph" w:customStyle="1" w:styleId="1ffff">
    <w:name w:val="стиль1"/>
    <w:basedOn w:val="a3"/>
    <w:rsid w:val="002102E2"/>
    <w:pPr>
      <w:spacing w:before="100" w:beforeAutospacing="1" w:after="100" w:afterAutospacing="1"/>
    </w:pPr>
  </w:style>
  <w:style w:type="character" w:customStyle="1" w:styleId="PlainTextChar">
    <w:name w:val="Plain Text Char"/>
    <w:aliases w:val="Heading 12 Char,Знак8 Char"/>
    <w:semiHidden/>
    <w:locked/>
    <w:rsid w:val="002102E2"/>
    <w:rPr>
      <w:rFonts w:ascii="Courier New" w:hAnsi="Courier New"/>
      <w:lang w:val="ru-RU" w:eastAsia="ru-RU" w:bidi="ar-SA"/>
    </w:rPr>
  </w:style>
  <w:style w:type="paragraph" w:customStyle="1" w:styleId="Times">
    <w:name w:val="Times"/>
    <w:basedOn w:val="TableParagraph"/>
    <w:rsid w:val="002102E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2102E2"/>
  </w:style>
  <w:style w:type="paragraph" w:customStyle="1" w:styleId="2f9">
    <w:name w:val="Основной текст2"/>
    <w:basedOn w:val="a3"/>
    <w:rsid w:val="002102E2"/>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2102E2"/>
    <w:rPr>
      <w:rFonts w:cs="Times New Roman"/>
      <w:color w:val="666666"/>
    </w:rPr>
  </w:style>
  <w:style w:type="paragraph" w:customStyle="1" w:styleId="12pt025">
    <w:name w:val="Стиль 12 pt полужирный Черный уплотненный на  025 пт"/>
    <w:basedOn w:val="11"/>
    <w:rsid w:val="002102E2"/>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2102E2"/>
    <w:pPr>
      <w:numPr>
        <w:numId w:val="13"/>
      </w:numPr>
      <w:tabs>
        <w:tab w:val="left" w:pos="0"/>
      </w:tabs>
      <w:jc w:val="both"/>
    </w:pPr>
    <w:rPr>
      <w:b/>
    </w:rPr>
  </w:style>
  <w:style w:type="character" w:customStyle="1" w:styleId="FontStyle111">
    <w:name w:val="Font Style111"/>
    <w:rsid w:val="002102E2"/>
    <w:rPr>
      <w:rFonts w:ascii="Century Schoolbook" w:hAnsi="Century Schoolbook" w:cs="Century Schoolbook" w:hint="default"/>
      <w:sz w:val="18"/>
      <w:szCs w:val="18"/>
    </w:rPr>
  </w:style>
  <w:style w:type="character" w:customStyle="1" w:styleId="FontStyle136">
    <w:name w:val="Font Style136"/>
    <w:rsid w:val="002102E2"/>
    <w:rPr>
      <w:rFonts w:ascii="Century Schoolbook" w:hAnsi="Century Schoolbook" w:cs="Century Schoolbook"/>
      <w:b/>
      <w:bCs/>
      <w:sz w:val="18"/>
      <w:szCs w:val="18"/>
    </w:rPr>
  </w:style>
  <w:style w:type="paragraph" w:customStyle="1" w:styleId="Style67">
    <w:name w:val="Style67"/>
    <w:basedOn w:val="a3"/>
    <w:rsid w:val="002102E2"/>
    <w:pPr>
      <w:widowControl w:val="0"/>
      <w:autoSpaceDE w:val="0"/>
      <w:autoSpaceDN w:val="0"/>
      <w:adjustRightInd w:val="0"/>
    </w:pPr>
    <w:rPr>
      <w:rFonts w:ascii="Arial Black" w:hAnsi="Arial Black"/>
    </w:rPr>
  </w:style>
  <w:style w:type="character" w:customStyle="1" w:styleId="r">
    <w:name w:val="r"/>
    <w:rsid w:val="002102E2"/>
  </w:style>
  <w:style w:type="character" w:customStyle="1" w:styleId="rl">
    <w:name w:val="rl"/>
    <w:rsid w:val="002102E2"/>
  </w:style>
  <w:style w:type="character" w:customStyle="1" w:styleId="ep">
    <w:name w:val="ep"/>
    <w:rsid w:val="002102E2"/>
  </w:style>
  <w:style w:type="character" w:customStyle="1" w:styleId="f">
    <w:name w:val="f"/>
    <w:rsid w:val="002102E2"/>
  </w:style>
  <w:style w:type="paragraph" w:customStyle="1" w:styleId="affffffe">
    <w:name w:val="Диссер"/>
    <w:basedOn w:val="a3"/>
    <w:rsid w:val="002102E2"/>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2102E2"/>
    <w:rPr>
      <w:sz w:val="24"/>
      <w:szCs w:val="24"/>
      <w:lang w:val="ru-RU" w:eastAsia="ru-RU" w:bidi="ar-SA"/>
    </w:rPr>
  </w:style>
  <w:style w:type="character" w:customStyle="1" w:styleId="430">
    <w:name w:val="Знак Знак43"/>
    <w:locked/>
    <w:rsid w:val="002102E2"/>
    <w:rPr>
      <w:color w:val="000000"/>
      <w:sz w:val="28"/>
      <w:szCs w:val="24"/>
      <w:lang w:eastAsia="ru-RU"/>
    </w:rPr>
  </w:style>
  <w:style w:type="paragraph" w:customStyle="1" w:styleId="afffffff">
    <w:name w:val="Знак Знак Знак 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2102E2"/>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2102E2"/>
    <w:rPr>
      <w:sz w:val="24"/>
      <w:szCs w:val="24"/>
      <w:lang w:val="ru-RU" w:eastAsia="ru-RU" w:bidi="ar-SA"/>
    </w:rPr>
  </w:style>
  <w:style w:type="paragraph" w:customStyle="1" w:styleId="a1">
    <w:name w:val="мой"/>
    <w:basedOn w:val="a3"/>
    <w:rsid w:val="002102E2"/>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2102E2"/>
    <w:pPr>
      <w:widowControl/>
      <w:ind w:firstLine="0"/>
      <w:jc w:val="left"/>
    </w:pPr>
    <w:rPr>
      <w:rFonts w:ascii="Times New Roman" w:hAnsi="Times New Roman"/>
      <w:snapToGrid/>
      <w:sz w:val="24"/>
    </w:rPr>
  </w:style>
  <w:style w:type="paragraph" w:customStyle="1" w:styleId="31">
    <w:name w:val="заголовок 3"/>
    <w:basedOn w:val="a3"/>
    <w:next w:val="a3"/>
    <w:rsid w:val="002102E2"/>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2102E2"/>
  </w:style>
  <w:style w:type="paragraph" w:customStyle="1" w:styleId="-0">
    <w:name w:val="абзац-Азар"/>
    <w:basedOn w:val="afe"/>
    <w:rsid w:val="002102E2"/>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2102E2"/>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2102E2"/>
    <w:rPr>
      <w:rFonts w:ascii="Arial" w:hAnsi="Arial"/>
      <w:sz w:val="24"/>
      <w:szCs w:val="24"/>
      <w:lang w:bidi="ar-SA"/>
    </w:rPr>
  </w:style>
  <w:style w:type="paragraph" w:customStyle="1" w:styleId="1ffff1">
    <w:name w:val="Знак Знак Знак Знак Знак Знак1 Знак Знак Знак"/>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2102E2"/>
    <w:pPr>
      <w:spacing w:before="100" w:beforeAutospacing="1" w:after="100" w:afterAutospacing="1"/>
      <w:jc w:val="both"/>
    </w:pPr>
    <w:rPr>
      <w:rFonts w:ascii="Georgia" w:hAnsi="Georgia"/>
      <w:color w:val="555555"/>
    </w:rPr>
  </w:style>
  <w:style w:type="paragraph" w:customStyle="1" w:styleId="bodytxt">
    <w:name w:val="bodytxt"/>
    <w:basedOn w:val="a3"/>
    <w:rsid w:val="002102E2"/>
    <w:pPr>
      <w:spacing w:before="100" w:beforeAutospacing="1" w:after="100" w:afterAutospacing="1"/>
    </w:pPr>
    <w:rPr>
      <w:rFonts w:ascii="Tahoma" w:hAnsi="Tahoma" w:cs="Tahoma"/>
      <w:color w:val="111111"/>
      <w:sz w:val="33"/>
      <w:szCs w:val="33"/>
    </w:rPr>
  </w:style>
  <w:style w:type="character" w:customStyle="1" w:styleId="afffffff1">
    <w:name w:val="выделение"/>
    <w:rsid w:val="002102E2"/>
    <w:rPr>
      <w:rFonts w:cs="Times New Roman"/>
    </w:rPr>
  </w:style>
  <w:style w:type="paragraph" w:customStyle="1" w:styleId="a">
    <w:name w:val="нумерованный содержание"/>
    <w:basedOn w:val="a3"/>
    <w:rsid w:val="002102E2"/>
    <w:pPr>
      <w:numPr>
        <w:numId w:val="16"/>
      </w:numPr>
    </w:pPr>
    <w:rPr>
      <w:rFonts w:eastAsia="Calibri"/>
      <w:szCs w:val="22"/>
      <w:lang w:eastAsia="en-US"/>
    </w:rPr>
  </w:style>
  <w:style w:type="character" w:customStyle="1" w:styleId="440">
    <w:name w:val="Знак Знак44"/>
    <w:locked/>
    <w:rsid w:val="002102E2"/>
    <w:rPr>
      <w:sz w:val="24"/>
      <w:szCs w:val="24"/>
    </w:rPr>
  </w:style>
  <w:style w:type="character" w:customStyle="1" w:styleId="FontStyle18">
    <w:name w:val="Font Style18"/>
    <w:rsid w:val="002102E2"/>
    <w:rPr>
      <w:rFonts w:ascii="Times New Roman" w:hAnsi="Times New Roman" w:cs="Times New Roman"/>
      <w:b/>
      <w:bCs/>
      <w:sz w:val="18"/>
      <w:szCs w:val="18"/>
    </w:rPr>
  </w:style>
  <w:style w:type="character" w:customStyle="1" w:styleId="FontStyle19">
    <w:name w:val="Font Style19"/>
    <w:rsid w:val="002102E2"/>
    <w:rPr>
      <w:rFonts w:ascii="Arial" w:hAnsi="Arial" w:cs="Arial"/>
      <w:sz w:val="16"/>
      <w:szCs w:val="16"/>
    </w:rPr>
  </w:style>
  <w:style w:type="character" w:customStyle="1" w:styleId="FontStyle150">
    <w:name w:val="Font Style15"/>
    <w:rsid w:val="002102E2"/>
    <w:rPr>
      <w:rFonts w:ascii="Georgia" w:hAnsi="Georgia" w:cs="Georgia"/>
      <w:sz w:val="18"/>
      <w:szCs w:val="18"/>
    </w:rPr>
  </w:style>
  <w:style w:type="character" w:customStyle="1" w:styleId="FontStyle17">
    <w:name w:val="Font Style17"/>
    <w:rsid w:val="002102E2"/>
    <w:rPr>
      <w:rFonts w:ascii="Times New Roman" w:hAnsi="Times New Roman" w:cs="Times New Roman"/>
      <w:sz w:val="20"/>
      <w:szCs w:val="20"/>
    </w:rPr>
  </w:style>
  <w:style w:type="character" w:customStyle="1" w:styleId="c0">
    <w:name w:val="c0"/>
    <w:rsid w:val="002102E2"/>
  </w:style>
  <w:style w:type="character" w:customStyle="1" w:styleId="FontStyle48">
    <w:name w:val="Font Style48"/>
    <w:rsid w:val="002102E2"/>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2102E2"/>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2102E2"/>
    <w:pPr>
      <w:spacing w:before="100" w:beforeAutospacing="1" w:after="100" w:afterAutospacing="1"/>
    </w:pPr>
  </w:style>
  <w:style w:type="character" w:customStyle="1" w:styleId="WW8Num1z0">
    <w:name w:val="WW8Num1z0"/>
    <w:rsid w:val="002102E2"/>
  </w:style>
  <w:style w:type="character" w:customStyle="1" w:styleId="WW8Num1z1">
    <w:name w:val="WW8Num1z1"/>
    <w:rsid w:val="002102E2"/>
  </w:style>
  <w:style w:type="character" w:customStyle="1" w:styleId="WW8Num1z2">
    <w:name w:val="WW8Num1z2"/>
    <w:rsid w:val="002102E2"/>
  </w:style>
  <w:style w:type="character" w:customStyle="1" w:styleId="WW8Num1z3">
    <w:name w:val="WW8Num1z3"/>
    <w:rsid w:val="002102E2"/>
  </w:style>
  <w:style w:type="character" w:customStyle="1" w:styleId="WW8Num1z4">
    <w:name w:val="WW8Num1z4"/>
    <w:rsid w:val="002102E2"/>
  </w:style>
  <w:style w:type="character" w:customStyle="1" w:styleId="WW8Num1z5">
    <w:name w:val="WW8Num1z5"/>
    <w:rsid w:val="002102E2"/>
  </w:style>
  <w:style w:type="character" w:customStyle="1" w:styleId="WW8Num1z6">
    <w:name w:val="WW8Num1z6"/>
    <w:rsid w:val="002102E2"/>
  </w:style>
  <w:style w:type="character" w:customStyle="1" w:styleId="WW8Num1z7">
    <w:name w:val="WW8Num1z7"/>
    <w:rsid w:val="002102E2"/>
  </w:style>
  <w:style w:type="character" w:customStyle="1" w:styleId="WW8Num1z8">
    <w:name w:val="WW8Num1z8"/>
    <w:rsid w:val="002102E2"/>
  </w:style>
  <w:style w:type="character" w:customStyle="1" w:styleId="WW8Num2z0">
    <w:name w:val="WW8Num2z0"/>
    <w:rsid w:val="002102E2"/>
    <w:rPr>
      <w:rFonts w:ascii="Symbol" w:hAnsi="Symbol" w:cs="Symbol"/>
    </w:rPr>
  </w:style>
  <w:style w:type="character" w:customStyle="1" w:styleId="WW8Num2z1">
    <w:name w:val="WW8Num2z1"/>
    <w:rsid w:val="002102E2"/>
    <w:rPr>
      <w:rFonts w:ascii="Courier New" w:hAnsi="Courier New" w:cs="Courier New"/>
    </w:rPr>
  </w:style>
  <w:style w:type="character" w:customStyle="1" w:styleId="WW8Num2z2">
    <w:name w:val="WW8Num2z2"/>
    <w:rsid w:val="002102E2"/>
    <w:rPr>
      <w:rFonts w:ascii="Wingdings" w:hAnsi="Wingdings" w:cs="Wingdings"/>
    </w:rPr>
  </w:style>
  <w:style w:type="character" w:customStyle="1" w:styleId="WW8Num3z0">
    <w:name w:val="WW8Num3z0"/>
    <w:rsid w:val="002102E2"/>
    <w:rPr>
      <w:rFonts w:ascii="Symbol" w:hAnsi="Symbol" w:cs="Symbol"/>
      <w:color w:val="auto"/>
    </w:rPr>
  </w:style>
  <w:style w:type="character" w:customStyle="1" w:styleId="WW8Num3z2">
    <w:name w:val="WW8Num3z2"/>
    <w:rsid w:val="002102E2"/>
    <w:rPr>
      <w:rFonts w:ascii="Wingdings" w:hAnsi="Wingdings" w:cs="Wingdings"/>
    </w:rPr>
  </w:style>
  <w:style w:type="character" w:customStyle="1" w:styleId="WW8Num3z3">
    <w:name w:val="WW8Num3z3"/>
    <w:rsid w:val="002102E2"/>
    <w:rPr>
      <w:rFonts w:ascii="Symbol" w:hAnsi="Symbol" w:cs="Symbol"/>
    </w:rPr>
  </w:style>
  <w:style w:type="character" w:customStyle="1" w:styleId="WW8Num4z2">
    <w:name w:val="WW8Num4z2"/>
    <w:rsid w:val="002102E2"/>
  </w:style>
  <w:style w:type="character" w:customStyle="1" w:styleId="WW8Num4z4">
    <w:name w:val="WW8Num4z4"/>
    <w:rsid w:val="002102E2"/>
  </w:style>
  <w:style w:type="character" w:customStyle="1" w:styleId="WW8Num4z5">
    <w:name w:val="WW8Num4z5"/>
    <w:rsid w:val="002102E2"/>
  </w:style>
  <w:style w:type="character" w:customStyle="1" w:styleId="WW8Num4z6">
    <w:name w:val="WW8Num4z6"/>
    <w:rsid w:val="002102E2"/>
  </w:style>
  <w:style w:type="character" w:customStyle="1" w:styleId="WW8Num4z7">
    <w:name w:val="WW8Num4z7"/>
    <w:rsid w:val="002102E2"/>
  </w:style>
  <w:style w:type="character" w:customStyle="1" w:styleId="WW8Num4z8">
    <w:name w:val="WW8Num4z8"/>
    <w:rsid w:val="002102E2"/>
  </w:style>
  <w:style w:type="character" w:customStyle="1" w:styleId="WW8Num5z0">
    <w:name w:val="WW8Num5z0"/>
    <w:rsid w:val="002102E2"/>
  </w:style>
  <w:style w:type="character" w:customStyle="1" w:styleId="WW8Num5z1">
    <w:name w:val="WW8Num5z1"/>
    <w:rsid w:val="002102E2"/>
  </w:style>
  <w:style w:type="character" w:customStyle="1" w:styleId="WW8Num5z2">
    <w:name w:val="WW8Num5z2"/>
    <w:rsid w:val="002102E2"/>
  </w:style>
  <w:style w:type="character" w:customStyle="1" w:styleId="WW8Num5z3">
    <w:name w:val="WW8Num5z3"/>
    <w:rsid w:val="002102E2"/>
  </w:style>
  <w:style w:type="character" w:customStyle="1" w:styleId="WW8Num5z4">
    <w:name w:val="WW8Num5z4"/>
    <w:rsid w:val="002102E2"/>
  </w:style>
  <w:style w:type="character" w:customStyle="1" w:styleId="WW8Num5z5">
    <w:name w:val="WW8Num5z5"/>
    <w:rsid w:val="002102E2"/>
  </w:style>
  <w:style w:type="character" w:customStyle="1" w:styleId="WW8Num5z6">
    <w:name w:val="WW8Num5z6"/>
    <w:rsid w:val="002102E2"/>
  </w:style>
  <w:style w:type="character" w:customStyle="1" w:styleId="WW8Num5z7">
    <w:name w:val="WW8Num5z7"/>
    <w:rsid w:val="002102E2"/>
  </w:style>
  <w:style w:type="character" w:customStyle="1" w:styleId="WW8Num5z8">
    <w:name w:val="WW8Num5z8"/>
    <w:rsid w:val="002102E2"/>
  </w:style>
  <w:style w:type="character" w:customStyle="1" w:styleId="WW8Num6z0">
    <w:name w:val="WW8Num6z0"/>
    <w:rsid w:val="002102E2"/>
  </w:style>
  <w:style w:type="character" w:customStyle="1" w:styleId="WW8Num6z2">
    <w:name w:val="WW8Num6z2"/>
    <w:rsid w:val="002102E2"/>
  </w:style>
  <w:style w:type="character" w:customStyle="1" w:styleId="WW8Num6z3">
    <w:name w:val="WW8Num6z3"/>
    <w:rsid w:val="002102E2"/>
  </w:style>
  <w:style w:type="character" w:customStyle="1" w:styleId="WW8Num6z4">
    <w:name w:val="WW8Num6z4"/>
    <w:rsid w:val="002102E2"/>
  </w:style>
  <w:style w:type="character" w:customStyle="1" w:styleId="WW8Num6z5">
    <w:name w:val="WW8Num6z5"/>
    <w:rsid w:val="002102E2"/>
  </w:style>
  <w:style w:type="character" w:customStyle="1" w:styleId="WW8Num6z6">
    <w:name w:val="WW8Num6z6"/>
    <w:rsid w:val="002102E2"/>
  </w:style>
  <w:style w:type="character" w:customStyle="1" w:styleId="WW8Num6z7">
    <w:name w:val="WW8Num6z7"/>
    <w:rsid w:val="002102E2"/>
  </w:style>
  <w:style w:type="character" w:customStyle="1" w:styleId="WW8Num6z8">
    <w:name w:val="WW8Num6z8"/>
    <w:rsid w:val="002102E2"/>
  </w:style>
  <w:style w:type="character" w:customStyle="1" w:styleId="WW8Num7z0">
    <w:name w:val="WW8Num7z0"/>
    <w:rsid w:val="002102E2"/>
    <w:rPr>
      <w:rFonts w:ascii="Symbol" w:hAnsi="Symbol" w:cs="Symbol"/>
    </w:rPr>
  </w:style>
  <w:style w:type="character" w:customStyle="1" w:styleId="WW8Num7z2">
    <w:name w:val="WW8Num7z2"/>
    <w:rsid w:val="002102E2"/>
  </w:style>
  <w:style w:type="character" w:customStyle="1" w:styleId="WW8Num7z3">
    <w:name w:val="WW8Num7z3"/>
    <w:rsid w:val="002102E2"/>
  </w:style>
  <w:style w:type="character" w:customStyle="1" w:styleId="WW8Num7z4">
    <w:name w:val="WW8Num7z4"/>
    <w:rsid w:val="002102E2"/>
  </w:style>
  <w:style w:type="character" w:customStyle="1" w:styleId="WW8Num7z5">
    <w:name w:val="WW8Num7z5"/>
    <w:rsid w:val="002102E2"/>
  </w:style>
  <w:style w:type="character" w:customStyle="1" w:styleId="WW8Num7z6">
    <w:name w:val="WW8Num7z6"/>
    <w:rsid w:val="002102E2"/>
  </w:style>
  <w:style w:type="character" w:customStyle="1" w:styleId="WW8Num7z7">
    <w:name w:val="WW8Num7z7"/>
    <w:rsid w:val="002102E2"/>
  </w:style>
  <w:style w:type="character" w:customStyle="1" w:styleId="WW8Num7z8">
    <w:name w:val="WW8Num7z8"/>
    <w:rsid w:val="002102E2"/>
  </w:style>
  <w:style w:type="character" w:customStyle="1" w:styleId="WW8Num8z1">
    <w:name w:val="WW8Num8z1"/>
    <w:rsid w:val="002102E2"/>
  </w:style>
  <w:style w:type="character" w:customStyle="1" w:styleId="WW8Num8z2">
    <w:name w:val="WW8Num8z2"/>
    <w:rsid w:val="002102E2"/>
  </w:style>
  <w:style w:type="character" w:customStyle="1" w:styleId="WW8Num8z3">
    <w:name w:val="WW8Num8z3"/>
    <w:rsid w:val="002102E2"/>
  </w:style>
  <w:style w:type="character" w:customStyle="1" w:styleId="WW8Num8z4">
    <w:name w:val="WW8Num8z4"/>
    <w:rsid w:val="002102E2"/>
  </w:style>
  <w:style w:type="character" w:customStyle="1" w:styleId="WW8Num8z5">
    <w:name w:val="WW8Num8z5"/>
    <w:rsid w:val="002102E2"/>
  </w:style>
  <w:style w:type="character" w:customStyle="1" w:styleId="WW8Num8z6">
    <w:name w:val="WW8Num8z6"/>
    <w:rsid w:val="002102E2"/>
  </w:style>
  <w:style w:type="character" w:customStyle="1" w:styleId="WW8Num8z7">
    <w:name w:val="WW8Num8z7"/>
    <w:rsid w:val="002102E2"/>
  </w:style>
  <w:style w:type="character" w:customStyle="1" w:styleId="WW8Num8z8">
    <w:name w:val="WW8Num8z8"/>
    <w:rsid w:val="002102E2"/>
  </w:style>
  <w:style w:type="character" w:customStyle="1" w:styleId="WW8Num9z0">
    <w:name w:val="WW8Num9z0"/>
    <w:rsid w:val="002102E2"/>
  </w:style>
  <w:style w:type="character" w:customStyle="1" w:styleId="WW8Num9z1">
    <w:name w:val="WW8Num9z1"/>
    <w:rsid w:val="002102E2"/>
  </w:style>
  <w:style w:type="character" w:customStyle="1" w:styleId="WW8Num9z2">
    <w:name w:val="WW8Num9z2"/>
    <w:rsid w:val="002102E2"/>
  </w:style>
  <w:style w:type="character" w:customStyle="1" w:styleId="WW8Num9z3">
    <w:name w:val="WW8Num9z3"/>
    <w:rsid w:val="002102E2"/>
  </w:style>
  <w:style w:type="character" w:customStyle="1" w:styleId="WW8Num9z4">
    <w:name w:val="WW8Num9z4"/>
    <w:rsid w:val="002102E2"/>
  </w:style>
  <w:style w:type="character" w:customStyle="1" w:styleId="WW8Num9z5">
    <w:name w:val="WW8Num9z5"/>
    <w:rsid w:val="002102E2"/>
  </w:style>
  <w:style w:type="character" w:customStyle="1" w:styleId="WW8Num9z6">
    <w:name w:val="WW8Num9z6"/>
    <w:rsid w:val="002102E2"/>
  </w:style>
  <w:style w:type="character" w:customStyle="1" w:styleId="WW8Num9z7">
    <w:name w:val="WW8Num9z7"/>
    <w:rsid w:val="002102E2"/>
  </w:style>
  <w:style w:type="character" w:customStyle="1" w:styleId="WW8Num9z8">
    <w:name w:val="WW8Num9z8"/>
    <w:rsid w:val="002102E2"/>
  </w:style>
  <w:style w:type="character" w:customStyle="1" w:styleId="WW8Num10z0">
    <w:name w:val="WW8Num10z0"/>
    <w:rsid w:val="002102E2"/>
  </w:style>
  <w:style w:type="character" w:customStyle="1" w:styleId="WW8Num10z1">
    <w:name w:val="WW8Num10z1"/>
    <w:rsid w:val="002102E2"/>
  </w:style>
  <w:style w:type="character" w:customStyle="1" w:styleId="WW8Num10z2">
    <w:name w:val="WW8Num10z2"/>
    <w:rsid w:val="002102E2"/>
  </w:style>
  <w:style w:type="character" w:customStyle="1" w:styleId="WW8Num10z3">
    <w:name w:val="WW8Num10z3"/>
    <w:rsid w:val="002102E2"/>
  </w:style>
  <w:style w:type="character" w:customStyle="1" w:styleId="WW8Num10z4">
    <w:name w:val="WW8Num10z4"/>
    <w:rsid w:val="002102E2"/>
  </w:style>
  <w:style w:type="character" w:customStyle="1" w:styleId="WW8Num10z5">
    <w:name w:val="WW8Num10z5"/>
    <w:rsid w:val="002102E2"/>
  </w:style>
  <w:style w:type="character" w:customStyle="1" w:styleId="WW8Num10z6">
    <w:name w:val="WW8Num10z6"/>
    <w:rsid w:val="002102E2"/>
  </w:style>
  <w:style w:type="character" w:customStyle="1" w:styleId="WW8Num10z7">
    <w:name w:val="WW8Num10z7"/>
    <w:rsid w:val="002102E2"/>
  </w:style>
  <w:style w:type="character" w:customStyle="1" w:styleId="WW8Num10z8">
    <w:name w:val="WW8Num10z8"/>
    <w:rsid w:val="002102E2"/>
  </w:style>
  <w:style w:type="character" w:customStyle="1" w:styleId="WW8Num11z0">
    <w:name w:val="WW8Num11z0"/>
    <w:rsid w:val="002102E2"/>
  </w:style>
  <w:style w:type="character" w:customStyle="1" w:styleId="WW8Num11z1">
    <w:name w:val="WW8Num11z1"/>
    <w:rsid w:val="002102E2"/>
    <w:rPr>
      <w:rFonts w:ascii="Symbol" w:hAnsi="Symbol" w:cs="Symbol"/>
    </w:rPr>
  </w:style>
  <w:style w:type="character" w:customStyle="1" w:styleId="WW8Num11z2">
    <w:name w:val="WW8Num11z2"/>
    <w:rsid w:val="002102E2"/>
  </w:style>
  <w:style w:type="character" w:customStyle="1" w:styleId="WW8Num11z3">
    <w:name w:val="WW8Num11z3"/>
    <w:rsid w:val="002102E2"/>
  </w:style>
  <w:style w:type="character" w:customStyle="1" w:styleId="WW8Num11z4">
    <w:name w:val="WW8Num11z4"/>
    <w:rsid w:val="002102E2"/>
  </w:style>
  <w:style w:type="character" w:customStyle="1" w:styleId="WW8Num11z5">
    <w:name w:val="WW8Num11z5"/>
    <w:rsid w:val="002102E2"/>
  </w:style>
  <w:style w:type="character" w:customStyle="1" w:styleId="WW8Num11z6">
    <w:name w:val="WW8Num11z6"/>
    <w:rsid w:val="002102E2"/>
  </w:style>
  <w:style w:type="character" w:customStyle="1" w:styleId="WW8Num11z7">
    <w:name w:val="WW8Num11z7"/>
    <w:rsid w:val="002102E2"/>
  </w:style>
  <w:style w:type="character" w:customStyle="1" w:styleId="WW8Num11z8">
    <w:name w:val="WW8Num11z8"/>
    <w:rsid w:val="002102E2"/>
  </w:style>
  <w:style w:type="character" w:customStyle="1" w:styleId="WW8Num12z0">
    <w:name w:val="WW8Num12z0"/>
    <w:rsid w:val="002102E2"/>
  </w:style>
  <w:style w:type="character" w:customStyle="1" w:styleId="WW8Num12z1">
    <w:name w:val="WW8Num12z1"/>
    <w:rsid w:val="002102E2"/>
    <w:rPr>
      <w:b/>
      <w:bCs/>
    </w:rPr>
  </w:style>
  <w:style w:type="character" w:customStyle="1" w:styleId="WW8Num12z2">
    <w:name w:val="WW8Num12z2"/>
    <w:rsid w:val="002102E2"/>
  </w:style>
  <w:style w:type="character" w:customStyle="1" w:styleId="WW8Num12z3">
    <w:name w:val="WW8Num12z3"/>
    <w:rsid w:val="002102E2"/>
  </w:style>
  <w:style w:type="character" w:customStyle="1" w:styleId="WW8Num12z4">
    <w:name w:val="WW8Num12z4"/>
    <w:rsid w:val="002102E2"/>
  </w:style>
  <w:style w:type="character" w:customStyle="1" w:styleId="WW8Num12z5">
    <w:name w:val="WW8Num12z5"/>
    <w:rsid w:val="002102E2"/>
  </w:style>
  <w:style w:type="character" w:customStyle="1" w:styleId="WW8Num12z6">
    <w:name w:val="WW8Num12z6"/>
    <w:rsid w:val="002102E2"/>
  </w:style>
  <w:style w:type="character" w:customStyle="1" w:styleId="WW8Num12z7">
    <w:name w:val="WW8Num12z7"/>
    <w:rsid w:val="002102E2"/>
  </w:style>
  <w:style w:type="character" w:customStyle="1" w:styleId="WW8Num12z8">
    <w:name w:val="WW8Num12z8"/>
    <w:rsid w:val="002102E2"/>
  </w:style>
  <w:style w:type="character" w:customStyle="1" w:styleId="WW8Num13z0">
    <w:name w:val="WW8Num13z0"/>
    <w:rsid w:val="002102E2"/>
    <w:rPr>
      <w:rFonts w:ascii="Symbol" w:hAnsi="Symbol" w:cs="Symbol"/>
    </w:rPr>
  </w:style>
  <w:style w:type="character" w:customStyle="1" w:styleId="WW8Num13z1">
    <w:name w:val="WW8Num13z1"/>
    <w:rsid w:val="002102E2"/>
    <w:rPr>
      <w:rFonts w:ascii="Courier New" w:hAnsi="Courier New" w:cs="Courier New"/>
    </w:rPr>
  </w:style>
  <w:style w:type="character" w:customStyle="1" w:styleId="WW8Num13z2">
    <w:name w:val="WW8Num13z2"/>
    <w:rsid w:val="002102E2"/>
    <w:rPr>
      <w:rFonts w:ascii="Wingdings" w:hAnsi="Wingdings" w:cs="Wingdings"/>
    </w:rPr>
  </w:style>
  <w:style w:type="character" w:customStyle="1" w:styleId="WW8Num14z2">
    <w:name w:val="WW8Num14z2"/>
    <w:rsid w:val="002102E2"/>
    <w:rPr>
      <w:rFonts w:ascii="Wingdings" w:hAnsi="Wingdings" w:cs="Wingdings"/>
    </w:rPr>
  </w:style>
  <w:style w:type="character" w:customStyle="1" w:styleId="WW8Num15z0">
    <w:name w:val="WW8Num15z0"/>
    <w:rsid w:val="002102E2"/>
  </w:style>
  <w:style w:type="character" w:customStyle="1" w:styleId="WW8Num15z2">
    <w:name w:val="WW8Num15z2"/>
    <w:rsid w:val="002102E2"/>
  </w:style>
  <w:style w:type="character" w:customStyle="1" w:styleId="WW8Num15z3">
    <w:name w:val="WW8Num15z3"/>
    <w:rsid w:val="002102E2"/>
  </w:style>
  <w:style w:type="character" w:customStyle="1" w:styleId="WW8Num15z4">
    <w:name w:val="WW8Num15z4"/>
    <w:rsid w:val="002102E2"/>
  </w:style>
  <w:style w:type="character" w:customStyle="1" w:styleId="WW8Num15z5">
    <w:name w:val="WW8Num15z5"/>
    <w:rsid w:val="002102E2"/>
  </w:style>
  <w:style w:type="character" w:customStyle="1" w:styleId="WW8Num15z6">
    <w:name w:val="WW8Num15z6"/>
    <w:rsid w:val="002102E2"/>
  </w:style>
  <w:style w:type="character" w:customStyle="1" w:styleId="WW8Num15z7">
    <w:name w:val="WW8Num15z7"/>
    <w:rsid w:val="002102E2"/>
  </w:style>
  <w:style w:type="character" w:customStyle="1" w:styleId="WW8Num15z8">
    <w:name w:val="WW8Num15z8"/>
    <w:rsid w:val="002102E2"/>
  </w:style>
  <w:style w:type="character" w:customStyle="1" w:styleId="WW8Num16z1">
    <w:name w:val="WW8Num16z1"/>
    <w:rsid w:val="002102E2"/>
  </w:style>
  <w:style w:type="character" w:customStyle="1" w:styleId="WW8Num16z2">
    <w:name w:val="WW8Num16z2"/>
    <w:rsid w:val="002102E2"/>
  </w:style>
  <w:style w:type="character" w:customStyle="1" w:styleId="WW8Num16z3">
    <w:name w:val="WW8Num16z3"/>
    <w:rsid w:val="002102E2"/>
  </w:style>
  <w:style w:type="character" w:customStyle="1" w:styleId="WW8Num16z4">
    <w:name w:val="WW8Num16z4"/>
    <w:rsid w:val="002102E2"/>
  </w:style>
  <w:style w:type="character" w:customStyle="1" w:styleId="WW8Num16z5">
    <w:name w:val="WW8Num16z5"/>
    <w:rsid w:val="002102E2"/>
  </w:style>
  <w:style w:type="character" w:customStyle="1" w:styleId="WW8Num16z6">
    <w:name w:val="WW8Num16z6"/>
    <w:rsid w:val="002102E2"/>
  </w:style>
  <w:style w:type="character" w:customStyle="1" w:styleId="WW8Num16z7">
    <w:name w:val="WW8Num16z7"/>
    <w:rsid w:val="002102E2"/>
  </w:style>
  <w:style w:type="character" w:customStyle="1" w:styleId="WW8Num16z8">
    <w:name w:val="WW8Num16z8"/>
    <w:rsid w:val="002102E2"/>
  </w:style>
  <w:style w:type="character" w:customStyle="1" w:styleId="WW8Num17z0">
    <w:name w:val="WW8Num17z0"/>
    <w:rsid w:val="002102E2"/>
    <w:rPr>
      <w:rFonts w:ascii="Times New Roman" w:hAnsi="Times New Roman" w:cs="Times New Roman"/>
      <w:b w:val="0"/>
      <w:i w:val="0"/>
      <w:sz w:val="24"/>
      <w:szCs w:val="24"/>
    </w:rPr>
  </w:style>
  <w:style w:type="character" w:customStyle="1" w:styleId="WW8Num17z2">
    <w:name w:val="WW8Num17z2"/>
    <w:rsid w:val="002102E2"/>
  </w:style>
  <w:style w:type="character" w:customStyle="1" w:styleId="WW8Num17z3">
    <w:name w:val="WW8Num17z3"/>
    <w:rsid w:val="002102E2"/>
  </w:style>
  <w:style w:type="character" w:customStyle="1" w:styleId="WW8Num17z4">
    <w:name w:val="WW8Num17z4"/>
    <w:rsid w:val="002102E2"/>
  </w:style>
  <w:style w:type="character" w:customStyle="1" w:styleId="WW8Num17z5">
    <w:name w:val="WW8Num17z5"/>
    <w:rsid w:val="002102E2"/>
  </w:style>
  <w:style w:type="character" w:customStyle="1" w:styleId="WW8Num17z6">
    <w:name w:val="WW8Num17z6"/>
    <w:rsid w:val="002102E2"/>
  </w:style>
  <w:style w:type="character" w:customStyle="1" w:styleId="WW8Num17z7">
    <w:name w:val="WW8Num17z7"/>
    <w:rsid w:val="002102E2"/>
  </w:style>
  <w:style w:type="character" w:customStyle="1" w:styleId="WW8Num17z8">
    <w:name w:val="WW8Num17z8"/>
    <w:rsid w:val="002102E2"/>
  </w:style>
  <w:style w:type="character" w:customStyle="1" w:styleId="WW8Num18z1">
    <w:name w:val="WW8Num18z1"/>
    <w:rsid w:val="002102E2"/>
  </w:style>
  <w:style w:type="character" w:customStyle="1" w:styleId="WW8Num18z2">
    <w:name w:val="WW8Num18z2"/>
    <w:rsid w:val="002102E2"/>
  </w:style>
  <w:style w:type="character" w:customStyle="1" w:styleId="WW8Num18z3">
    <w:name w:val="WW8Num18z3"/>
    <w:rsid w:val="002102E2"/>
  </w:style>
  <w:style w:type="character" w:customStyle="1" w:styleId="WW8Num18z4">
    <w:name w:val="WW8Num18z4"/>
    <w:rsid w:val="002102E2"/>
  </w:style>
  <w:style w:type="character" w:customStyle="1" w:styleId="WW8Num18z5">
    <w:name w:val="WW8Num18z5"/>
    <w:rsid w:val="002102E2"/>
  </w:style>
  <w:style w:type="character" w:customStyle="1" w:styleId="WW8Num18z6">
    <w:name w:val="WW8Num18z6"/>
    <w:rsid w:val="002102E2"/>
  </w:style>
  <w:style w:type="character" w:customStyle="1" w:styleId="WW8Num18z7">
    <w:name w:val="WW8Num18z7"/>
    <w:rsid w:val="002102E2"/>
  </w:style>
  <w:style w:type="character" w:customStyle="1" w:styleId="WW8Num18z8">
    <w:name w:val="WW8Num18z8"/>
    <w:rsid w:val="002102E2"/>
  </w:style>
  <w:style w:type="character" w:customStyle="1" w:styleId="WW8Num19z0">
    <w:name w:val="WW8Num19z0"/>
    <w:rsid w:val="002102E2"/>
  </w:style>
  <w:style w:type="character" w:customStyle="1" w:styleId="WW8Num19z1">
    <w:name w:val="WW8Num19z1"/>
    <w:rsid w:val="002102E2"/>
  </w:style>
  <w:style w:type="character" w:customStyle="1" w:styleId="WW8Num19z2">
    <w:name w:val="WW8Num19z2"/>
    <w:rsid w:val="002102E2"/>
  </w:style>
  <w:style w:type="character" w:customStyle="1" w:styleId="WW8Num19z3">
    <w:name w:val="WW8Num19z3"/>
    <w:rsid w:val="002102E2"/>
  </w:style>
  <w:style w:type="character" w:customStyle="1" w:styleId="WW8Num19z4">
    <w:name w:val="WW8Num19z4"/>
    <w:rsid w:val="002102E2"/>
  </w:style>
  <w:style w:type="character" w:customStyle="1" w:styleId="WW8Num19z5">
    <w:name w:val="WW8Num19z5"/>
    <w:rsid w:val="002102E2"/>
  </w:style>
  <w:style w:type="character" w:customStyle="1" w:styleId="WW8Num19z6">
    <w:name w:val="WW8Num19z6"/>
    <w:rsid w:val="002102E2"/>
  </w:style>
  <w:style w:type="character" w:customStyle="1" w:styleId="WW8Num19z7">
    <w:name w:val="WW8Num19z7"/>
    <w:rsid w:val="002102E2"/>
  </w:style>
  <w:style w:type="character" w:customStyle="1" w:styleId="WW8Num19z8">
    <w:name w:val="WW8Num19z8"/>
    <w:rsid w:val="002102E2"/>
  </w:style>
  <w:style w:type="character" w:customStyle="1" w:styleId="WW8Num20z0">
    <w:name w:val="WW8Num20z0"/>
    <w:rsid w:val="002102E2"/>
  </w:style>
  <w:style w:type="character" w:customStyle="1" w:styleId="WW8Num21z0">
    <w:name w:val="WW8Num21z0"/>
    <w:rsid w:val="002102E2"/>
  </w:style>
  <w:style w:type="character" w:customStyle="1" w:styleId="WW8Num21z1">
    <w:name w:val="WW8Num21z1"/>
    <w:rsid w:val="002102E2"/>
  </w:style>
  <w:style w:type="character" w:customStyle="1" w:styleId="WW8Num21z2">
    <w:name w:val="WW8Num21z2"/>
    <w:rsid w:val="002102E2"/>
  </w:style>
  <w:style w:type="character" w:customStyle="1" w:styleId="WW8Num21z3">
    <w:name w:val="WW8Num21z3"/>
    <w:rsid w:val="002102E2"/>
  </w:style>
  <w:style w:type="character" w:customStyle="1" w:styleId="WW8Num21z4">
    <w:name w:val="WW8Num21z4"/>
    <w:rsid w:val="002102E2"/>
  </w:style>
  <w:style w:type="character" w:customStyle="1" w:styleId="WW8Num21z5">
    <w:name w:val="WW8Num21z5"/>
    <w:rsid w:val="002102E2"/>
  </w:style>
  <w:style w:type="character" w:customStyle="1" w:styleId="WW8Num21z6">
    <w:name w:val="WW8Num21z6"/>
    <w:rsid w:val="002102E2"/>
  </w:style>
  <w:style w:type="character" w:customStyle="1" w:styleId="WW8Num21z7">
    <w:name w:val="WW8Num21z7"/>
    <w:rsid w:val="002102E2"/>
  </w:style>
  <w:style w:type="character" w:customStyle="1" w:styleId="WW8Num21z8">
    <w:name w:val="WW8Num21z8"/>
    <w:rsid w:val="002102E2"/>
  </w:style>
  <w:style w:type="character" w:customStyle="1" w:styleId="WW8Num22z0">
    <w:name w:val="WW8Num22z0"/>
    <w:rsid w:val="002102E2"/>
    <w:rPr>
      <w:rFonts w:ascii="Symbol" w:hAnsi="Symbol" w:cs="Symbol"/>
    </w:rPr>
  </w:style>
  <w:style w:type="character" w:customStyle="1" w:styleId="WW8Num22z1">
    <w:name w:val="WW8Num22z1"/>
    <w:rsid w:val="002102E2"/>
    <w:rPr>
      <w:rFonts w:ascii="Courier New" w:hAnsi="Courier New" w:cs="Courier New"/>
    </w:rPr>
  </w:style>
  <w:style w:type="character" w:customStyle="1" w:styleId="WW8Num22z2">
    <w:name w:val="WW8Num22z2"/>
    <w:rsid w:val="002102E2"/>
    <w:rPr>
      <w:rFonts w:ascii="Wingdings" w:hAnsi="Wingdings" w:cs="Wingdings"/>
    </w:rPr>
  </w:style>
  <w:style w:type="character" w:customStyle="1" w:styleId="WW8Num23z0">
    <w:name w:val="WW8Num23z0"/>
    <w:rsid w:val="002102E2"/>
    <w:rPr>
      <w:b w:val="0"/>
      <w:bCs/>
    </w:rPr>
  </w:style>
  <w:style w:type="character" w:customStyle="1" w:styleId="WW8Num23z1">
    <w:name w:val="WW8Num23z1"/>
    <w:rsid w:val="002102E2"/>
  </w:style>
  <w:style w:type="character" w:customStyle="1" w:styleId="WW8Num23z2">
    <w:name w:val="WW8Num23z2"/>
    <w:rsid w:val="002102E2"/>
  </w:style>
  <w:style w:type="character" w:customStyle="1" w:styleId="WW8Num23z3">
    <w:name w:val="WW8Num23z3"/>
    <w:rsid w:val="002102E2"/>
  </w:style>
  <w:style w:type="character" w:customStyle="1" w:styleId="WW8Num23z4">
    <w:name w:val="WW8Num23z4"/>
    <w:rsid w:val="002102E2"/>
  </w:style>
  <w:style w:type="character" w:customStyle="1" w:styleId="WW8Num23z5">
    <w:name w:val="WW8Num23z5"/>
    <w:rsid w:val="002102E2"/>
  </w:style>
  <w:style w:type="character" w:customStyle="1" w:styleId="WW8Num23z6">
    <w:name w:val="WW8Num23z6"/>
    <w:rsid w:val="002102E2"/>
  </w:style>
  <w:style w:type="character" w:customStyle="1" w:styleId="WW8Num23z7">
    <w:name w:val="WW8Num23z7"/>
    <w:rsid w:val="002102E2"/>
  </w:style>
  <w:style w:type="character" w:customStyle="1" w:styleId="WW8Num23z8">
    <w:name w:val="WW8Num23z8"/>
    <w:rsid w:val="002102E2"/>
  </w:style>
  <w:style w:type="character" w:customStyle="1" w:styleId="WW8Num24z0">
    <w:name w:val="WW8Num24z0"/>
    <w:rsid w:val="002102E2"/>
    <w:rPr>
      <w:rFonts w:ascii="Symbol" w:hAnsi="Symbol" w:cs="Symbol"/>
      <w:sz w:val="24"/>
      <w:szCs w:val="24"/>
    </w:rPr>
  </w:style>
  <w:style w:type="character" w:customStyle="1" w:styleId="WW8Num24z1">
    <w:name w:val="WW8Num24z1"/>
    <w:rsid w:val="002102E2"/>
    <w:rPr>
      <w:rFonts w:ascii="Courier New" w:hAnsi="Courier New" w:cs="Courier New"/>
    </w:rPr>
  </w:style>
  <w:style w:type="character" w:customStyle="1" w:styleId="WW8Num24z2">
    <w:name w:val="WW8Num24z2"/>
    <w:rsid w:val="002102E2"/>
    <w:rPr>
      <w:rFonts w:ascii="Wingdings" w:hAnsi="Wingdings" w:cs="Wingdings"/>
    </w:rPr>
  </w:style>
  <w:style w:type="character" w:customStyle="1" w:styleId="WW8Num24z3">
    <w:name w:val="WW8Num24z3"/>
    <w:rsid w:val="002102E2"/>
    <w:rPr>
      <w:rFonts w:ascii="Symbol" w:hAnsi="Symbol" w:cs="Symbol"/>
    </w:rPr>
  </w:style>
  <w:style w:type="character" w:customStyle="1" w:styleId="WW8Num25z0">
    <w:name w:val="WW8Num25z0"/>
    <w:rsid w:val="002102E2"/>
    <w:rPr>
      <w:rFonts w:ascii="Symbol" w:hAnsi="Symbol" w:cs="Symbol"/>
      <w:color w:val="auto"/>
    </w:rPr>
  </w:style>
  <w:style w:type="character" w:customStyle="1" w:styleId="WW8Num25z1">
    <w:name w:val="WW8Num25z1"/>
    <w:rsid w:val="002102E2"/>
    <w:rPr>
      <w:rFonts w:ascii="Courier New" w:hAnsi="Courier New" w:cs="Courier New"/>
    </w:rPr>
  </w:style>
  <w:style w:type="character" w:customStyle="1" w:styleId="WW8Num25z2">
    <w:name w:val="WW8Num25z2"/>
    <w:rsid w:val="002102E2"/>
    <w:rPr>
      <w:rFonts w:ascii="Wingdings" w:hAnsi="Wingdings" w:cs="Wingdings"/>
    </w:rPr>
  </w:style>
  <w:style w:type="character" w:customStyle="1" w:styleId="WW8Num25z3">
    <w:name w:val="WW8Num25z3"/>
    <w:rsid w:val="002102E2"/>
    <w:rPr>
      <w:rFonts w:ascii="Symbol" w:hAnsi="Symbol" w:cs="Symbol"/>
    </w:rPr>
  </w:style>
  <w:style w:type="character" w:customStyle="1" w:styleId="WW8Num26z0">
    <w:name w:val="WW8Num26z0"/>
    <w:rsid w:val="002102E2"/>
    <w:rPr>
      <w:rFonts w:ascii="Symbol" w:hAnsi="Symbol" w:cs="Symbol"/>
    </w:rPr>
  </w:style>
  <w:style w:type="character" w:customStyle="1" w:styleId="WW8Num26z1">
    <w:name w:val="WW8Num26z1"/>
    <w:rsid w:val="002102E2"/>
    <w:rPr>
      <w:rFonts w:ascii="Courier New" w:hAnsi="Courier New" w:cs="Courier New"/>
    </w:rPr>
  </w:style>
  <w:style w:type="character" w:customStyle="1" w:styleId="WW8Num26z2">
    <w:name w:val="WW8Num26z2"/>
    <w:rsid w:val="002102E2"/>
    <w:rPr>
      <w:rFonts w:ascii="Wingdings" w:hAnsi="Wingdings" w:cs="Wingdings"/>
    </w:rPr>
  </w:style>
  <w:style w:type="character" w:customStyle="1" w:styleId="WW8Num27z0">
    <w:name w:val="WW8Num27z0"/>
    <w:rsid w:val="002102E2"/>
  </w:style>
  <w:style w:type="character" w:customStyle="1" w:styleId="WW8Num27z1">
    <w:name w:val="WW8Num27z1"/>
    <w:rsid w:val="002102E2"/>
  </w:style>
  <w:style w:type="character" w:customStyle="1" w:styleId="WW8Num27z2">
    <w:name w:val="WW8Num27z2"/>
    <w:rsid w:val="002102E2"/>
  </w:style>
  <w:style w:type="character" w:customStyle="1" w:styleId="WW8Num27z3">
    <w:name w:val="WW8Num27z3"/>
    <w:rsid w:val="002102E2"/>
  </w:style>
  <w:style w:type="character" w:customStyle="1" w:styleId="WW8Num27z4">
    <w:name w:val="WW8Num27z4"/>
    <w:rsid w:val="002102E2"/>
  </w:style>
  <w:style w:type="character" w:customStyle="1" w:styleId="WW8Num27z5">
    <w:name w:val="WW8Num27z5"/>
    <w:rsid w:val="002102E2"/>
  </w:style>
  <w:style w:type="character" w:customStyle="1" w:styleId="WW8Num27z6">
    <w:name w:val="WW8Num27z6"/>
    <w:rsid w:val="002102E2"/>
  </w:style>
  <w:style w:type="character" w:customStyle="1" w:styleId="WW8Num27z7">
    <w:name w:val="WW8Num27z7"/>
    <w:rsid w:val="002102E2"/>
  </w:style>
  <w:style w:type="character" w:customStyle="1" w:styleId="WW8Num27z8">
    <w:name w:val="WW8Num27z8"/>
    <w:rsid w:val="002102E2"/>
  </w:style>
  <w:style w:type="character" w:customStyle="1" w:styleId="WW8Num28z0">
    <w:name w:val="WW8Num28z0"/>
    <w:rsid w:val="002102E2"/>
  </w:style>
  <w:style w:type="character" w:customStyle="1" w:styleId="WW8Num28z1">
    <w:name w:val="WW8Num28z1"/>
    <w:rsid w:val="002102E2"/>
    <w:rPr>
      <w:rFonts w:ascii="Symbol" w:hAnsi="Symbol" w:cs="Symbol"/>
      <w:sz w:val="24"/>
      <w:szCs w:val="24"/>
    </w:rPr>
  </w:style>
  <w:style w:type="character" w:customStyle="1" w:styleId="WW8Num28z2">
    <w:name w:val="WW8Num28z2"/>
    <w:rsid w:val="002102E2"/>
  </w:style>
  <w:style w:type="character" w:customStyle="1" w:styleId="WW8Num28z3">
    <w:name w:val="WW8Num28z3"/>
    <w:rsid w:val="002102E2"/>
  </w:style>
  <w:style w:type="character" w:customStyle="1" w:styleId="WW8Num28z4">
    <w:name w:val="WW8Num28z4"/>
    <w:rsid w:val="002102E2"/>
  </w:style>
  <w:style w:type="character" w:customStyle="1" w:styleId="WW8Num28z5">
    <w:name w:val="WW8Num28z5"/>
    <w:rsid w:val="002102E2"/>
  </w:style>
  <w:style w:type="character" w:customStyle="1" w:styleId="WW8Num28z6">
    <w:name w:val="WW8Num28z6"/>
    <w:rsid w:val="002102E2"/>
  </w:style>
  <w:style w:type="character" w:customStyle="1" w:styleId="WW8Num28z7">
    <w:name w:val="WW8Num28z7"/>
    <w:rsid w:val="002102E2"/>
  </w:style>
  <w:style w:type="character" w:customStyle="1" w:styleId="WW8Num28z8">
    <w:name w:val="WW8Num28z8"/>
    <w:rsid w:val="002102E2"/>
  </w:style>
  <w:style w:type="character" w:customStyle="1" w:styleId="WW8Num29z0">
    <w:name w:val="WW8Num29z0"/>
    <w:rsid w:val="002102E2"/>
  </w:style>
  <w:style w:type="character" w:customStyle="1" w:styleId="WW8Num29z1">
    <w:name w:val="WW8Num29z1"/>
    <w:rsid w:val="002102E2"/>
  </w:style>
  <w:style w:type="character" w:customStyle="1" w:styleId="WW8Num29z2">
    <w:name w:val="WW8Num29z2"/>
    <w:rsid w:val="002102E2"/>
  </w:style>
  <w:style w:type="character" w:customStyle="1" w:styleId="WW8Num29z3">
    <w:name w:val="WW8Num29z3"/>
    <w:rsid w:val="002102E2"/>
  </w:style>
  <w:style w:type="character" w:customStyle="1" w:styleId="WW8Num29z4">
    <w:name w:val="WW8Num29z4"/>
    <w:rsid w:val="002102E2"/>
  </w:style>
  <w:style w:type="character" w:customStyle="1" w:styleId="WW8Num29z5">
    <w:name w:val="WW8Num29z5"/>
    <w:rsid w:val="002102E2"/>
  </w:style>
  <w:style w:type="character" w:customStyle="1" w:styleId="WW8Num29z6">
    <w:name w:val="WW8Num29z6"/>
    <w:rsid w:val="002102E2"/>
  </w:style>
  <w:style w:type="character" w:customStyle="1" w:styleId="WW8Num29z7">
    <w:name w:val="WW8Num29z7"/>
    <w:rsid w:val="002102E2"/>
  </w:style>
  <w:style w:type="character" w:customStyle="1" w:styleId="WW8Num29z8">
    <w:name w:val="WW8Num29z8"/>
    <w:rsid w:val="002102E2"/>
  </w:style>
  <w:style w:type="character" w:customStyle="1" w:styleId="WW8Num30z0">
    <w:name w:val="WW8Num30z0"/>
    <w:rsid w:val="002102E2"/>
    <w:rPr>
      <w:rFonts w:ascii="Wingdings" w:hAnsi="Wingdings" w:cs="Wingdings"/>
    </w:rPr>
  </w:style>
  <w:style w:type="character" w:customStyle="1" w:styleId="WW8Num30z1">
    <w:name w:val="WW8Num30z1"/>
    <w:rsid w:val="002102E2"/>
    <w:rPr>
      <w:rFonts w:ascii="Courier New" w:hAnsi="Courier New" w:cs="Courier New"/>
    </w:rPr>
  </w:style>
  <w:style w:type="character" w:customStyle="1" w:styleId="WW8Num30z3">
    <w:name w:val="WW8Num30z3"/>
    <w:rsid w:val="002102E2"/>
    <w:rPr>
      <w:rFonts w:ascii="Symbol" w:hAnsi="Symbol" w:cs="Symbol"/>
    </w:rPr>
  </w:style>
  <w:style w:type="character" w:customStyle="1" w:styleId="WW8Num31z0">
    <w:name w:val="WW8Num31z0"/>
    <w:rsid w:val="002102E2"/>
    <w:rPr>
      <w:rFonts w:ascii="Wingdings" w:hAnsi="Wingdings" w:cs="Wingdings"/>
    </w:rPr>
  </w:style>
  <w:style w:type="character" w:customStyle="1" w:styleId="WW8Num31z1">
    <w:name w:val="WW8Num31z1"/>
    <w:rsid w:val="002102E2"/>
    <w:rPr>
      <w:rFonts w:ascii="Courier New" w:hAnsi="Courier New" w:cs="Courier New"/>
    </w:rPr>
  </w:style>
  <w:style w:type="character" w:customStyle="1" w:styleId="WW8Num31z3">
    <w:name w:val="WW8Num31z3"/>
    <w:rsid w:val="002102E2"/>
    <w:rPr>
      <w:rFonts w:ascii="Symbol" w:hAnsi="Symbol" w:cs="Symbol"/>
    </w:rPr>
  </w:style>
  <w:style w:type="character" w:customStyle="1" w:styleId="WW8Num32z0">
    <w:name w:val="WW8Num32z0"/>
    <w:rsid w:val="002102E2"/>
  </w:style>
  <w:style w:type="character" w:customStyle="1" w:styleId="WW8Num32z1">
    <w:name w:val="WW8Num32z1"/>
    <w:rsid w:val="002102E2"/>
    <w:rPr>
      <w:rFonts w:ascii="Courier New" w:hAnsi="Courier New" w:cs="Courier New"/>
    </w:rPr>
  </w:style>
  <w:style w:type="character" w:customStyle="1" w:styleId="WW8Num32z2">
    <w:name w:val="WW8Num32z2"/>
    <w:rsid w:val="002102E2"/>
    <w:rPr>
      <w:rFonts w:ascii="Wingdings" w:hAnsi="Wingdings" w:cs="Wingdings"/>
    </w:rPr>
  </w:style>
  <w:style w:type="character" w:customStyle="1" w:styleId="WW8Num32z3">
    <w:name w:val="WW8Num32z3"/>
    <w:rsid w:val="002102E2"/>
    <w:rPr>
      <w:rFonts w:ascii="Symbol" w:hAnsi="Symbol" w:cs="Symbol"/>
    </w:rPr>
  </w:style>
  <w:style w:type="character" w:customStyle="1" w:styleId="FontStyle30">
    <w:name w:val="Font Style30"/>
    <w:rsid w:val="002102E2"/>
    <w:rPr>
      <w:rFonts w:ascii="Times New Roman" w:hAnsi="Times New Roman" w:cs="Times New Roman"/>
      <w:sz w:val="28"/>
      <w:szCs w:val="28"/>
    </w:rPr>
  </w:style>
  <w:style w:type="paragraph" w:customStyle="1" w:styleId="318">
    <w:name w:val="Основной текст 31"/>
    <w:basedOn w:val="a3"/>
    <w:rsid w:val="002102E2"/>
    <w:pPr>
      <w:suppressAutoHyphens/>
      <w:spacing w:after="120"/>
    </w:pPr>
    <w:rPr>
      <w:sz w:val="16"/>
      <w:szCs w:val="16"/>
      <w:lang w:eastAsia="zh-CN"/>
    </w:rPr>
  </w:style>
  <w:style w:type="paragraph" w:customStyle="1" w:styleId="219">
    <w:name w:val="Основной текст с отступом 21"/>
    <w:basedOn w:val="a3"/>
    <w:rsid w:val="002102E2"/>
    <w:pPr>
      <w:suppressAutoHyphens/>
      <w:spacing w:after="120" w:line="480" w:lineRule="auto"/>
      <w:ind w:left="283"/>
    </w:pPr>
    <w:rPr>
      <w:lang w:eastAsia="zh-CN"/>
    </w:rPr>
  </w:style>
  <w:style w:type="paragraph" w:customStyle="1" w:styleId="afffffff2">
    <w:name w:val="Содержимое врезки"/>
    <w:basedOn w:val="a3"/>
    <w:rsid w:val="002102E2"/>
    <w:pPr>
      <w:suppressAutoHyphens/>
    </w:pPr>
    <w:rPr>
      <w:lang w:eastAsia="zh-CN"/>
    </w:rPr>
  </w:style>
  <w:style w:type="paragraph" w:customStyle="1" w:styleId="text1">
    <w:name w:val="text1"/>
    <w:basedOn w:val="a3"/>
    <w:rsid w:val="002102E2"/>
    <w:pPr>
      <w:spacing w:after="300"/>
    </w:pPr>
  </w:style>
  <w:style w:type="paragraph" w:styleId="afffffff3">
    <w:name w:val="TOC Heading"/>
    <w:basedOn w:val="11"/>
    <w:next w:val="a3"/>
    <w:qFormat/>
    <w:rsid w:val="002102E2"/>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102E2"/>
    <w:rPr>
      <w:rFonts w:ascii="Times New Roman" w:hAnsi="Times New Roman" w:cs="Times New Roman"/>
      <w:sz w:val="18"/>
      <w:szCs w:val="18"/>
    </w:rPr>
  </w:style>
  <w:style w:type="paragraph" w:customStyle="1" w:styleId="afffffff4">
    <w:name w:val="Базовый"/>
    <w:rsid w:val="002102E2"/>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2102E2"/>
    <w:rPr>
      <w:rFonts w:cs="Times New Roman"/>
      <w:color w:val="0000FF"/>
      <w:u w:val="single"/>
    </w:rPr>
  </w:style>
  <w:style w:type="character" w:customStyle="1" w:styleId="textmaincenter">
    <w:name w:val="textmain_center"/>
    <w:rsid w:val="002102E2"/>
  </w:style>
  <w:style w:type="character" w:customStyle="1" w:styleId="WW8Num2z3">
    <w:name w:val="WW8Num2z3"/>
    <w:rsid w:val="002102E2"/>
  </w:style>
  <w:style w:type="character" w:customStyle="1" w:styleId="WW8Num2z4">
    <w:name w:val="WW8Num2z4"/>
    <w:rsid w:val="002102E2"/>
  </w:style>
  <w:style w:type="character" w:customStyle="1" w:styleId="WW8Num2z5">
    <w:name w:val="WW8Num2z5"/>
    <w:rsid w:val="002102E2"/>
  </w:style>
  <w:style w:type="character" w:customStyle="1" w:styleId="WW8Num2z6">
    <w:name w:val="WW8Num2z6"/>
    <w:rsid w:val="002102E2"/>
  </w:style>
  <w:style w:type="character" w:customStyle="1" w:styleId="WW8Num2z7">
    <w:name w:val="WW8Num2z7"/>
    <w:rsid w:val="002102E2"/>
  </w:style>
  <w:style w:type="character" w:customStyle="1" w:styleId="WW8Num2z8">
    <w:name w:val="WW8Num2z8"/>
    <w:rsid w:val="002102E2"/>
  </w:style>
  <w:style w:type="character" w:customStyle="1" w:styleId="WW8Num3z4">
    <w:name w:val="WW8Num3z4"/>
    <w:rsid w:val="002102E2"/>
  </w:style>
  <w:style w:type="character" w:customStyle="1" w:styleId="WW8Num3z5">
    <w:name w:val="WW8Num3z5"/>
    <w:rsid w:val="002102E2"/>
  </w:style>
  <w:style w:type="character" w:customStyle="1" w:styleId="WW8Num3z6">
    <w:name w:val="WW8Num3z6"/>
    <w:rsid w:val="002102E2"/>
  </w:style>
  <w:style w:type="character" w:customStyle="1" w:styleId="WW8Num3z7">
    <w:name w:val="WW8Num3z7"/>
    <w:rsid w:val="002102E2"/>
  </w:style>
  <w:style w:type="character" w:customStyle="1" w:styleId="WW8Num3z8">
    <w:name w:val="WW8Num3z8"/>
    <w:rsid w:val="002102E2"/>
  </w:style>
  <w:style w:type="paragraph" w:customStyle="1" w:styleId="LO-Normal">
    <w:name w:val="LO-Normal"/>
    <w:rsid w:val="002102E2"/>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2102E2"/>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2102E2"/>
  </w:style>
  <w:style w:type="character" w:customStyle="1" w:styleId="afffffff6">
    <w:name w:val="Стиль Обычный"/>
    <w:rsid w:val="002102E2"/>
    <w:rPr>
      <w:rFonts w:ascii="Times New Roman" w:hAnsi="Times New Roman"/>
      <w:sz w:val="24"/>
    </w:rPr>
  </w:style>
  <w:style w:type="paragraph" w:customStyle="1" w:styleId="2TimesNewRoman12">
    <w:name w:val="Стиль Заголовок 2 + Times New Roman 12 пт"/>
    <w:basedOn w:val="21"/>
    <w:rsid w:val="002102E2"/>
    <w:rPr>
      <w:i w:val="0"/>
      <w:sz w:val="24"/>
      <w:lang w:eastAsia="ru-RU"/>
    </w:rPr>
  </w:style>
  <w:style w:type="paragraph" w:customStyle="1" w:styleId="afffffff7">
    <w:name w:val="Стиль Основной текст"/>
    <w:basedOn w:val="a3"/>
    <w:rsid w:val="002102E2"/>
    <w:rPr>
      <w:szCs w:val="20"/>
    </w:rPr>
  </w:style>
  <w:style w:type="character" w:customStyle="1" w:styleId="1ffff2">
    <w:name w:val="Основной текст + Полужирный1"/>
    <w:rsid w:val="002102E2"/>
    <w:rPr>
      <w:rFonts w:ascii="Times New Roman" w:hAnsi="Times New Roman" w:cs="Times New Roman"/>
      <w:b/>
      <w:bCs/>
      <w:sz w:val="20"/>
      <w:szCs w:val="20"/>
    </w:rPr>
  </w:style>
  <w:style w:type="paragraph" w:customStyle="1" w:styleId="319">
    <w:name w:val="Основной текст (3)1"/>
    <w:basedOn w:val="a3"/>
    <w:rsid w:val="002102E2"/>
    <w:pPr>
      <w:shd w:val="clear" w:color="auto" w:fill="FFFFFF"/>
      <w:spacing w:before="300" w:after="180" w:line="240" w:lineRule="atLeast"/>
    </w:pPr>
    <w:rPr>
      <w:rFonts w:ascii="Garamond" w:hAnsi="Garamond"/>
    </w:rPr>
  </w:style>
  <w:style w:type="character" w:customStyle="1" w:styleId="48">
    <w:name w:val="Основной текст (4)"/>
    <w:link w:val="413"/>
    <w:rsid w:val="002102E2"/>
    <w:rPr>
      <w:rFonts w:ascii="Garamond" w:hAnsi="Garamond"/>
      <w:sz w:val="24"/>
      <w:szCs w:val="24"/>
      <w:shd w:val="clear" w:color="auto" w:fill="FFFFFF"/>
    </w:rPr>
  </w:style>
  <w:style w:type="paragraph" w:customStyle="1" w:styleId="413">
    <w:name w:val="Основной текст (4)1"/>
    <w:basedOn w:val="a3"/>
    <w:link w:val="48"/>
    <w:rsid w:val="002102E2"/>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2102E2"/>
    <w:rPr>
      <w:rFonts w:ascii="Garamond" w:hAnsi="Garamond"/>
      <w:sz w:val="24"/>
      <w:szCs w:val="24"/>
      <w:shd w:val="clear" w:color="auto" w:fill="FFFFFF"/>
    </w:rPr>
  </w:style>
  <w:style w:type="paragraph" w:customStyle="1" w:styleId="21a">
    <w:name w:val="Подпись к картинке (2)1"/>
    <w:basedOn w:val="a3"/>
    <w:link w:val="2fb"/>
    <w:rsid w:val="002102E2"/>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2102E2"/>
    <w:rPr>
      <w:rFonts w:ascii="Garamond" w:hAnsi="Garamond"/>
      <w:b/>
      <w:bCs/>
      <w:sz w:val="18"/>
      <w:szCs w:val="18"/>
      <w:shd w:val="clear" w:color="auto" w:fill="FFFFFF"/>
    </w:rPr>
  </w:style>
  <w:style w:type="paragraph" w:customStyle="1" w:styleId="261">
    <w:name w:val="Основной текст (26)1"/>
    <w:basedOn w:val="a3"/>
    <w:link w:val="260"/>
    <w:uiPriority w:val="99"/>
    <w:rsid w:val="002102E2"/>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2102E2"/>
    <w:rPr>
      <w:rFonts w:ascii="Century Schoolbook" w:hAnsi="Century Schoolbook"/>
      <w:shd w:val="clear" w:color="auto" w:fill="FFFFFF"/>
    </w:rPr>
  </w:style>
  <w:style w:type="paragraph" w:customStyle="1" w:styleId="5310">
    <w:name w:val="Основной текст (53)1"/>
    <w:basedOn w:val="a3"/>
    <w:link w:val="531"/>
    <w:rsid w:val="002102E2"/>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2102E2"/>
    <w:rPr>
      <w:rFonts w:ascii="Century Schoolbook" w:hAnsi="Century Schoolbook"/>
      <w:sz w:val="26"/>
      <w:szCs w:val="26"/>
      <w:shd w:val="clear" w:color="auto" w:fill="FFFFFF"/>
    </w:rPr>
  </w:style>
  <w:style w:type="paragraph" w:customStyle="1" w:styleId="711">
    <w:name w:val="Основной текст (7)1"/>
    <w:basedOn w:val="a3"/>
    <w:link w:val="74"/>
    <w:rsid w:val="002102E2"/>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2102E2"/>
    <w:rPr>
      <w:rFonts w:ascii="Trebuchet MS" w:hAnsi="Trebuchet MS"/>
      <w:b/>
      <w:bCs/>
      <w:sz w:val="14"/>
      <w:szCs w:val="14"/>
      <w:shd w:val="clear" w:color="auto" w:fill="FFFFFF"/>
    </w:rPr>
  </w:style>
  <w:style w:type="paragraph" w:customStyle="1" w:styleId="811">
    <w:name w:val="Основной текст (81)1"/>
    <w:basedOn w:val="a3"/>
    <w:link w:val="810"/>
    <w:rsid w:val="002102E2"/>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2102E2"/>
    <w:rPr>
      <w:sz w:val="10"/>
      <w:szCs w:val="10"/>
      <w:shd w:val="clear" w:color="auto" w:fill="FFFFFF"/>
      <w:lang w:val="ru-RU" w:eastAsia="ru-RU"/>
    </w:rPr>
  </w:style>
  <w:style w:type="paragraph" w:customStyle="1" w:styleId="741">
    <w:name w:val="Основной текст (74)1"/>
    <w:basedOn w:val="a3"/>
    <w:link w:val="740"/>
    <w:rsid w:val="002102E2"/>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2102E2"/>
    <w:rPr>
      <w:rFonts w:ascii="Garamond" w:hAnsi="Garamond"/>
      <w:sz w:val="10"/>
      <w:szCs w:val="10"/>
      <w:shd w:val="clear" w:color="auto" w:fill="FFFFFF"/>
      <w:lang w:val="ru-RU" w:eastAsia="ru-RU"/>
    </w:rPr>
  </w:style>
  <w:style w:type="paragraph" w:customStyle="1" w:styleId="271">
    <w:name w:val="Основной текст (27)1"/>
    <w:basedOn w:val="a3"/>
    <w:link w:val="270"/>
    <w:rsid w:val="002102E2"/>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2102E2"/>
    <w:pPr>
      <w:ind w:firstLine="709"/>
      <w:jc w:val="both"/>
    </w:pPr>
    <w:rPr>
      <w:rFonts w:ascii="Verdana" w:hAnsi="Verdana"/>
      <w:bCs/>
      <w:sz w:val="20"/>
      <w:szCs w:val="20"/>
    </w:rPr>
  </w:style>
  <w:style w:type="character" w:customStyle="1" w:styleId="3f2">
    <w:name w:val="Основной текст3"/>
    <w:rsid w:val="002102E2"/>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2102E2"/>
    <w:pPr>
      <w:spacing w:line="360" w:lineRule="auto"/>
    </w:pPr>
    <w:rPr>
      <w:szCs w:val="20"/>
    </w:rPr>
  </w:style>
  <w:style w:type="paragraph" w:customStyle="1" w:styleId="21b">
    <w:name w:val="Красная строка 21"/>
    <w:basedOn w:val="aff9"/>
    <w:rsid w:val="002102E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2102E2"/>
    <w:rPr>
      <w:szCs w:val="20"/>
    </w:rPr>
  </w:style>
  <w:style w:type="paragraph" w:customStyle="1" w:styleId="Style100">
    <w:name w:val="Style10"/>
    <w:basedOn w:val="a3"/>
    <w:rsid w:val="002102E2"/>
    <w:pPr>
      <w:widowControl w:val="0"/>
      <w:autoSpaceDE w:val="0"/>
      <w:autoSpaceDN w:val="0"/>
      <w:adjustRightInd w:val="0"/>
      <w:spacing w:line="321" w:lineRule="exact"/>
      <w:ind w:firstLine="485"/>
      <w:jc w:val="both"/>
    </w:pPr>
  </w:style>
  <w:style w:type="paragraph" w:customStyle="1" w:styleId="u">
    <w:name w:val="u"/>
    <w:basedOn w:val="a3"/>
    <w:rsid w:val="002102E2"/>
    <w:pPr>
      <w:spacing w:before="100" w:beforeAutospacing="1" w:after="100" w:afterAutospacing="1"/>
    </w:pPr>
  </w:style>
  <w:style w:type="character" w:customStyle="1" w:styleId="FontStyle95">
    <w:name w:val="Font Style95"/>
    <w:rsid w:val="002102E2"/>
    <w:rPr>
      <w:rFonts w:ascii="Times New Roman" w:hAnsi="Times New Roman" w:cs="Times New Roman"/>
      <w:sz w:val="22"/>
      <w:szCs w:val="22"/>
    </w:rPr>
  </w:style>
  <w:style w:type="character" w:customStyle="1" w:styleId="FontStyle94">
    <w:name w:val="Font Style94"/>
    <w:rsid w:val="002102E2"/>
    <w:rPr>
      <w:rFonts w:ascii="Times New Roman" w:hAnsi="Times New Roman" w:cs="Times New Roman"/>
      <w:b/>
      <w:bCs/>
      <w:sz w:val="22"/>
      <w:szCs w:val="22"/>
    </w:rPr>
  </w:style>
  <w:style w:type="character" w:customStyle="1" w:styleId="FontStyle231">
    <w:name w:val="Font Style231"/>
    <w:rsid w:val="002102E2"/>
    <w:rPr>
      <w:rFonts w:ascii="Times New Roman" w:hAnsi="Times New Roman" w:cs="Times New Roman"/>
      <w:sz w:val="26"/>
      <w:szCs w:val="26"/>
    </w:rPr>
  </w:style>
  <w:style w:type="character" w:customStyle="1" w:styleId="Heading1Char1">
    <w:name w:val="Heading 1 Char1"/>
    <w:aliases w:val="Знак Char1"/>
    <w:locked/>
    <w:rsid w:val="002102E2"/>
    <w:rPr>
      <w:rFonts w:ascii="Times New Roman" w:hAnsi="Times New Roman" w:cs="Tahoma"/>
      <w:b/>
      <w:bCs/>
      <w:kern w:val="32"/>
      <w:sz w:val="32"/>
      <w:szCs w:val="32"/>
      <w:lang w:eastAsia="ru-RU"/>
    </w:rPr>
  </w:style>
  <w:style w:type="character" w:customStyle="1" w:styleId="news">
    <w:name w:val="news"/>
    <w:rsid w:val="002102E2"/>
    <w:rPr>
      <w:rFonts w:ascii="Times New Roman" w:hAnsi="Times New Roman" w:cs="Times New Roman"/>
    </w:rPr>
  </w:style>
  <w:style w:type="character" w:customStyle="1" w:styleId="hl">
    <w:name w:val="hl"/>
    <w:rsid w:val="002102E2"/>
    <w:rPr>
      <w:rFonts w:cs="Times New Roman"/>
    </w:rPr>
  </w:style>
  <w:style w:type="character" w:customStyle="1" w:styleId="DocumentMapChar">
    <w:name w:val="Document Map Char"/>
    <w:semiHidden/>
    <w:locked/>
    <w:rsid w:val="002102E2"/>
    <w:rPr>
      <w:rFonts w:ascii="Tahoma" w:hAnsi="Tahoma" w:cs="Tahoma"/>
      <w:lang w:val="ru-RU" w:eastAsia="ru-RU" w:bidi="ar-SA"/>
    </w:rPr>
  </w:style>
  <w:style w:type="character" w:customStyle="1" w:styleId="BodyText3Char">
    <w:name w:val="Body Text 3 Char"/>
    <w:aliases w:val="Знак5 Char"/>
    <w:locked/>
    <w:rsid w:val="002102E2"/>
    <w:rPr>
      <w:sz w:val="16"/>
      <w:szCs w:val="16"/>
      <w:lang w:val="ru-RU" w:eastAsia="ru-RU" w:bidi="ar-SA"/>
    </w:rPr>
  </w:style>
  <w:style w:type="character" w:customStyle="1" w:styleId="BalloonTextChar">
    <w:name w:val="Balloon Text Char"/>
    <w:locked/>
    <w:rsid w:val="002102E2"/>
    <w:rPr>
      <w:rFonts w:ascii="Tahoma" w:hAnsi="Tahoma" w:cs="Tahoma"/>
      <w:sz w:val="16"/>
      <w:szCs w:val="16"/>
      <w:lang w:val="ru-RU" w:eastAsia="ru-RU" w:bidi="ar-SA"/>
    </w:rPr>
  </w:style>
  <w:style w:type="character" w:customStyle="1" w:styleId="FontStyle145">
    <w:name w:val="Font Style145"/>
    <w:rsid w:val="002102E2"/>
    <w:rPr>
      <w:rFonts w:ascii="Times New Roman" w:hAnsi="Times New Roman" w:cs="Times New Roman"/>
      <w:color w:val="000000"/>
      <w:sz w:val="18"/>
      <w:szCs w:val="18"/>
    </w:rPr>
  </w:style>
  <w:style w:type="character" w:customStyle="1" w:styleId="FontStyle215">
    <w:name w:val="Font Style215"/>
    <w:rsid w:val="002102E2"/>
    <w:rPr>
      <w:rFonts w:ascii="Times New Roman" w:hAnsi="Times New Roman" w:cs="Times New Roman"/>
      <w:b/>
      <w:bCs/>
      <w:color w:val="000000"/>
      <w:sz w:val="18"/>
      <w:szCs w:val="18"/>
    </w:rPr>
  </w:style>
  <w:style w:type="character" w:customStyle="1" w:styleId="FontStyle153">
    <w:name w:val="Font Style153"/>
    <w:rsid w:val="002102E2"/>
    <w:rPr>
      <w:rFonts w:ascii="Times New Roman" w:hAnsi="Times New Roman" w:cs="Times New Roman"/>
      <w:i/>
      <w:iCs/>
      <w:color w:val="000000"/>
      <w:sz w:val="18"/>
      <w:szCs w:val="18"/>
    </w:rPr>
  </w:style>
  <w:style w:type="paragraph" w:customStyle="1" w:styleId="Style101">
    <w:name w:val="Style101"/>
    <w:basedOn w:val="a3"/>
    <w:rsid w:val="002102E2"/>
    <w:pPr>
      <w:widowControl w:val="0"/>
      <w:suppressAutoHyphens/>
      <w:autoSpaceDE w:val="0"/>
      <w:spacing w:line="240" w:lineRule="atLeast"/>
    </w:pPr>
    <w:rPr>
      <w:sz w:val="20"/>
      <w:szCs w:val="20"/>
      <w:lang w:eastAsia="ar-SA"/>
    </w:rPr>
  </w:style>
  <w:style w:type="character" w:customStyle="1" w:styleId="FontStyle173">
    <w:name w:val="Font Style173"/>
    <w:rsid w:val="002102E2"/>
    <w:rPr>
      <w:rFonts w:ascii="Times New Roman" w:hAnsi="Times New Roman" w:cs="Times New Roman"/>
      <w:i/>
      <w:iCs/>
      <w:color w:val="000000"/>
      <w:spacing w:val="20"/>
      <w:sz w:val="18"/>
      <w:szCs w:val="18"/>
    </w:rPr>
  </w:style>
  <w:style w:type="paragraph" w:customStyle="1" w:styleId="Style92">
    <w:name w:val="Style92"/>
    <w:basedOn w:val="a3"/>
    <w:rsid w:val="002102E2"/>
    <w:pPr>
      <w:widowControl w:val="0"/>
      <w:suppressAutoHyphens/>
      <w:autoSpaceDE w:val="0"/>
      <w:spacing w:line="240" w:lineRule="atLeast"/>
    </w:pPr>
    <w:rPr>
      <w:sz w:val="20"/>
      <w:szCs w:val="20"/>
      <w:lang w:eastAsia="ar-SA"/>
    </w:rPr>
  </w:style>
  <w:style w:type="paragraph" w:customStyle="1" w:styleId="Style87">
    <w:name w:val="Style87"/>
    <w:basedOn w:val="a3"/>
    <w:rsid w:val="002102E2"/>
    <w:pPr>
      <w:widowControl w:val="0"/>
      <w:suppressAutoHyphens/>
      <w:autoSpaceDE w:val="0"/>
      <w:spacing w:line="240" w:lineRule="atLeast"/>
    </w:pPr>
    <w:rPr>
      <w:sz w:val="20"/>
      <w:szCs w:val="20"/>
      <w:lang w:eastAsia="ar-SA"/>
    </w:rPr>
  </w:style>
  <w:style w:type="paragraph" w:customStyle="1" w:styleId="Style44">
    <w:name w:val="Style44"/>
    <w:basedOn w:val="a3"/>
    <w:rsid w:val="002102E2"/>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2102E2"/>
    <w:rPr>
      <w:rFonts w:ascii="Arial" w:hAnsi="Arial" w:cs="Arial"/>
      <w:b/>
      <w:bCs/>
      <w:sz w:val="18"/>
      <w:szCs w:val="18"/>
    </w:rPr>
  </w:style>
  <w:style w:type="character" w:customStyle="1" w:styleId="FontStyle255">
    <w:name w:val="Font Style255"/>
    <w:rsid w:val="002102E2"/>
    <w:rPr>
      <w:rFonts w:ascii="Times New Roman" w:hAnsi="Times New Roman" w:cs="Times New Roman"/>
      <w:b/>
      <w:bCs/>
      <w:i/>
      <w:iCs/>
      <w:sz w:val="20"/>
      <w:szCs w:val="20"/>
    </w:rPr>
  </w:style>
  <w:style w:type="character" w:customStyle="1" w:styleId="FontStyle256">
    <w:name w:val="Font Style256"/>
    <w:rsid w:val="002102E2"/>
    <w:rPr>
      <w:rFonts w:ascii="Times New Roman" w:hAnsi="Times New Roman" w:cs="Times New Roman"/>
      <w:b/>
      <w:bCs/>
      <w:sz w:val="20"/>
      <w:szCs w:val="20"/>
    </w:rPr>
  </w:style>
  <w:style w:type="character" w:customStyle="1" w:styleId="FontStyle240">
    <w:name w:val="Font Style240"/>
    <w:rsid w:val="002102E2"/>
    <w:rPr>
      <w:rFonts w:ascii="Times New Roman" w:hAnsi="Times New Roman" w:cs="Times New Roman"/>
      <w:sz w:val="18"/>
      <w:szCs w:val="18"/>
    </w:rPr>
  </w:style>
  <w:style w:type="character" w:customStyle="1" w:styleId="FontStyle253">
    <w:name w:val="Font Style253"/>
    <w:rsid w:val="002102E2"/>
    <w:rPr>
      <w:rFonts w:ascii="Times New Roman" w:hAnsi="Times New Roman" w:cs="Times New Roman"/>
      <w:i/>
      <w:iCs/>
      <w:sz w:val="18"/>
      <w:szCs w:val="18"/>
    </w:rPr>
  </w:style>
  <w:style w:type="character" w:customStyle="1" w:styleId="FontStyle234">
    <w:name w:val="Font Style234"/>
    <w:rsid w:val="002102E2"/>
    <w:rPr>
      <w:rFonts w:ascii="Arial" w:hAnsi="Arial" w:cs="Arial"/>
      <w:b/>
      <w:bCs/>
      <w:sz w:val="16"/>
      <w:szCs w:val="16"/>
    </w:rPr>
  </w:style>
  <w:style w:type="paragraph" w:customStyle="1" w:styleId="Style55">
    <w:name w:val="Style55"/>
    <w:basedOn w:val="a3"/>
    <w:rsid w:val="002102E2"/>
    <w:pPr>
      <w:widowControl w:val="0"/>
      <w:autoSpaceDE w:val="0"/>
      <w:autoSpaceDN w:val="0"/>
      <w:adjustRightInd w:val="0"/>
    </w:pPr>
    <w:rPr>
      <w:rFonts w:ascii="Segoe UI" w:hAnsi="Segoe UI" w:cs="Segoe UI"/>
    </w:rPr>
  </w:style>
  <w:style w:type="paragraph" w:customStyle="1" w:styleId="Style69">
    <w:name w:val="Style69"/>
    <w:basedOn w:val="a3"/>
    <w:rsid w:val="002102E2"/>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2102E2"/>
    <w:pPr>
      <w:widowControl w:val="0"/>
      <w:autoSpaceDE w:val="0"/>
      <w:autoSpaceDN w:val="0"/>
      <w:adjustRightInd w:val="0"/>
    </w:pPr>
    <w:rPr>
      <w:rFonts w:ascii="Segoe UI" w:hAnsi="Segoe UI" w:cs="Segoe UI"/>
    </w:rPr>
  </w:style>
  <w:style w:type="character" w:customStyle="1" w:styleId="FontStyle271">
    <w:name w:val="Font Style271"/>
    <w:rsid w:val="002102E2"/>
    <w:rPr>
      <w:rFonts w:ascii="Arial" w:hAnsi="Arial" w:cs="Arial"/>
      <w:b/>
      <w:bCs/>
      <w:spacing w:val="-10"/>
      <w:sz w:val="18"/>
      <w:szCs w:val="18"/>
    </w:rPr>
  </w:style>
  <w:style w:type="character" w:customStyle="1" w:styleId="FontStyle38">
    <w:name w:val="Font Style38"/>
    <w:rsid w:val="002102E2"/>
    <w:rPr>
      <w:rFonts w:ascii="Times New Roman" w:hAnsi="Times New Roman" w:cs="Times New Roman"/>
      <w:sz w:val="28"/>
      <w:szCs w:val="28"/>
    </w:rPr>
  </w:style>
  <w:style w:type="character" w:customStyle="1" w:styleId="FontStyle35">
    <w:name w:val="Font Style35"/>
    <w:rsid w:val="002102E2"/>
    <w:rPr>
      <w:rFonts w:ascii="Times New Roman" w:hAnsi="Times New Roman" w:cs="Times New Roman"/>
      <w:sz w:val="26"/>
      <w:szCs w:val="26"/>
    </w:rPr>
  </w:style>
  <w:style w:type="paragraph" w:customStyle="1" w:styleId="Style15">
    <w:name w:val="Style15"/>
    <w:basedOn w:val="a3"/>
    <w:rsid w:val="002102E2"/>
    <w:pPr>
      <w:widowControl w:val="0"/>
      <w:autoSpaceDE w:val="0"/>
      <w:autoSpaceDN w:val="0"/>
      <w:adjustRightInd w:val="0"/>
      <w:spacing w:line="482" w:lineRule="exact"/>
      <w:ind w:firstLine="701"/>
      <w:jc w:val="both"/>
    </w:pPr>
  </w:style>
  <w:style w:type="paragraph" w:customStyle="1" w:styleId="Style22">
    <w:name w:val="Style22"/>
    <w:basedOn w:val="a3"/>
    <w:rsid w:val="002102E2"/>
    <w:pPr>
      <w:widowControl w:val="0"/>
      <w:autoSpaceDE w:val="0"/>
      <w:autoSpaceDN w:val="0"/>
      <w:adjustRightInd w:val="0"/>
      <w:spacing w:line="274" w:lineRule="exact"/>
    </w:pPr>
  </w:style>
  <w:style w:type="character" w:customStyle="1" w:styleId="citation">
    <w:name w:val="citation"/>
    <w:rsid w:val="002102E2"/>
  </w:style>
  <w:style w:type="character" w:customStyle="1" w:styleId="xmlemitalic10">
    <w:name w:val="xmlemitalic1"/>
    <w:rsid w:val="002102E2"/>
  </w:style>
  <w:style w:type="paragraph" w:customStyle="1" w:styleId="nospacing">
    <w:name w:val="nospacing"/>
    <w:basedOn w:val="a3"/>
    <w:rsid w:val="002102E2"/>
    <w:pPr>
      <w:spacing w:before="100" w:beforeAutospacing="1" w:after="100" w:afterAutospacing="1"/>
    </w:pPr>
  </w:style>
  <w:style w:type="paragraph" w:customStyle="1" w:styleId="afffffff9">
    <w:name w:val="...... . ......."/>
    <w:basedOn w:val="Default"/>
    <w:next w:val="Default"/>
    <w:rsid w:val="002102E2"/>
    <w:rPr>
      <w:color w:val="auto"/>
    </w:rPr>
  </w:style>
  <w:style w:type="paragraph" w:customStyle="1" w:styleId="PrilogRazd">
    <w:name w:val="Prilog Razd"/>
    <w:rsid w:val="002102E2"/>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2102E2"/>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2102E2"/>
    <w:rPr>
      <w:rFonts w:ascii="Calibri" w:hAnsi="Calibri"/>
      <w:i/>
      <w:iCs/>
      <w:sz w:val="24"/>
      <w:szCs w:val="24"/>
      <w:lang w:val="ru-RU" w:eastAsia="en-US" w:bidi="ar-SA"/>
    </w:rPr>
  </w:style>
  <w:style w:type="character" w:customStyle="1" w:styleId="640">
    <w:name w:val="Знак Знак64"/>
    <w:locked/>
    <w:rsid w:val="002102E2"/>
    <w:rPr>
      <w:b/>
      <w:bCs/>
      <w:sz w:val="28"/>
      <w:szCs w:val="28"/>
      <w:lang w:val="ru-RU" w:eastAsia="ru-RU" w:bidi="ar-SA"/>
    </w:rPr>
  </w:style>
  <w:style w:type="character" w:customStyle="1" w:styleId="FontStyle133">
    <w:name w:val="Font Style133"/>
    <w:rsid w:val="002102E2"/>
    <w:rPr>
      <w:rFonts w:ascii="Times New Roman" w:hAnsi="Times New Roman" w:cs="Times New Roman"/>
      <w:i/>
      <w:iCs/>
      <w:sz w:val="18"/>
      <w:szCs w:val="18"/>
    </w:rPr>
  </w:style>
  <w:style w:type="character" w:customStyle="1" w:styleId="blk3">
    <w:name w:val="blk3"/>
    <w:rsid w:val="002102E2"/>
    <w:rPr>
      <w:vanish w:val="0"/>
    </w:rPr>
  </w:style>
  <w:style w:type="paragraph" w:customStyle="1" w:styleId="afffffffa">
    <w:name w:val="Словарная статья"/>
    <w:basedOn w:val="a3"/>
    <w:next w:val="a3"/>
    <w:rsid w:val="002102E2"/>
    <w:pPr>
      <w:autoSpaceDE w:val="0"/>
      <w:autoSpaceDN w:val="0"/>
      <w:adjustRightInd w:val="0"/>
      <w:ind w:left="170" w:right="118"/>
      <w:jc w:val="both"/>
    </w:pPr>
    <w:rPr>
      <w:rFonts w:ascii="Arial" w:hAnsi="Arial"/>
      <w:sz w:val="20"/>
      <w:szCs w:val="20"/>
    </w:rPr>
  </w:style>
  <w:style w:type="character" w:customStyle="1" w:styleId="FontStyle214">
    <w:name w:val="Font Style214"/>
    <w:rsid w:val="002102E2"/>
    <w:rPr>
      <w:rFonts w:ascii="Trebuchet MS" w:hAnsi="Trebuchet MS" w:cs="Trebuchet MS"/>
      <w:b/>
      <w:bCs/>
      <w:color w:val="000000"/>
      <w:sz w:val="22"/>
      <w:szCs w:val="22"/>
    </w:rPr>
  </w:style>
  <w:style w:type="character" w:customStyle="1" w:styleId="afffffffb">
    <w:name w:val="Цветовое выделение"/>
    <w:rsid w:val="002102E2"/>
    <w:rPr>
      <w:b/>
      <w:bCs/>
      <w:color w:val="000080"/>
      <w:sz w:val="22"/>
      <w:szCs w:val="22"/>
    </w:rPr>
  </w:style>
  <w:style w:type="character" w:customStyle="1" w:styleId="afffffffc">
    <w:name w:val="Гипертекстовая ссылка"/>
    <w:rsid w:val="002102E2"/>
    <w:rPr>
      <w:b/>
      <w:bCs/>
      <w:color w:val="008000"/>
      <w:sz w:val="22"/>
      <w:szCs w:val="22"/>
      <w:u w:val="single"/>
    </w:rPr>
  </w:style>
  <w:style w:type="paragraph" w:customStyle="1" w:styleId="Tst1">
    <w:name w:val="Tst1"/>
    <w:basedOn w:val="a3"/>
    <w:rsid w:val="002102E2"/>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2102E2"/>
    <w:rPr>
      <w:sz w:val="24"/>
      <w:lang w:val="ru-RU" w:eastAsia="ru-RU" w:bidi="ar-SA"/>
    </w:rPr>
  </w:style>
  <w:style w:type="character" w:customStyle="1" w:styleId="FontStyle816">
    <w:name w:val="Font Style816"/>
    <w:rsid w:val="002102E2"/>
    <w:rPr>
      <w:rFonts w:ascii="Times New Roman" w:hAnsi="Times New Roman" w:cs="Times New Roman"/>
      <w:sz w:val="20"/>
      <w:szCs w:val="20"/>
    </w:rPr>
  </w:style>
  <w:style w:type="paragraph" w:customStyle="1" w:styleId="opredelenie">
    <w:name w:val="opredelenie"/>
    <w:basedOn w:val="a3"/>
    <w:rsid w:val="002102E2"/>
    <w:pPr>
      <w:spacing w:before="100" w:beforeAutospacing="1" w:after="100" w:afterAutospacing="1"/>
    </w:pPr>
  </w:style>
  <w:style w:type="paragraph" w:customStyle="1" w:styleId="afffffffd">
    <w:name w:val="НУМ"/>
    <w:basedOn w:val="afff3"/>
    <w:next w:val="afff3"/>
    <w:rsid w:val="002102E2"/>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2102E2"/>
    <w:rPr>
      <w:rFonts w:ascii="Cambria" w:eastAsia="Times New Roman" w:hAnsi="Cambria" w:cs="Times New Roman" w:hint="default"/>
      <w:b/>
      <w:bCs/>
      <w:color w:val="4F81BD"/>
      <w:sz w:val="26"/>
      <w:szCs w:val="26"/>
    </w:rPr>
  </w:style>
  <w:style w:type="character" w:customStyle="1" w:styleId="280">
    <w:name w:val="Знак Знак28"/>
    <w:locked/>
    <w:rsid w:val="002102E2"/>
    <w:rPr>
      <w:b/>
      <w:bCs/>
      <w:lang w:val="ru-RU" w:eastAsia="ru-RU" w:bidi="ar-SA"/>
    </w:rPr>
  </w:style>
  <w:style w:type="paragraph" w:customStyle="1" w:styleId="afffffffe">
    <w:name w:val="ТЕМА"/>
    <w:basedOn w:val="a3"/>
    <w:rsid w:val="002102E2"/>
    <w:pPr>
      <w:spacing w:after="60" w:line="264" w:lineRule="auto"/>
      <w:jc w:val="both"/>
    </w:pPr>
    <w:rPr>
      <w:rFonts w:ascii="Arial" w:hAnsi="Arial"/>
      <w:b/>
      <w:sz w:val="30"/>
    </w:rPr>
  </w:style>
  <w:style w:type="character" w:customStyle="1" w:styleId="3f3">
    <w:name w:val="Гиперссылка3"/>
    <w:rsid w:val="002102E2"/>
    <w:rPr>
      <w:strike w:val="0"/>
      <w:dstrike w:val="0"/>
      <w:color w:val="2C437A"/>
      <w:u w:val="none"/>
    </w:rPr>
  </w:style>
  <w:style w:type="paragraph" w:customStyle="1" w:styleId="affffffff">
    <w:name w:val="Список М"/>
    <w:basedOn w:val="afff3"/>
    <w:rsid w:val="002102E2"/>
    <w:pPr>
      <w:spacing w:before="0" w:beforeAutospacing="0" w:after="0" w:afterAutospacing="0" w:line="288" w:lineRule="auto"/>
      <w:jc w:val="both"/>
    </w:pPr>
    <w:rPr>
      <w:sz w:val="30"/>
      <w:szCs w:val="30"/>
      <w:lang w:bidi="ar-SA"/>
    </w:rPr>
  </w:style>
  <w:style w:type="character" w:customStyle="1" w:styleId="FontStyle31">
    <w:name w:val="Font Style31"/>
    <w:rsid w:val="002102E2"/>
    <w:rPr>
      <w:rFonts w:ascii="Times New Roman" w:hAnsi="Times New Roman" w:cs="Times New Roman"/>
      <w:b/>
      <w:bCs/>
      <w:sz w:val="28"/>
      <w:szCs w:val="28"/>
    </w:rPr>
  </w:style>
  <w:style w:type="character" w:customStyle="1" w:styleId="480">
    <w:name w:val="Знак Знак48"/>
    <w:locked/>
    <w:rsid w:val="002102E2"/>
    <w:rPr>
      <w:b/>
      <w:bCs/>
      <w:sz w:val="27"/>
      <w:szCs w:val="27"/>
      <w:lang w:val="ru-RU" w:eastAsia="ru-RU" w:bidi="ar-SA"/>
    </w:rPr>
  </w:style>
  <w:style w:type="character" w:customStyle="1" w:styleId="511">
    <w:name w:val="Знак5 Знак Знак1"/>
    <w:locked/>
    <w:rsid w:val="002102E2"/>
    <w:rPr>
      <w:sz w:val="16"/>
      <w:szCs w:val="16"/>
      <w:lang w:val="ru-RU" w:eastAsia="ru-RU" w:bidi="ar-SA"/>
    </w:rPr>
  </w:style>
  <w:style w:type="table" w:customStyle="1" w:styleId="1ffff3">
    <w:name w:val="Сетка таблицы1"/>
    <w:basedOn w:val="a5"/>
    <w:rsid w:val="002102E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2102E2"/>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2102E2"/>
    <w:rPr>
      <w:b/>
      <w:bCs/>
      <w:sz w:val="28"/>
      <w:szCs w:val="28"/>
      <w:lang w:val="ru-RU" w:eastAsia="ru-RU" w:bidi="ar-SA"/>
    </w:rPr>
  </w:style>
  <w:style w:type="character" w:customStyle="1" w:styleId="hl1">
    <w:name w:val="hl1"/>
    <w:rsid w:val="002102E2"/>
    <w:rPr>
      <w:color w:val="4682B4"/>
    </w:rPr>
  </w:style>
  <w:style w:type="character" w:customStyle="1" w:styleId="font23">
    <w:name w:val="font23"/>
    <w:rsid w:val="002102E2"/>
  </w:style>
  <w:style w:type="character" w:customStyle="1" w:styleId="texttext1">
    <w:name w:val="texttext1"/>
    <w:rsid w:val="002102E2"/>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2102E2"/>
    <w:rPr>
      <w:rFonts w:ascii="Times New Roman" w:hAnsi="Times New Roman" w:cs="Times New Roman" w:hint="default"/>
      <w:b/>
      <w:bCs/>
      <w:sz w:val="24"/>
      <w:szCs w:val="24"/>
    </w:rPr>
  </w:style>
  <w:style w:type="character" w:customStyle="1" w:styleId="authorabout1">
    <w:name w:val="authorabout1"/>
    <w:rsid w:val="002102E2"/>
    <w:rPr>
      <w:vanish w:val="0"/>
      <w:sz w:val="26"/>
      <w:szCs w:val="26"/>
    </w:rPr>
  </w:style>
  <w:style w:type="character" w:customStyle="1" w:styleId="authorabout">
    <w:name w:val="authorabout"/>
    <w:rsid w:val="002102E2"/>
    <w:rPr>
      <w:rFonts w:ascii="Times New Roman" w:hAnsi="Times New Roman" w:cs="Times New Roman" w:hint="default"/>
    </w:rPr>
  </w:style>
  <w:style w:type="character" w:customStyle="1" w:styleId="textbf">
    <w:name w:val="textbf"/>
    <w:rsid w:val="002102E2"/>
    <w:rPr>
      <w:rFonts w:cs="Times New Roman"/>
    </w:rPr>
  </w:style>
  <w:style w:type="character" w:customStyle="1" w:styleId="textit">
    <w:name w:val="textit"/>
    <w:rsid w:val="002102E2"/>
    <w:rPr>
      <w:rFonts w:cs="Times New Roman"/>
    </w:rPr>
  </w:style>
  <w:style w:type="character" w:customStyle="1" w:styleId="textdoc1">
    <w:name w:val="textdoc1"/>
    <w:rsid w:val="002102E2"/>
    <w:rPr>
      <w:rFonts w:cs="Times New Roman"/>
    </w:rPr>
  </w:style>
  <w:style w:type="paragraph" w:customStyle="1" w:styleId="textdoc">
    <w:name w:val="textdoc"/>
    <w:basedOn w:val="a3"/>
    <w:rsid w:val="002102E2"/>
    <w:pPr>
      <w:spacing w:before="100" w:beforeAutospacing="1" w:after="100" w:afterAutospacing="1"/>
    </w:pPr>
  </w:style>
  <w:style w:type="paragraph" w:customStyle="1" w:styleId="msonormalcxsplast">
    <w:name w:val="msonormalcxsplast"/>
    <w:basedOn w:val="a3"/>
    <w:rsid w:val="002102E2"/>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2102E2"/>
    <w:pPr>
      <w:spacing w:before="100" w:beforeAutospacing="1" w:after="100" w:afterAutospacing="1"/>
    </w:pPr>
    <w:rPr>
      <w:rFonts w:ascii="Arial" w:hAnsi="Arial" w:cs="Arial"/>
      <w:color w:val="000000"/>
      <w:sz w:val="20"/>
      <w:szCs w:val="20"/>
    </w:rPr>
  </w:style>
  <w:style w:type="character" w:customStyle="1" w:styleId="FontStyle52">
    <w:name w:val="Font Style52"/>
    <w:rsid w:val="002102E2"/>
    <w:rPr>
      <w:rFonts w:ascii="Times New Roman" w:hAnsi="Times New Roman" w:cs="Times New Roman"/>
      <w:sz w:val="20"/>
      <w:szCs w:val="20"/>
    </w:rPr>
  </w:style>
  <w:style w:type="character" w:customStyle="1" w:styleId="t9">
    <w:name w:val="t9"/>
    <w:rsid w:val="002102E2"/>
  </w:style>
  <w:style w:type="character" w:customStyle="1" w:styleId="t10">
    <w:name w:val="t10"/>
    <w:rsid w:val="002102E2"/>
  </w:style>
  <w:style w:type="character" w:customStyle="1" w:styleId="snsep">
    <w:name w:val="snsep"/>
    <w:rsid w:val="002102E2"/>
  </w:style>
  <w:style w:type="character" w:customStyle="1" w:styleId="FontStyle56">
    <w:name w:val="Font Style56"/>
    <w:rsid w:val="002102E2"/>
    <w:rPr>
      <w:rFonts w:ascii="Times New Roman" w:hAnsi="Times New Roman" w:cs="Times New Roman"/>
      <w:sz w:val="22"/>
      <w:szCs w:val="22"/>
    </w:rPr>
  </w:style>
  <w:style w:type="paragraph" w:customStyle="1" w:styleId="normalrus">
    <w:name w:val="normalrus"/>
    <w:basedOn w:val="a3"/>
    <w:rsid w:val="002102E2"/>
    <w:pPr>
      <w:spacing w:before="100" w:beforeAutospacing="1" w:after="100" w:afterAutospacing="1"/>
    </w:pPr>
  </w:style>
  <w:style w:type="paragraph" w:customStyle="1" w:styleId="listnum">
    <w:name w:val="listnum"/>
    <w:basedOn w:val="a3"/>
    <w:rsid w:val="002102E2"/>
    <w:pPr>
      <w:spacing w:before="100" w:beforeAutospacing="1" w:after="100" w:afterAutospacing="1"/>
    </w:pPr>
  </w:style>
  <w:style w:type="character" w:customStyle="1" w:styleId="bold">
    <w:name w:val="bold"/>
    <w:rsid w:val="002102E2"/>
    <w:rPr>
      <w:rFonts w:cs="Times New Roman"/>
    </w:rPr>
  </w:style>
  <w:style w:type="character" w:customStyle="1" w:styleId="133">
    <w:name w:val="табл_заголовок_13 Знак"/>
    <w:link w:val="134"/>
    <w:locked/>
    <w:rsid w:val="002102E2"/>
    <w:rPr>
      <w:b/>
      <w:bCs/>
      <w:sz w:val="26"/>
      <w:lang w:eastAsia="ru-RU"/>
    </w:rPr>
  </w:style>
  <w:style w:type="paragraph" w:customStyle="1" w:styleId="134">
    <w:name w:val="табл_заголовок_13"/>
    <w:basedOn w:val="a3"/>
    <w:link w:val="133"/>
    <w:rsid w:val="002102E2"/>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2102E2"/>
    <w:rPr>
      <w:rFonts w:ascii="Courier New" w:eastAsia="Calibri" w:hAnsi="Courier New"/>
      <w:sz w:val="20"/>
      <w:szCs w:val="20"/>
    </w:rPr>
  </w:style>
  <w:style w:type="paragraph" w:customStyle="1" w:styleId="a0cxspmiddle">
    <w:name w:val="a0cxspmiddle"/>
    <w:basedOn w:val="a3"/>
    <w:rsid w:val="002102E2"/>
    <w:pPr>
      <w:spacing w:before="100" w:beforeAutospacing="1" w:after="100" w:afterAutospacing="1"/>
    </w:pPr>
  </w:style>
  <w:style w:type="character" w:customStyle="1" w:styleId="wrc131">
    <w:name w:val="wrc131"/>
    <w:rsid w:val="002102E2"/>
    <w:rPr>
      <w:vanish/>
    </w:rPr>
  </w:style>
  <w:style w:type="character" w:customStyle="1" w:styleId="mw-editsection">
    <w:name w:val="mw-editsection"/>
    <w:rsid w:val="002102E2"/>
  </w:style>
  <w:style w:type="character" w:customStyle="1" w:styleId="num0">
    <w:name w:val="num0"/>
    <w:rsid w:val="002102E2"/>
  </w:style>
  <w:style w:type="paragraph" w:customStyle="1" w:styleId="c3">
    <w:name w:val="c3"/>
    <w:basedOn w:val="a3"/>
    <w:rsid w:val="002102E2"/>
    <w:pPr>
      <w:spacing w:before="100" w:beforeAutospacing="1" w:after="100" w:afterAutospacing="1"/>
    </w:pPr>
  </w:style>
  <w:style w:type="character" w:customStyle="1" w:styleId="c4">
    <w:name w:val="c4"/>
    <w:rsid w:val="002102E2"/>
  </w:style>
  <w:style w:type="paragraph" w:customStyle="1" w:styleId="HTML12">
    <w:name w:val="Стандартный HTML1"/>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2102E2"/>
    <w:rPr>
      <w:rFonts w:cs="Times New Roman"/>
    </w:rPr>
  </w:style>
  <w:style w:type="character" w:customStyle="1" w:styleId="BalloonTextChar1">
    <w:name w:val="Balloon Text Char1"/>
    <w:locked/>
    <w:rsid w:val="002102E2"/>
    <w:rPr>
      <w:rFonts w:cs="Times New Roman"/>
      <w:sz w:val="2"/>
    </w:rPr>
  </w:style>
  <w:style w:type="character" w:customStyle="1" w:styleId="highlight">
    <w:name w:val="highlight"/>
    <w:rsid w:val="002102E2"/>
    <w:rPr>
      <w:rFonts w:cs="Times New Roman"/>
    </w:rPr>
  </w:style>
  <w:style w:type="character" w:customStyle="1" w:styleId="style80">
    <w:name w:val="style8"/>
    <w:rsid w:val="002102E2"/>
    <w:rPr>
      <w:rFonts w:cs="Times New Roman"/>
    </w:rPr>
  </w:style>
  <w:style w:type="character" w:customStyle="1" w:styleId="b-serp-itemtextpassage">
    <w:name w:val="b-serp-item__text_passage"/>
    <w:rsid w:val="002102E2"/>
    <w:rPr>
      <w:rFonts w:cs="Times New Roman"/>
    </w:rPr>
  </w:style>
  <w:style w:type="character" w:customStyle="1" w:styleId="postbody">
    <w:name w:val="postbody"/>
    <w:rsid w:val="002102E2"/>
    <w:rPr>
      <w:rFonts w:cs="Times New Roman"/>
    </w:rPr>
  </w:style>
  <w:style w:type="paragraph" w:customStyle="1" w:styleId="ptx2">
    <w:name w:val="ptx2"/>
    <w:basedOn w:val="a3"/>
    <w:rsid w:val="002102E2"/>
    <w:pPr>
      <w:spacing w:before="100" w:beforeAutospacing="1" w:after="100" w:afterAutospacing="1"/>
    </w:pPr>
  </w:style>
  <w:style w:type="character" w:customStyle="1" w:styleId="512">
    <w:name w:val="Заголовок 5 Знак1"/>
    <w:locked/>
    <w:rsid w:val="002102E2"/>
    <w:rPr>
      <w:b/>
      <w:bCs/>
      <w:i/>
      <w:iCs/>
      <w:sz w:val="26"/>
      <w:szCs w:val="26"/>
    </w:rPr>
  </w:style>
  <w:style w:type="character" w:customStyle="1" w:styleId="affffffff0">
    <w:name w:val="Выделение жирным"/>
    <w:rsid w:val="002102E2"/>
    <w:rPr>
      <w:b/>
    </w:rPr>
  </w:style>
  <w:style w:type="character" w:customStyle="1" w:styleId="ListLabel1">
    <w:name w:val="ListLabel 1"/>
    <w:rsid w:val="002102E2"/>
    <w:rPr>
      <w:color w:val="000000"/>
      <w:spacing w:val="0"/>
      <w:position w:val="0"/>
      <w:sz w:val="20"/>
      <w:u w:val="none"/>
      <w:vertAlign w:val="baseline"/>
    </w:rPr>
  </w:style>
  <w:style w:type="character" w:customStyle="1" w:styleId="ListLabel2">
    <w:name w:val="ListLabel 2"/>
    <w:rsid w:val="002102E2"/>
  </w:style>
  <w:style w:type="character" w:customStyle="1" w:styleId="ListLabel3">
    <w:name w:val="ListLabel 3"/>
    <w:rsid w:val="002102E2"/>
    <w:rPr>
      <w:b/>
    </w:rPr>
  </w:style>
  <w:style w:type="character" w:customStyle="1" w:styleId="ListLabel4">
    <w:name w:val="ListLabel 4"/>
    <w:rsid w:val="002102E2"/>
  </w:style>
  <w:style w:type="character" w:customStyle="1" w:styleId="ListLabel5">
    <w:name w:val="ListLabel 5"/>
    <w:rsid w:val="002102E2"/>
    <w:rPr>
      <w:color w:val="00000A"/>
    </w:rPr>
  </w:style>
  <w:style w:type="character" w:customStyle="1" w:styleId="ListLabel6">
    <w:name w:val="ListLabel 6"/>
    <w:rsid w:val="002102E2"/>
    <w:rPr>
      <w:sz w:val="20"/>
    </w:rPr>
  </w:style>
  <w:style w:type="character" w:customStyle="1" w:styleId="2fe">
    <w:name w:val="Название Знак2"/>
    <w:locked/>
    <w:rsid w:val="002102E2"/>
    <w:rPr>
      <w:rFonts w:cs="Mangal"/>
      <w:i/>
      <w:iCs/>
      <w:color w:val="00000A"/>
      <w:sz w:val="24"/>
      <w:szCs w:val="24"/>
    </w:rPr>
  </w:style>
  <w:style w:type="character" w:customStyle="1" w:styleId="2ff">
    <w:name w:val="Схема документа Знак2"/>
    <w:locked/>
    <w:rsid w:val="002102E2"/>
    <w:rPr>
      <w:rFonts w:ascii="Tahoma" w:hAnsi="Tahoma" w:cs="Tahoma"/>
      <w:color w:val="00000A"/>
      <w:shd w:val="clear" w:color="auto" w:fill="000080"/>
    </w:rPr>
  </w:style>
  <w:style w:type="character" w:customStyle="1" w:styleId="322">
    <w:name w:val="Основной текст с отступом 3 Знак2"/>
    <w:semiHidden/>
    <w:locked/>
    <w:rsid w:val="002102E2"/>
    <w:rPr>
      <w:color w:val="00000A"/>
      <w:sz w:val="16"/>
      <w:szCs w:val="16"/>
      <w:lang w:val="ru-RU" w:eastAsia="ru-RU" w:bidi="ar-SA"/>
    </w:rPr>
  </w:style>
  <w:style w:type="character" w:customStyle="1" w:styleId="2ff0">
    <w:name w:val="Нижний колонтитул Знак2"/>
    <w:locked/>
    <w:rsid w:val="002102E2"/>
    <w:rPr>
      <w:sz w:val="24"/>
      <w:szCs w:val="24"/>
    </w:rPr>
  </w:style>
  <w:style w:type="character" w:customStyle="1" w:styleId="2ff1">
    <w:name w:val="Текст выноски Знак2"/>
    <w:locked/>
    <w:rsid w:val="002102E2"/>
    <w:rPr>
      <w:rFonts w:ascii="Tahoma" w:hAnsi="Tahoma"/>
      <w:color w:val="00000A"/>
      <w:sz w:val="16"/>
      <w:szCs w:val="16"/>
    </w:rPr>
  </w:style>
  <w:style w:type="character" w:customStyle="1" w:styleId="HTML20">
    <w:name w:val="Стандартный HTML Знак2"/>
    <w:locked/>
    <w:rsid w:val="002102E2"/>
    <w:rPr>
      <w:rFonts w:ascii="Courier New" w:hAnsi="Courier New" w:cs="Courier New"/>
      <w:color w:val="00000A"/>
    </w:rPr>
  </w:style>
  <w:style w:type="character" w:customStyle="1" w:styleId="226">
    <w:name w:val="Основной текст 2 Знак2"/>
    <w:locked/>
    <w:rsid w:val="002102E2"/>
    <w:rPr>
      <w:sz w:val="24"/>
      <w:szCs w:val="24"/>
    </w:rPr>
  </w:style>
  <w:style w:type="paragraph" w:customStyle="1" w:styleId="affffffff1">
    <w:name w:val="Заглавие"/>
    <w:basedOn w:val="afffffff4"/>
    <w:rsid w:val="002102E2"/>
    <w:pPr>
      <w:jc w:val="center"/>
    </w:pPr>
    <w:rPr>
      <w:sz w:val="20"/>
      <w:szCs w:val="20"/>
    </w:rPr>
  </w:style>
  <w:style w:type="table" w:customStyle="1" w:styleId="119">
    <w:name w:val="Сетка таблицы11"/>
    <w:basedOn w:val="a5"/>
    <w:rsid w:val="002102E2"/>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2102E2"/>
    <w:rPr>
      <w:b/>
      <w:bCs/>
      <w:sz w:val="22"/>
      <w:szCs w:val="22"/>
      <w:lang w:val="ru-RU" w:eastAsia="ru-RU" w:bidi="ar-SA"/>
    </w:rPr>
  </w:style>
  <w:style w:type="character" w:customStyle="1" w:styleId="420">
    <w:name w:val="Знак Знак42"/>
    <w:rsid w:val="002102E2"/>
    <w:rPr>
      <w:sz w:val="24"/>
      <w:szCs w:val="24"/>
      <w:lang w:val="ru-RU" w:eastAsia="ru-RU" w:bidi="ar-SA"/>
    </w:rPr>
  </w:style>
  <w:style w:type="character" w:customStyle="1" w:styleId="ft1834">
    <w:name w:val="ft1834"/>
    <w:rsid w:val="002102E2"/>
  </w:style>
  <w:style w:type="character" w:customStyle="1" w:styleId="ft1846">
    <w:name w:val="ft1846"/>
    <w:rsid w:val="002102E2"/>
  </w:style>
  <w:style w:type="character" w:customStyle="1" w:styleId="ft1850">
    <w:name w:val="ft1850"/>
    <w:rsid w:val="002102E2"/>
  </w:style>
  <w:style w:type="character" w:customStyle="1" w:styleId="ft1994">
    <w:name w:val="ft1994"/>
    <w:rsid w:val="002102E2"/>
  </w:style>
  <w:style w:type="character" w:customStyle="1" w:styleId="ft2006">
    <w:name w:val="ft2006"/>
    <w:rsid w:val="002102E2"/>
  </w:style>
  <w:style w:type="character" w:customStyle="1" w:styleId="ft2181">
    <w:name w:val="ft2181"/>
    <w:rsid w:val="002102E2"/>
  </w:style>
  <w:style w:type="character" w:customStyle="1" w:styleId="ft2193">
    <w:name w:val="ft2193"/>
    <w:rsid w:val="002102E2"/>
  </w:style>
  <w:style w:type="character" w:customStyle="1" w:styleId="ft2205">
    <w:name w:val="ft2205"/>
    <w:rsid w:val="002102E2"/>
  </w:style>
  <w:style w:type="character" w:customStyle="1" w:styleId="ft2213">
    <w:name w:val="ft2213"/>
    <w:rsid w:val="002102E2"/>
  </w:style>
  <w:style w:type="paragraph" w:customStyle="1" w:styleId="-10-11">
    <w:name w:val="А-10-11"/>
    <w:basedOn w:val="a3"/>
    <w:rsid w:val="002102E2"/>
    <w:pPr>
      <w:spacing w:line="233" w:lineRule="exact"/>
      <w:ind w:firstLine="397"/>
      <w:jc w:val="both"/>
    </w:pPr>
    <w:rPr>
      <w:sz w:val="20"/>
      <w:szCs w:val="20"/>
    </w:rPr>
  </w:style>
  <w:style w:type="paragraph" w:customStyle="1" w:styleId="Lang">
    <w:name w:val="Lang"/>
    <w:basedOn w:val="a3"/>
    <w:rsid w:val="002102E2"/>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2102E2"/>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2102E2"/>
    <w:pPr>
      <w:suppressAutoHyphens/>
      <w:jc w:val="center"/>
    </w:pPr>
    <w:rPr>
      <w:sz w:val="26"/>
      <w:lang w:eastAsia="ar-SA"/>
    </w:rPr>
  </w:style>
  <w:style w:type="paragraph" w:customStyle="1" w:styleId="2ff2">
    <w:name w:val="Заголовок_2"/>
    <w:basedOn w:val="a3"/>
    <w:rsid w:val="002102E2"/>
    <w:pPr>
      <w:spacing w:line="360" w:lineRule="auto"/>
      <w:jc w:val="both"/>
    </w:pPr>
    <w:rPr>
      <w:rFonts w:ascii="Arial" w:hAnsi="Arial"/>
      <w:b/>
      <w:i/>
      <w:sz w:val="28"/>
      <w:szCs w:val="20"/>
    </w:rPr>
  </w:style>
  <w:style w:type="paragraph" w:customStyle="1" w:styleId="affffffff2">
    <w:name w:val="Абзац_СУБД"/>
    <w:basedOn w:val="a3"/>
    <w:rsid w:val="002102E2"/>
    <w:pPr>
      <w:spacing w:line="360" w:lineRule="auto"/>
      <w:ind w:firstLine="720"/>
      <w:jc w:val="both"/>
    </w:pPr>
    <w:rPr>
      <w:rFonts w:ascii="Arial" w:hAnsi="Arial"/>
      <w:sz w:val="28"/>
      <w:szCs w:val="20"/>
    </w:rPr>
  </w:style>
  <w:style w:type="character" w:customStyle="1" w:styleId="f1">
    <w:name w:val="f1"/>
    <w:rsid w:val="002102E2"/>
    <w:rPr>
      <w:rFonts w:cs="Times New Roman"/>
    </w:rPr>
  </w:style>
  <w:style w:type="paragraph" w:customStyle="1" w:styleId="075">
    <w:name w:val="Стиль Нумерованный список + сверху: (одинарная Авто  075 пт лини..."/>
    <w:basedOn w:val="a2"/>
    <w:rsid w:val="002102E2"/>
    <w:pPr>
      <w:numPr>
        <w:numId w:val="0"/>
      </w:numPr>
      <w:tabs>
        <w:tab w:val="left" w:pos="720"/>
        <w:tab w:val="left" w:pos="1354"/>
      </w:tabs>
      <w:ind w:left="360" w:hanging="360"/>
    </w:pPr>
    <w:rPr>
      <w:sz w:val="24"/>
      <w:lang w:eastAsia="ru-RU"/>
    </w:rPr>
  </w:style>
  <w:style w:type="paragraph" w:customStyle="1" w:styleId="4a">
    <w:name w:val="Обычный4"/>
    <w:rsid w:val="002102E2"/>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2102E2"/>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2102E2"/>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2102E2"/>
  </w:style>
  <w:style w:type="character" w:customStyle="1" w:styleId="ft776">
    <w:name w:val="ft776"/>
    <w:rsid w:val="002102E2"/>
  </w:style>
  <w:style w:type="character" w:customStyle="1" w:styleId="ft431">
    <w:name w:val="ft431"/>
    <w:rsid w:val="002102E2"/>
  </w:style>
  <w:style w:type="character" w:customStyle="1" w:styleId="ft793">
    <w:name w:val="ft793"/>
    <w:rsid w:val="002102E2"/>
  </w:style>
  <w:style w:type="character" w:customStyle="1" w:styleId="ft802">
    <w:name w:val="ft802"/>
    <w:rsid w:val="002102E2"/>
  </w:style>
  <w:style w:type="character" w:customStyle="1" w:styleId="ft890">
    <w:name w:val="ft890"/>
    <w:rsid w:val="002102E2"/>
  </w:style>
  <w:style w:type="character" w:customStyle="1" w:styleId="ft904">
    <w:name w:val="ft904"/>
    <w:rsid w:val="002102E2"/>
  </w:style>
  <w:style w:type="character" w:customStyle="1" w:styleId="ft914">
    <w:name w:val="ft914"/>
    <w:rsid w:val="002102E2"/>
  </w:style>
  <w:style w:type="character" w:customStyle="1" w:styleId="HTMLPreformattedChar">
    <w:name w:val="HTML Preformatted Char"/>
    <w:locked/>
    <w:rsid w:val="002102E2"/>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2102E2"/>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2102E2"/>
    <w:pPr>
      <w:keepNext/>
      <w:outlineLvl w:val="2"/>
    </w:pPr>
    <w:rPr>
      <w:rFonts w:eastAsia="Calibri"/>
      <w:szCs w:val="20"/>
    </w:rPr>
  </w:style>
  <w:style w:type="character" w:customStyle="1" w:styleId="review-h52">
    <w:name w:val="review-h52"/>
    <w:rsid w:val="002102E2"/>
    <w:rPr>
      <w:rFonts w:cs="Times New Roman"/>
      <w:b/>
      <w:bCs/>
      <w:color w:val="004080"/>
      <w:sz w:val="18"/>
      <w:szCs w:val="18"/>
      <w:u w:val="none"/>
    </w:rPr>
  </w:style>
  <w:style w:type="character" w:customStyle="1" w:styleId="BodyText2Char">
    <w:name w:val="Body Text 2 Char"/>
    <w:locked/>
    <w:rsid w:val="002102E2"/>
    <w:rPr>
      <w:rFonts w:ascii="Calibri" w:hAnsi="Calibri"/>
      <w:sz w:val="22"/>
      <w:szCs w:val="22"/>
      <w:lang w:val="ru-RU" w:eastAsia="ru-RU" w:bidi="ar-SA"/>
    </w:rPr>
  </w:style>
  <w:style w:type="paragraph" w:customStyle="1" w:styleId="1TimesNewRoman12">
    <w:name w:val="Стиль Загол. 1 ур. + Times New Roman 12 пт"/>
    <w:basedOn w:val="a3"/>
    <w:rsid w:val="002102E2"/>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2102E2"/>
    <w:rPr>
      <w:sz w:val="24"/>
      <w:szCs w:val="24"/>
      <w:lang w:val="ru-RU" w:eastAsia="ru-RU" w:bidi="ar-SA"/>
    </w:rPr>
  </w:style>
  <w:style w:type="character" w:customStyle="1" w:styleId="BodyText2Char1">
    <w:name w:val="Body Text 2 Char1"/>
    <w:semiHidden/>
    <w:locked/>
    <w:rsid w:val="002102E2"/>
    <w:rPr>
      <w:rFonts w:ascii="Calibri" w:hAnsi="Calibri"/>
      <w:lang w:val="ru-RU" w:eastAsia="ru-RU" w:bidi="ar-SA"/>
    </w:rPr>
  </w:style>
  <w:style w:type="paragraph" w:customStyle="1" w:styleId="affffffff3">
    <w:name w:val="НаКурсач"/>
    <w:basedOn w:val="a3"/>
    <w:rsid w:val="002102E2"/>
    <w:pPr>
      <w:spacing w:line="312" w:lineRule="auto"/>
      <w:jc w:val="both"/>
    </w:pPr>
    <w:rPr>
      <w:sz w:val="28"/>
    </w:rPr>
  </w:style>
  <w:style w:type="character" w:customStyle="1" w:styleId="Heading8Char">
    <w:name w:val="Heading 8 Char"/>
    <w:semiHidden/>
    <w:locked/>
    <w:rsid w:val="002102E2"/>
    <w:rPr>
      <w:rFonts w:ascii="Cambria" w:hAnsi="Cambria"/>
      <w:color w:val="404040"/>
      <w:lang w:val="ru-RU" w:eastAsia="ru-RU" w:bidi="ar-SA"/>
    </w:rPr>
  </w:style>
  <w:style w:type="character" w:customStyle="1" w:styleId="a10">
    <w:name w:val="a1"/>
    <w:rsid w:val="002102E2"/>
    <w:rPr>
      <w:rFonts w:cs="Times New Roman"/>
    </w:rPr>
  </w:style>
  <w:style w:type="character" w:customStyle="1" w:styleId="94">
    <w:name w:val="Знак Знак9"/>
    <w:locked/>
    <w:rsid w:val="002102E2"/>
    <w:rPr>
      <w:sz w:val="16"/>
      <w:szCs w:val="16"/>
      <w:lang w:val="ru-RU" w:eastAsia="ar-SA" w:bidi="ar-SA"/>
    </w:rPr>
  </w:style>
  <w:style w:type="character" w:customStyle="1" w:styleId="136">
    <w:name w:val="Знак Знак13"/>
    <w:locked/>
    <w:rsid w:val="002102E2"/>
    <w:rPr>
      <w:b/>
      <w:bCs/>
      <w:sz w:val="27"/>
      <w:szCs w:val="27"/>
      <w:lang w:val="ru-RU" w:eastAsia="ru-RU" w:bidi="ar-SA"/>
    </w:rPr>
  </w:style>
  <w:style w:type="character" w:customStyle="1" w:styleId="1ffff5">
    <w:name w:val="Сильное выделение1"/>
    <w:rsid w:val="002102E2"/>
    <w:rPr>
      <w:b/>
    </w:rPr>
  </w:style>
  <w:style w:type="paragraph" w:customStyle="1" w:styleId="HTML13">
    <w:name w:val="Стандартный HTML1"/>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2102E2"/>
    <w:rPr>
      <w:rFonts w:ascii="Arial" w:hAnsi="Arial" w:cs="Arial"/>
      <w:b/>
      <w:bCs/>
      <w:kern w:val="32"/>
      <w:sz w:val="32"/>
      <w:szCs w:val="32"/>
    </w:rPr>
  </w:style>
  <w:style w:type="character" w:customStyle="1" w:styleId="31a">
    <w:name w:val="Знак Знак31"/>
    <w:rsid w:val="002102E2"/>
    <w:rPr>
      <w:rFonts w:ascii="Arial" w:hAnsi="Arial" w:cs="Arial"/>
      <w:b/>
      <w:bCs/>
      <w:sz w:val="26"/>
      <w:szCs w:val="26"/>
    </w:rPr>
  </w:style>
  <w:style w:type="character" w:customStyle="1" w:styleId="227">
    <w:name w:val="Знак Знак22"/>
    <w:rsid w:val="002102E2"/>
    <w:rPr>
      <w:sz w:val="24"/>
      <w:szCs w:val="24"/>
    </w:rPr>
  </w:style>
  <w:style w:type="character" w:customStyle="1" w:styleId="300">
    <w:name w:val="Знак Знак30"/>
    <w:rsid w:val="002102E2"/>
    <w:rPr>
      <w:b/>
      <w:bCs/>
      <w:sz w:val="28"/>
      <w:szCs w:val="28"/>
    </w:rPr>
  </w:style>
  <w:style w:type="character" w:customStyle="1" w:styleId="262">
    <w:name w:val="Знак Знак26"/>
    <w:rsid w:val="002102E2"/>
    <w:rPr>
      <w:rFonts w:ascii="Calibri" w:hAnsi="Calibri"/>
      <w:i/>
      <w:iCs/>
      <w:sz w:val="24"/>
      <w:szCs w:val="24"/>
      <w:lang w:eastAsia="en-US"/>
    </w:rPr>
  </w:style>
  <w:style w:type="character" w:customStyle="1" w:styleId="200">
    <w:name w:val="Знак Знак20"/>
    <w:rsid w:val="002102E2"/>
    <w:rPr>
      <w:sz w:val="16"/>
      <w:szCs w:val="16"/>
    </w:rPr>
  </w:style>
  <w:style w:type="character" w:customStyle="1" w:styleId="190">
    <w:name w:val="Знак Знак19"/>
    <w:rsid w:val="002102E2"/>
    <w:rPr>
      <w:sz w:val="16"/>
      <w:szCs w:val="16"/>
    </w:rPr>
  </w:style>
  <w:style w:type="character" w:customStyle="1" w:styleId="250">
    <w:name w:val="Знак Знак25"/>
    <w:rsid w:val="002102E2"/>
    <w:rPr>
      <w:sz w:val="24"/>
    </w:rPr>
  </w:style>
  <w:style w:type="paragraph" w:customStyle="1" w:styleId="324">
    <w:name w:val="Основной текст 32"/>
    <w:basedOn w:val="a3"/>
    <w:rsid w:val="002102E2"/>
    <w:pPr>
      <w:overflowPunct w:val="0"/>
      <w:autoSpaceDE w:val="0"/>
      <w:autoSpaceDN w:val="0"/>
      <w:adjustRightInd w:val="0"/>
      <w:jc w:val="center"/>
      <w:textAlignment w:val="baseline"/>
    </w:pPr>
    <w:rPr>
      <w:b/>
      <w:sz w:val="32"/>
      <w:szCs w:val="20"/>
    </w:rPr>
  </w:style>
  <w:style w:type="character" w:customStyle="1" w:styleId="82">
    <w:name w:val="Знак Знак8"/>
    <w:rsid w:val="002102E2"/>
    <w:rPr>
      <w:rFonts w:ascii="Arial" w:hAnsi="Arial" w:cs="Arial"/>
      <w:b/>
      <w:bCs/>
      <w:i/>
      <w:iCs/>
      <w:sz w:val="28"/>
      <w:szCs w:val="28"/>
      <w:lang w:val="ru-RU" w:eastAsia="en-US" w:bidi="ar-SA"/>
    </w:rPr>
  </w:style>
  <w:style w:type="character" w:customStyle="1" w:styleId="field-content">
    <w:name w:val="field-content"/>
    <w:rsid w:val="002102E2"/>
  </w:style>
  <w:style w:type="character" w:customStyle="1" w:styleId="reference-text">
    <w:name w:val="reference-text"/>
    <w:rsid w:val="002102E2"/>
  </w:style>
  <w:style w:type="paragraph" w:customStyle="1" w:styleId="snip1">
    <w:name w:val="snip1"/>
    <w:basedOn w:val="a3"/>
    <w:rsid w:val="002102E2"/>
    <w:pPr>
      <w:spacing w:before="49" w:line="300" w:lineRule="atLeast"/>
    </w:pPr>
    <w:rPr>
      <w:color w:val="000000"/>
    </w:rPr>
  </w:style>
  <w:style w:type="paragraph" w:customStyle="1" w:styleId="Style74">
    <w:name w:val="Style74"/>
    <w:basedOn w:val="a3"/>
    <w:rsid w:val="002102E2"/>
    <w:pPr>
      <w:widowControl w:val="0"/>
      <w:autoSpaceDE w:val="0"/>
      <w:autoSpaceDN w:val="0"/>
      <w:adjustRightInd w:val="0"/>
      <w:spacing w:line="274" w:lineRule="exact"/>
      <w:ind w:firstLine="293"/>
      <w:jc w:val="both"/>
    </w:pPr>
  </w:style>
  <w:style w:type="character" w:customStyle="1" w:styleId="513">
    <w:name w:val="Знак Знак51"/>
    <w:locked/>
    <w:rsid w:val="002102E2"/>
    <w:rPr>
      <w:b/>
      <w:caps/>
      <w:sz w:val="24"/>
      <w:szCs w:val="24"/>
      <w:lang w:val="ru-RU" w:eastAsia="ru-RU" w:bidi="ar-SA"/>
    </w:rPr>
  </w:style>
  <w:style w:type="paragraph" w:customStyle="1" w:styleId="affffffff4">
    <w:name w:val="Основной текст с отступо"/>
    <w:basedOn w:val="a3"/>
    <w:rsid w:val="002102E2"/>
    <w:pPr>
      <w:ind w:left="-340" w:firstLine="720"/>
    </w:pPr>
    <w:rPr>
      <w:sz w:val="36"/>
      <w:szCs w:val="20"/>
    </w:rPr>
  </w:style>
  <w:style w:type="paragraph" w:customStyle="1" w:styleId="Standard">
    <w:name w:val="Standard"/>
    <w:rsid w:val="002102E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2102E2"/>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2102E2"/>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2102E2"/>
    <w:rPr>
      <w:rFonts w:ascii="Sylfaen" w:hAnsi="Sylfaen" w:cs="Sylfaen"/>
      <w:sz w:val="19"/>
      <w:szCs w:val="19"/>
      <w:u w:val="none"/>
    </w:rPr>
  </w:style>
  <w:style w:type="character" w:customStyle="1" w:styleId="520">
    <w:name w:val="Знак Знак52"/>
    <w:rsid w:val="002102E2"/>
    <w:rPr>
      <w:rFonts w:ascii="Arial" w:eastAsia="Times New Roman" w:hAnsi="Arial" w:cs="Arial"/>
      <w:b/>
      <w:bCs/>
      <w:i/>
      <w:iCs/>
      <w:sz w:val="28"/>
      <w:szCs w:val="28"/>
    </w:rPr>
  </w:style>
  <w:style w:type="paragraph" w:customStyle="1" w:styleId="a3cxspmiddle">
    <w:name w:val="a3cxspmiddle"/>
    <w:basedOn w:val="a3"/>
    <w:rsid w:val="002102E2"/>
    <w:pPr>
      <w:spacing w:before="100" w:beforeAutospacing="1" w:after="100" w:afterAutospacing="1"/>
    </w:pPr>
    <w:rPr>
      <w:color w:val="000000"/>
    </w:rPr>
  </w:style>
  <w:style w:type="paragraph" w:customStyle="1" w:styleId="a3cxsplast">
    <w:name w:val="a3cxsplast"/>
    <w:basedOn w:val="a3"/>
    <w:rsid w:val="002102E2"/>
    <w:pPr>
      <w:spacing w:before="100" w:beforeAutospacing="1" w:after="100" w:afterAutospacing="1"/>
    </w:pPr>
    <w:rPr>
      <w:color w:val="000000"/>
    </w:rPr>
  </w:style>
  <w:style w:type="character" w:customStyle="1" w:styleId="ft1786">
    <w:name w:val="ft1786"/>
    <w:uiPriority w:val="99"/>
    <w:rsid w:val="002102E2"/>
  </w:style>
  <w:style w:type="character" w:customStyle="1" w:styleId="c16">
    <w:name w:val="c16"/>
    <w:rsid w:val="002102E2"/>
  </w:style>
  <w:style w:type="character" w:customStyle="1" w:styleId="BodyTextChar1">
    <w:name w:val="Body Text Char1"/>
    <w:aliases w:val="Знак1 Char"/>
    <w:locked/>
    <w:rsid w:val="002102E2"/>
    <w:rPr>
      <w:sz w:val="24"/>
      <w:lang w:val="ru-RU" w:eastAsia="ru-RU"/>
    </w:rPr>
  </w:style>
  <w:style w:type="character" w:customStyle="1" w:styleId="font7">
    <w:name w:val="font7"/>
    <w:rsid w:val="002102E2"/>
  </w:style>
  <w:style w:type="paragraph" w:customStyle="1" w:styleId="affffffff5">
    <w:name w:val="Знак Знак Знак Знак Знак Знак Знак Знак Знак Знак"/>
    <w:basedOn w:val="a3"/>
    <w:rsid w:val="002102E2"/>
    <w:pPr>
      <w:spacing w:after="160" w:line="240" w:lineRule="exact"/>
    </w:pPr>
    <w:rPr>
      <w:rFonts w:ascii="Verdana" w:hAnsi="Verdana" w:cs="Verdana"/>
      <w:sz w:val="20"/>
      <w:szCs w:val="20"/>
      <w:lang w:val="en-US" w:eastAsia="en-US"/>
    </w:rPr>
  </w:style>
  <w:style w:type="character" w:customStyle="1" w:styleId="FontStyle79">
    <w:name w:val="Font Style79"/>
    <w:rsid w:val="002102E2"/>
    <w:rPr>
      <w:rFonts w:ascii="Times New Roman" w:hAnsi="Times New Roman" w:cs="Times New Roman"/>
      <w:sz w:val="16"/>
      <w:szCs w:val="16"/>
    </w:rPr>
  </w:style>
  <w:style w:type="character" w:customStyle="1" w:styleId="FontStyle57">
    <w:name w:val="Font Style57"/>
    <w:rsid w:val="002102E2"/>
    <w:rPr>
      <w:rFonts w:ascii="Times New Roman" w:hAnsi="Times New Roman" w:cs="Times New Roman"/>
      <w:b/>
      <w:bCs/>
      <w:sz w:val="16"/>
      <w:szCs w:val="16"/>
    </w:rPr>
  </w:style>
  <w:style w:type="character" w:customStyle="1" w:styleId="FontStyle32">
    <w:name w:val="Font Style32"/>
    <w:rsid w:val="002102E2"/>
    <w:rPr>
      <w:rFonts w:ascii="Times New Roman" w:hAnsi="Times New Roman" w:cs="Times New Roman"/>
      <w:i/>
      <w:iCs/>
      <w:sz w:val="26"/>
      <w:szCs w:val="26"/>
    </w:rPr>
  </w:style>
  <w:style w:type="paragraph" w:customStyle="1" w:styleId="iditems">
    <w:name w:val="iditems"/>
    <w:basedOn w:val="a3"/>
    <w:rsid w:val="002102E2"/>
    <w:pPr>
      <w:spacing w:before="75" w:after="150"/>
    </w:pPr>
  </w:style>
  <w:style w:type="character" w:customStyle="1" w:styleId="pseudo-href5">
    <w:name w:val="pseudo-href5"/>
    <w:rsid w:val="002102E2"/>
  </w:style>
  <w:style w:type="character" w:customStyle="1" w:styleId="title1">
    <w:name w:val="title1"/>
    <w:rsid w:val="002102E2"/>
    <w:rPr>
      <w:rFonts w:ascii="Verdana" w:hAnsi="Verdana" w:hint="default"/>
      <w:color w:val="301007"/>
      <w:sz w:val="30"/>
      <w:szCs w:val="30"/>
    </w:rPr>
  </w:style>
  <w:style w:type="paragraph" w:customStyle="1" w:styleId="325">
    <w:name w:val="Заголовок 32"/>
    <w:basedOn w:val="a3"/>
    <w:next w:val="a3"/>
    <w:rsid w:val="002102E2"/>
    <w:pPr>
      <w:keepNext/>
      <w:snapToGrid w:val="0"/>
      <w:spacing w:before="240" w:after="60"/>
    </w:pPr>
    <w:rPr>
      <w:rFonts w:ascii="Arial" w:hAnsi="Arial"/>
      <w:szCs w:val="20"/>
    </w:rPr>
  </w:style>
  <w:style w:type="character" w:customStyle="1" w:styleId="2ff3">
    <w:name w:val="Заголовок 2 Знак Знак Знак"/>
    <w:rsid w:val="002102E2"/>
    <w:rPr>
      <w:rFonts w:ascii="Arial" w:hAnsi="Arial" w:cs="Arial"/>
      <w:b/>
      <w:bCs/>
      <w:i/>
      <w:iCs/>
      <w:sz w:val="28"/>
      <w:szCs w:val="28"/>
      <w:lang w:val="en-US" w:eastAsia="en-US" w:bidi="ar-SA"/>
    </w:rPr>
  </w:style>
  <w:style w:type="character" w:customStyle="1" w:styleId="ft21391">
    <w:name w:val="ft21391"/>
    <w:rsid w:val="002102E2"/>
    <w:rPr>
      <w:rFonts w:ascii="Times" w:hAnsi="Times" w:hint="default"/>
      <w:color w:val="000000"/>
      <w:spacing w:val="13"/>
      <w:sz w:val="24"/>
      <w:szCs w:val="24"/>
    </w:rPr>
  </w:style>
  <w:style w:type="character" w:customStyle="1" w:styleId="ft21791">
    <w:name w:val="ft21791"/>
    <w:rsid w:val="002102E2"/>
    <w:rPr>
      <w:rFonts w:ascii="Times" w:hAnsi="Times" w:hint="default"/>
      <w:color w:val="000000"/>
      <w:spacing w:val="13"/>
      <w:sz w:val="24"/>
      <w:szCs w:val="24"/>
    </w:rPr>
  </w:style>
  <w:style w:type="character" w:customStyle="1" w:styleId="ft23581">
    <w:name w:val="ft23581"/>
    <w:rsid w:val="002102E2"/>
    <w:rPr>
      <w:rFonts w:ascii="Times" w:hAnsi="Times" w:hint="default"/>
      <w:color w:val="000000"/>
      <w:spacing w:val="13"/>
      <w:sz w:val="24"/>
      <w:szCs w:val="24"/>
    </w:rPr>
  </w:style>
  <w:style w:type="character" w:customStyle="1" w:styleId="ft22941">
    <w:name w:val="ft22941"/>
    <w:rsid w:val="002102E2"/>
    <w:rPr>
      <w:rFonts w:ascii="Times" w:hAnsi="Times" w:hint="default"/>
      <w:color w:val="000000"/>
      <w:spacing w:val="13"/>
      <w:sz w:val="24"/>
      <w:szCs w:val="24"/>
    </w:rPr>
  </w:style>
  <w:style w:type="character" w:customStyle="1" w:styleId="garantcommenttitle1">
    <w:name w:val="garantcommenttitle1"/>
    <w:rsid w:val="002102E2"/>
    <w:rPr>
      <w:sz w:val="22"/>
      <w:szCs w:val="22"/>
    </w:rPr>
  </w:style>
  <w:style w:type="paragraph" w:customStyle="1" w:styleId="affffffff6">
    <w:name w:val="Текст диссертации"/>
    <w:basedOn w:val="a3"/>
    <w:rsid w:val="002102E2"/>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2102E2"/>
    <w:rPr>
      <w:rFonts w:ascii="Times New Roman" w:hAnsi="Times New Roman"/>
      <w:b/>
      <w:i/>
      <w:spacing w:val="0"/>
      <w:sz w:val="23"/>
    </w:rPr>
  </w:style>
  <w:style w:type="paragraph" w:customStyle="1" w:styleId="src">
    <w:name w:val="src"/>
    <w:basedOn w:val="a3"/>
    <w:rsid w:val="002102E2"/>
    <w:pPr>
      <w:spacing w:after="225"/>
    </w:pPr>
    <w:rPr>
      <w:i/>
      <w:iCs/>
      <w:color w:val="939756"/>
      <w:sz w:val="17"/>
      <w:szCs w:val="17"/>
    </w:rPr>
  </w:style>
  <w:style w:type="paragraph" w:customStyle="1" w:styleId="3f4">
    <w:name w:val="Обычный3"/>
    <w:rsid w:val="002102E2"/>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2102E2"/>
    <w:pPr>
      <w:widowControl w:val="0"/>
      <w:autoSpaceDE w:val="0"/>
      <w:autoSpaceDN w:val="0"/>
      <w:adjustRightInd w:val="0"/>
      <w:spacing w:line="317" w:lineRule="exact"/>
      <w:ind w:firstLine="355"/>
      <w:jc w:val="both"/>
    </w:pPr>
  </w:style>
  <w:style w:type="character" w:customStyle="1" w:styleId="FontStyle924">
    <w:name w:val="Font Style924"/>
    <w:rsid w:val="002102E2"/>
    <w:rPr>
      <w:rFonts w:ascii="Times New Roman" w:hAnsi="Times New Roman" w:cs="Times New Roman"/>
      <w:b/>
      <w:bCs/>
      <w:i/>
      <w:iCs/>
      <w:sz w:val="12"/>
      <w:szCs w:val="12"/>
    </w:rPr>
  </w:style>
  <w:style w:type="paragraph" w:customStyle="1" w:styleId="Style451">
    <w:name w:val="Style451"/>
    <w:basedOn w:val="a3"/>
    <w:rsid w:val="002102E2"/>
    <w:pPr>
      <w:widowControl w:val="0"/>
      <w:autoSpaceDE w:val="0"/>
      <w:autoSpaceDN w:val="0"/>
      <w:adjustRightInd w:val="0"/>
    </w:pPr>
  </w:style>
  <w:style w:type="character" w:customStyle="1" w:styleId="FontStyle818">
    <w:name w:val="Font Style818"/>
    <w:rsid w:val="002102E2"/>
    <w:rPr>
      <w:rFonts w:ascii="Times New Roman" w:hAnsi="Times New Roman" w:cs="Times New Roman"/>
      <w:b/>
      <w:bCs/>
      <w:sz w:val="16"/>
      <w:szCs w:val="16"/>
    </w:rPr>
  </w:style>
  <w:style w:type="character" w:customStyle="1" w:styleId="FontStyle998">
    <w:name w:val="Font Style998"/>
    <w:rsid w:val="002102E2"/>
    <w:rPr>
      <w:rFonts w:ascii="Times New Roman" w:hAnsi="Times New Roman" w:cs="Times New Roman"/>
      <w:b/>
      <w:bCs/>
      <w:spacing w:val="-10"/>
      <w:sz w:val="22"/>
      <w:szCs w:val="22"/>
    </w:rPr>
  </w:style>
  <w:style w:type="paragraph" w:customStyle="1" w:styleId="Style411">
    <w:name w:val="Style411"/>
    <w:basedOn w:val="a3"/>
    <w:rsid w:val="002102E2"/>
    <w:pPr>
      <w:widowControl w:val="0"/>
      <w:autoSpaceDE w:val="0"/>
      <w:autoSpaceDN w:val="0"/>
      <w:adjustRightInd w:val="0"/>
    </w:pPr>
  </w:style>
  <w:style w:type="character" w:customStyle="1" w:styleId="FontStyle812">
    <w:name w:val="Font Style812"/>
    <w:rsid w:val="002102E2"/>
    <w:rPr>
      <w:rFonts w:ascii="Times New Roman" w:hAnsi="Times New Roman" w:cs="Times New Roman"/>
      <w:b/>
      <w:bCs/>
      <w:spacing w:val="-10"/>
      <w:sz w:val="30"/>
      <w:szCs w:val="30"/>
    </w:rPr>
  </w:style>
  <w:style w:type="character" w:customStyle="1" w:styleId="FontStyle947">
    <w:name w:val="Font Style947"/>
    <w:rsid w:val="002102E2"/>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2102E2"/>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2102E2"/>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2102E2"/>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2102E2"/>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2102E2"/>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2102E2"/>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2102E2"/>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2102E2"/>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2102E2"/>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2102E2"/>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2102E2"/>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2102E2"/>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2102E2"/>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2102E2"/>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2102E2"/>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2102E2"/>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2102E2"/>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2102E2"/>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2102E2"/>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2102E2"/>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2102E2"/>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2102E2"/>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2102E2"/>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2102E2"/>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2102E2"/>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2102E2"/>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2102E2"/>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2102E2"/>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2102E2"/>
    <w:rPr>
      <w:rFonts w:ascii="Times New Roman" w:hAnsi="Times New Roman"/>
      <w:bCs w:val="0"/>
      <w:i w:val="0"/>
      <w:sz w:val="24"/>
      <w:lang w:eastAsia="ru-RU"/>
    </w:rPr>
  </w:style>
  <w:style w:type="paragraph" w:customStyle="1" w:styleId="FR5">
    <w:name w:val="FR5"/>
    <w:rsid w:val="002102E2"/>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2102E2"/>
    <w:pPr>
      <w:spacing w:before="100" w:beforeAutospacing="1" w:after="100" w:afterAutospacing="1"/>
    </w:pPr>
  </w:style>
  <w:style w:type="paragraph" w:customStyle="1" w:styleId="unip">
    <w:name w:val="unip"/>
    <w:basedOn w:val="a3"/>
    <w:rsid w:val="002102E2"/>
    <w:pPr>
      <w:spacing w:before="100" w:beforeAutospacing="1" w:after="100" w:afterAutospacing="1"/>
    </w:pPr>
  </w:style>
  <w:style w:type="character" w:customStyle="1" w:styleId="modinfo">
    <w:name w:val="modinfo"/>
    <w:rsid w:val="002102E2"/>
  </w:style>
  <w:style w:type="character" w:customStyle="1" w:styleId="style81">
    <w:name w:val="style81"/>
    <w:rsid w:val="002102E2"/>
    <w:rPr>
      <w:b/>
      <w:bCs/>
      <w:color w:val="333333"/>
      <w:sz w:val="31"/>
      <w:szCs w:val="31"/>
    </w:rPr>
  </w:style>
  <w:style w:type="character" w:customStyle="1" w:styleId="affffffff7">
    <w:name w:val="Разрядка"/>
    <w:rsid w:val="002102E2"/>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2102E2"/>
    <w:rPr>
      <w:sz w:val="24"/>
      <w:szCs w:val="24"/>
      <w:lang w:val="ru-RU" w:eastAsia="ru-RU" w:bidi="hi-IN"/>
    </w:rPr>
  </w:style>
  <w:style w:type="character" w:customStyle="1" w:styleId="401">
    <w:name w:val="Знак Знак40"/>
    <w:locked/>
    <w:rsid w:val="002102E2"/>
    <w:rPr>
      <w:rFonts w:ascii="Arial" w:hAnsi="Arial"/>
      <w:b/>
      <w:sz w:val="26"/>
    </w:rPr>
  </w:style>
  <w:style w:type="character" w:customStyle="1" w:styleId="290">
    <w:name w:val="Знак Знак29"/>
    <w:locked/>
    <w:rsid w:val="002102E2"/>
    <w:rPr>
      <w:sz w:val="24"/>
    </w:rPr>
  </w:style>
  <w:style w:type="character" w:customStyle="1" w:styleId="21c">
    <w:name w:val="Красная строка 2 Знак1"/>
    <w:rsid w:val="002102E2"/>
    <w:rPr>
      <w:sz w:val="24"/>
      <w:lang w:val="ru-RU" w:eastAsia="ru-RU"/>
    </w:rPr>
  </w:style>
  <w:style w:type="character" w:customStyle="1" w:styleId="3231Heading121">
    <w:name w:val="Знак Знак3;Текст Знак2;Знак3 Знак1;Heading 12 Знак1 Знак Знак"/>
    <w:locked/>
    <w:rsid w:val="002102E2"/>
    <w:rPr>
      <w:sz w:val="24"/>
      <w:lang w:val="ru-RU" w:eastAsia="ru-RU"/>
    </w:rPr>
  </w:style>
  <w:style w:type="character" w:customStyle="1" w:styleId="391">
    <w:name w:val="Знак Знак39"/>
    <w:locked/>
    <w:rsid w:val="002102E2"/>
    <w:rPr>
      <w:b/>
      <w:sz w:val="28"/>
    </w:rPr>
  </w:style>
  <w:style w:type="character" w:customStyle="1" w:styleId="381">
    <w:name w:val="Знак Знак38"/>
    <w:locked/>
    <w:rsid w:val="002102E2"/>
    <w:rPr>
      <w:b/>
      <w:i/>
      <w:sz w:val="26"/>
    </w:rPr>
  </w:style>
  <w:style w:type="character" w:customStyle="1" w:styleId="371">
    <w:name w:val="Знак Знак37"/>
    <w:locked/>
    <w:rsid w:val="002102E2"/>
    <w:rPr>
      <w:b/>
      <w:sz w:val="22"/>
      <w:lang w:val="ru-RU" w:eastAsia="ru-RU"/>
    </w:rPr>
  </w:style>
  <w:style w:type="character" w:customStyle="1" w:styleId="361">
    <w:name w:val="Знак Знак36"/>
    <w:locked/>
    <w:rsid w:val="002102E2"/>
    <w:rPr>
      <w:sz w:val="24"/>
      <w:lang w:val="ru-RU" w:eastAsia="ru-RU"/>
    </w:rPr>
  </w:style>
  <w:style w:type="character" w:customStyle="1" w:styleId="351">
    <w:name w:val="Знак Знак35"/>
    <w:uiPriority w:val="99"/>
    <w:locked/>
    <w:rsid w:val="002102E2"/>
    <w:rPr>
      <w:rFonts w:ascii="Calibri" w:hAnsi="Calibri"/>
      <w:i/>
      <w:sz w:val="24"/>
      <w:lang w:eastAsia="en-US"/>
    </w:rPr>
  </w:style>
  <w:style w:type="character" w:customStyle="1" w:styleId="342">
    <w:name w:val="Знак Знак34"/>
    <w:locked/>
    <w:rsid w:val="002102E2"/>
    <w:rPr>
      <w:rFonts w:ascii="Arial" w:hAnsi="Arial"/>
      <w:sz w:val="22"/>
      <w:lang w:val="ru-RU" w:eastAsia="ru-RU"/>
    </w:rPr>
  </w:style>
  <w:style w:type="character" w:customStyle="1" w:styleId="301">
    <w:name w:val="Знак Знак301"/>
    <w:locked/>
    <w:rsid w:val="002102E2"/>
    <w:rPr>
      <w:sz w:val="24"/>
    </w:rPr>
  </w:style>
  <w:style w:type="character" w:customStyle="1" w:styleId="272">
    <w:name w:val="Знак Знак27"/>
    <w:locked/>
    <w:rsid w:val="002102E2"/>
    <w:rPr>
      <w:sz w:val="24"/>
    </w:rPr>
  </w:style>
  <w:style w:type="paragraph" w:customStyle="1" w:styleId="affffffff8">
    <w:name w:val="Об"/>
    <w:rsid w:val="002102E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2102E2"/>
    <w:rPr>
      <w:sz w:val="24"/>
      <w:lang w:val="en-US"/>
    </w:rPr>
  </w:style>
  <w:style w:type="paragraph" w:customStyle="1" w:styleId="stepanov">
    <w:name w:val="stepanov"/>
    <w:basedOn w:val="af3"/>
    <w:rsid w:val="002102E2"/>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2102E2"/>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2102E2"/>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2102E2"/>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2102E2"/>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2102E2"/>
    <w:rPr>
      <w:iCs/>
    </w:rPr>
  </w:style>
  <w:style w:type="character" w:customStyle="1" w:styleId="720">
    <w:name w:val="Знак Знак72"/>
    <w:rsid w:val="002102E2"/>
    <w:rPr>
      <w:sz w:val="16"/>
      <w:lang w:val="ru-RU" w:eastAsia="ru-RU"/>
    </w:rPr>
  </w:style>
  <w:style w:type="paragraph" w:customStyle="1" w:styleId="08">
    <w:name w:val="Стиль По ширине Первая строка:  08 см"/>
    <w:basedOn w:val="a3"/>
    <w:rsid w:val="002102E2"/>
    <w:pPr>
      <w:ind w:firstLine="454"/>
      <w:jc w:val="both"/>
    </w:pPr>
  </w:style>
  <w:style w:type="character" w:customStyle="1" w:styleId="orange">
    <w:name w:val="orange"/>
    <w:rsid w:val="002102E2"/>
  </w:style>
  <w:style w:type="character" w:customStyle="1" w:styleId="gray">
    <w:name w:val="gray"/>
    <w:rsid w:val="002102E2"/>
  </w:style>
  <w:style w:type="paragraph" w:customStyle="1" w:styleId="affffffff9">
    <w:name w:val="Основной тект"/>
    <w:basedOn w:val="a3"/>
    <w:link w:val="affffffffa"/>
    <w:rsid w:val="002102E2"/>
    <w:pPr>
      <w:ind w:firstLine="454"/>
      <w:jc w:val="both"/>
    </w:pPr>
  </w:style>
  <w:style w:type="character" w:customStyle="1" w:styleId="affffffffa">
    <w:name w:val="Основной тект Знак"/>
    <w:link w:val="affffffff9"/>
    <w:locked/>
    <w:rsid w:val="002102E2"/>
    <w:rPr>
      <w:rFonts w:ascii="Times New Roman" w:eastAsia="Times New Roman" w:hAnsi="Times New Roman" w:cs="Times New Roman"/>
      <w:sz w:val="24"/>
      <w:szCs w:val="24"/>
      <w:lang w:eastAsia="ru-RU"/>
    </w:rPr>
  </w:style>
  <w:style w:type="paragraph" w:customStyle="1" w:styleId="affffffffb">
    <w:name w:val="Примечание"/>
    <w:basedOn w:val="a3"/>
    <w:rsid w:val="002102E2"/>
    <w:pPr>
      <w:ind w:firstLine="454"/>
      <w:jc w:val="both"/>
    </w:pPr>
    <w:rPr>
      <w:i/>
    </w:rPr>
  </w:style>
  <w:style w:type="character" w:customStyle="1" w:styleId="nameautor3">
    <w:name w:val="name_autor3"/>
    <w:rsid w:val="002102E2"/>
    <w:rPr>
      <w:rFonts w:cs="Times New Roman"/>
    </w:rPr>
  </w:style>
  <w:style w:type="paragraph" w:customStyle="1" w:styleId="affffffffc">
    <w:name w:val="Прижатый влево"/>
    <w:basedOn w:val="a3"/>
    <w:next w:val="a3"/>
    <w:rsid w:val="002102E2"/>
    <w:pPr>
      <w:autoSpaceDE w:val="0"/>
      <w:autoSpaceDN w:val="0"/>
      <w:adjustRightInd w:val="0"/>
    </w:pPr>
    <w:rPr>
      <w:rFonts w:ascii="Arial" w:hAnsi="Arial"/>
      <w:sz w:val="20"/>
      <w:szCs w:val="20"/>
    </w:rPr>
  </w:style>
  <w:style w:type="paragraph" w:customStyle="1" w:styleId="11a">
    <w:name w:val="Обычный11"/>
    <w:rsid w:val="002102E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2102E2"/>
    <w:pPr>
      <w:spacing w:before="100" w:beforeAutospacing="1" w:after="100" w:afterAutospacing="1"/>
    </w:pPr>
  </w:style>
  <w:style w:type="paragraph" w:customStyle="1" w:styleId="affffffffd">
    <w:name w:val="Нормальный (таблица)"/>
    <w:basedOn w:val="a3"/>
    <w:next w:val="a3"/>
    <w:rsid w:val="002102E2"/>
    <w:pPr>
      <w:widowControl w:val="0"/>
      <w:autoSpaceDE w:val="0"/>
      <w:autoSpaceDN w:val="0"/>
      <w:adjustRightInd w:val="0"/>
      <w:jc w:val="both"/>
    </w:pPr>
    <w:rPr>
      <w:rFonts w:ascii="Arial" w:hAnsi="Arial" w:cs="Arial"/>
    </w:rPr>
  </w:style>
  <w:style w:type="character" w:customStyle="1" w:styleId="ft523">
    <w:name w:val="ft523"/>
    <w:rsid w:val="002102E2"/>
    <w:rPr>
      <w:rFonts w:cs="Times New Roman"/>
    </w:rPr>
  </w:style>
  <w:style w:type="character" w:customStyle="1" w:styleId="ft553">
    <w:name w:val="ft553"/>
    <w:rsid w:val="002102E2"/>
    <w:rPr>
      <w:rFonts w:cs="Times New Roman"/>
    </w:rPr>
  </w:style>
  <w:style w:type="character" w:customStyle="1" w:styleId="ft672">
    <w:name w:val="ft672"/>
    <w:rsid w:val="002102E2"/>
    <w:rPr>
      <w:rFonts w:cs="Times New Roman"/>
    </w:rPr>
  </w:style>
  <w:style w:type="character" w:customStyle="1" w:styleId="formlabels1">
    <w:name w:val="form_labels1"/>
    <w:rsid w:val="002102E2"/>
    <w:rPr>
      <w:rFonts w:ascii="Verdana" w:hAnsi="Verdana"/>
      <w:sz w:val="16"/>
    </w:rPr>
  </w:style>
  <w:style w:type="paragraph" w:customStyle="1" w:styleId="2ff4">
    <w:name w:val="Знак Знак2 Знак Знак Знак Знак Знак Знак Знак Знак Знак Знак"/>
    <w:basedOn w:val="a3"/>
    <w:rsid w:val="002102E2"/>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2102E2"/>
    <w:rPr>
      <w:rFonts w:ascii="Verdana" w:hAnsi="Verdana"/>
      <w:b/>
      <w:color w:val="7C9DC0"/>
      <w:sz w:val="22"/>
      <w:shd w:val="clear" w:color="auto" w:fill="FAF0E6"/>
    </w:rPr>
  </w:style>
  <w:style w:type="paragraph" w:customStyle="1" w:styleId="cjk">
    <w:name w:val="cjk"/>
    <w:basedOn w:val="a3"/>
    <w:rsid w:val="002102E2"/>
    <w:pPr>
      <w:spacing w:before="100" w:beforeAutospacing="1" w:after="115"/>
    </w:pPr>
    <w:rPr>
      <w:color w:val="000000"/>
      <w:sz w:val="20"/>
      <w:szCs w:val="20"/>
    </w:rPr>
  </w:style>
  <w:style w:type="paragraph" w:customStyle="1" w:styleId="ctl">
    <w:name w:val="ctl"/>
    <w:basedOn w:val="a3"/>
    <w:rsid w:val="002102E2"/>
    <w:pPr>
      <w:spacing w:before="100" w:beforeAutospacing="1" w:after="115"/>
    </w:pPr>
    <w:rPr>
      <w:rFonts w:ascii="Calibri" w:hAnsi="Calibri"/>
      <w:color w:val="000000"/>
      <w:sz w:val="20"/>
      <w:szCs w:val="20"/>
    </w:rPr>
  </w:style>
  <w:style w:type="character" w:customStyle="1" w:styleId="ft1100">
    <w:name w:val="ft1100"/>
    <w:rsid w:val="002102E2"/>
    <w:rPr>
      <w:rFonts w:cs="Times New Roman"/>
    </w:rPr>
  </w:style>
  <w:style w:type="character" w:customStyle="1" w:styleId="ft1168">
    <w:name w:val="ft1168"/>
    <w:rsid w:val="002102E2"/>
    <w:rPr>
      <w:rFonts w:cs="Times New Roman"/>
    </w:rPr>
  </w:style>
  <w:style w:type="character" w:customStyle="1" w:styleId="ft1237">
    <w:name w:val="ft1237"/>
    <w:rsid w:val="002102E2"/>
    <w:rPr>
      <w:rFonts w:cs="Times New Roman"/>
    </w:rPr>
  </w:style>
  <w:style w:type="character" w:customStyle="1" w:styleId="ft1245">
    <w:name w:val="ft1245"/>
    <w:rsid w:val="002102E2"/>
    <w:rPr>
      <w:rFonts w:cs="Times New Roman"/>
    </w:rPr>
  </w:style>
  <w:style w:type="paragraph" w:customStyle="1" w:styleId="2ff5">
    <w:name w:val="[О] Загол. 2 ур."/>
    <w:rsid w:val="002102E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2102E2"/>
    <w:rPr>
      <w:b/>
      <w:caps/>
      <w:sz w:val="24"/>
      <w:lang w:val="ru-RU" w:eastAsia="ru-RU"/>
    </w:rPr>
  </w:style>
  <w:style w:type="character" w:customStyle="1" w:styleId="162">
    <w:name w:val="Знак Знак162"/>
    <w:rsid w:val="002102E2"/>
    <w:rPr>
      <w:rFonts w:ascii="Cambria" w:eastAsia="Times New Roman" w:hAnsi="Cambria"/>
      <w:b/>
      <w:kern w:val="32"/>
      <w:sz w:val="32"/>
    </w:rPr>
  </w:style>
  <w:style w:type="paragraph" w:customStyle="1" w:styleId="BodyText22">
    <w:name w:val="Body Text 22"/>
    <w:basedOn w:val="a3"/>
    <w:rsid w:val="002102E2"/>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2102E2"/>
    <w:pPr>
      <w:ind w:left="600" w:hanging="600"/>
      <w:jc w:val="both"/>
    </w:pPr>
    <w:rPr>
      <w:rFonts w:eastAsia="MS Mincho"/>
      <w:sz w:val="28"/>
      <w:szCs w:val="28"/>
      <w:lang w:eastAsia="ja-JP"/>
    </w:rPr>
  </w:style>
  <w:style w:type="paragraph" w:customStyle="1" w:styleId="affffffffe">
    <w:name w:val="Îñíîâíîé"/>
    <w:basedOn w:val="a3"/>
    <w:rsid w:val="002102E2"/>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2102E2"/>
    <w:pPr>
      <w:overflowPunct w:val="0"/>
      <w:autoSpaceDE w:val="0"/>
      <w:autoSpaceDN w:val="0"/>
      <w:adjustRightInd w:val="0"/>
      <w:jc w:val="center"/>
      <w:textAlignment w:val="baseline"/>
    </w:pPr>
    <w:rPr>
      <w:sz w:val="28"/>
      <w:szCs w:val="20"/>
    </w:rPr>
  </w:style>
  <w:style w:type="character" w:customStyle="1" w:styleId="name">
    <w:name w:val="name"/>
    <w:rsid w:val="002102E2"/>
    <w:rPr>
      <w:rFonts w:cs="Times New Roman"/>
    </w:rPr>
  </w:style>
  <w:style w:type="paragraph" w:customStyle="1" w:styleId="acaae">
    <w:name w:val="?acaae"/>
    <w:basedOn w:val="a3"/>
    <w:rsid w:val="002102E2"/>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2102E2"/>
    <w:pPr>
      <w:widowControl w:val="0"/>
      <w:ind w:left="720" w:firstLine="400"/>
      <w:jc w:val="both"/>
    </w:pPr>
  </w:style>
  <w:style w:type="paragraph" w:customStyle="1" w:styleId="326">
    <w:name w:val="Основной текст с отступом 32"/>
    <w:basedOn w:val="a3"/>
    <w:rsid w:val="002102E2"/>
    <w:pPr>
      <w:overflowPunct w:val="0"/>
      <w:autoSpaceDE w:val="0"/>
      <w:autoSpaceDN w:val="0"/>
      <w:adjustRightInd w:val="0"/>
      <w:spacing w:after="120"/>
      <w:ind w:left="283"/>
      <w:textAlignment w:val="baseline"/>
    </w:pPr>
    <w:rPr>
      <w:sz w:val="16"/>
      <w:szCs w:val="20"/>
    </w:rPr>
  </w:style>
  <w:style w:type="character" w:customStyle="1" w:styleId="ft3087">
    <w:name w:val="ft3087"/>
    <w:rsid w:val="002102E2"/>
    <w:rPr>
      <w:rFonts w:cs="Times New Roman"/>
    </w:rPr>
  </w:style>
  <w:style w:type="character" w:customStyle="1" w:styleId="ft3162">
    <w:name w:val="ft3162"/>
    <w:rsid w:val="002102E2"/>
    <w:rPr>
      <w:rFonts w:cs="Times New Roman"/>
    </w:rPr>
  </w:style>
  <w:style w:type="character" w:customStyle="1" w:styleId="ft1373">
    <w:name w:val="ft1373"/>
    <w:rsid w:val="002102E2"/>
    <w:rPr>
      <w:rFonts w:cs="Times New Roman"/>
    </w:rPr>
  </w:style>
  <w:style w:type="character" w:customStyle="1" w:styleId="ft32">
    <w:name w:val="ft32"/>
    <w:rsid w:val="002102E2"/>
    <w:rPr>
      <w:rFonts w:cs="Times New Roman"/>
    </w:rPr>
  </w:style>
  <w:style w:type="character" w:customStyle="1" w:styleId="ft1433">
    <w:name w:val="ft1433"/>
    <w:rsid w:val="002102E2"/>
    <w:rPr>
      <w:rFonts w:cs="Times New Roman"/>
    </w:rPr>
  </w:style>
  <w:style w:type="character" w:customStyle="1" w:styleId="ft1481">
    <w:name w:val="ft1481"/>
    <w:rsid w:val="002102E2"/>
    <w:rPr>
      <w:rFonts w:cs="Times New Roman"/>
    </w:rPr>
  </w:style>
  <w:style w:type="character" w:customStyle="1" w:styleId="ft1536">
    <w:name w:val="ft1536"/>
    <w:rsid w:val="002102E2"/>
    <w:rPr>
      <w:rFonts w:cs="Times New Roman"/>
    </w:rPr>
  </w:style>
  <w:style w:type="character" w:customStyle="1" w:styleId="ft1543">
    <w:name w:val="ft1543"/>
    <w:rsid w:val="002102E2"/>
    <w:rPr>
      <w:rFonts w:cs="Times New Roman"/>
    </w:rPr>
  </w:style>
  <w:style w:type="character" w:customStyle="1" w:styleId="ft1">
    <w:name w:val="ft1"/>
    <w:rsid w:val="002102E2"/>
    <w:rPr>
      <w:rFonts w:cs="Times New Roman"/>
    </w:rPr>
  </w:style>
  <w:style w:type="character" w:customStyle="1" w:styleId="ft1546">
    <w:name w:val="ft1546"/>
    <w:rsid w:val="002102E2"/>
    <w:rPr>
      <w:rFonts w:cs="Times New Roman"/>
    </w:rPr>
  </w:style>
  <w:style w:type="character" w:customStyle="1" w:styleId="ft1550">
    <w:name w:val="ft1550"/>
    <w:rsid w:val="002102E2"/>
    <w:rPr>
      <w:rFonts w:cs="Times New Roman"/>
    </w:rPr>
  </w:style>
  <w:style w:type="character" w:customStyle="1" w:styleId="ft1571">
    <w:name w:val="ft1571"/>
    <w:rsid w:val="002102E2"/>
    <w:rPr>
      <w:rFonts w:cs="Times New Roman"/>
    </w:rPr>
  </w:style>
  <w:style w:type="character" w:customStyle="1" w:styleId="ft1577">
    <w:name w:val="ft1577"/>
    <w:rsid w:val="002102E2"/>
    <w:rPr>
      <w:rFonts w:cs="Times New Roman"/>
    </w:rPr>
  </w:style>
  <w:style w:type="character" w:customStyle="1" w:styleId="ft1583">
    <w:name w:val="ft1583"/>
    <w:rsid w:val="002102E2"/>
    <w:rPr>
      <w:rFonts w:cs="Times New Roman"/>
    </w:rPr>
  </w:style>
  <w:style w:type="character" w:customStyle="1" w:styleId="ft1593">
    <w:name w:val="ft1593"/>
    <w:rsid w:val="002102E2"/>
    <w:rPr>
      <w:rFonts w:cs="Times New Roman"/>
    </w:rPr>
  </w:style>
  <w:style w:type="character" w:customStyle="1" w:styleId="ft1641">
    <w:name w:val="ft1641"/>
    <w:rsid w:val="002102E2"/>
    <w:rPr>
      <w:rFonts w:cs="Times New Roman"/>
    </w:rPr>
  </w:style>
  <w:style w:type="character" w:customStyle="1" w:styleId="ft1671">
    <w:name w:val="ft1671"/>
    <w:rsid w:val="002102E2"/>
    <w:rPr>
      <w:rFonts w:cs="Times New Roman"/>
    </w:rPr>
  </w:style>
  <w:style w:type="character" w:customStyle="1" w:styleId="ft1723">
    <w:name w:val="ft1723"/>
    <w:rsid w:val="002102E2"/>
    <w:rPr>
      <w:rFonts w:cs="Times New Roman"/>
    </w:rPr>
  </w:style>
  <w:style w:type="character" w:customStyle="1" w:styleId="ft1809">
    <w:name w:val="ft1809"/>
    <w:rsid w:val="002102E2"/>
    <w:rPr>
      <w:rFonts w:cs="Times New Roman"/>
    </w:rPr>
  </w:style>
  <w:style w:type="character" w:customStyle="1" w:styleId="ft1814">
    <w:name w:val="ft1814"/>
    <w:rsid w:val="002102E2"/>
    <w:rPr>
      <w:rFonts w:cs="Times New Roman"/>
    </w:rPr>
  </w:style>
  <w:style w:type="character" w:customStyle="1" w:styleId="ft1827">
    <w:name w:val="ft1827"/>
    <w:rsid w:val="002102E2"/>
    <w:rPr>
      <w:rFonts w:cs="Times New Roman"/>
    </w:rPr>
  </w:style>
  <w:style w:type="character" w:customStyle="1" w:styleId="ft1831">
    <w:name w:val="ft1831"/>
    <w:rsid w:val="002102E2"/>
    <w:rPr>
      <w:rFonts w:cs="Times New Roman"/>
    </w:rPr>
  </w:style>
  <w:style w:type="character" w:customStyle="1" w:styleId="ft1837">
    <w:name w:val="ft1837"/>
    <w:rsid w:val="002102E2"/>
    <w:rPr>
      <w:rFonts w:cs="Times New Roman"/>
    </w:rPr>
  </w:style>
  <w:style w:type="character" w:customStyle="1" w:styleId="ft1857">
    <w:name w:val="ft1857"/>
    <w:rsid w:val="002102E2"/>
    <w:rPr>
      <w:rFonts w:cs="Times New Roman"/>
    </w:rPr>
  </w:style>
  <w:style w:type="character" w:customStyle="1" w:styleId="ft1873">
    <w:name w:val="ft1873"/>
    <w:rsid w:val="002102E2"/>
    <w:rPr>
      <w:rFonts w:cs="Times New Roman"/>
    </w:rPr>
  </w:style>
  <w:style w:type="character" w:customStyle="1" w:styleId="ft1932">
    <w:name w:val="ft1932"/>
    <w:rsid w:val="002102E2"/>
    <w:rPr>
      <w:rFonts w:cs="Times New Roman"/>
    </w:rPr>
  </w:style>
  <w:style w:type="character" w:customStyle="1" w:styleId="ft1995">
    <w:name w:val="ft1995"/>
    <w:rsid w:val="002102E2"/>
    <w:rPr>
      <w:rFonts w:cs="Times New Roman"/>
    </w:rPr>
  </w:style>
  <w:style w:type="character" w:customStyle="1" w:styleId="ft2033">
    <w:name w:val="ft2033"/>
    <w:rsid w:val="002102E2"/>
    <w:rPr>
      <w:rFonts w:cs="Times New Roman"/>
    </w:rPr>
  </w:style>
  <w:style w:type="character" w:customStyle="1" w:styleId="ft11943">
    <w:name w:val="ft11943"/>
    <w:rsid w:val="002102E2"/>
    <w:rPr>
      <w:rFonts w:cs="Times New Roman"/>
    </w:rPr>
  </w:style>
  <w:style w:type="character" w:customStyle="1" w:styleId="ft12010">
    <w:name w:val="ft12010"/>
    <w:rsid w:val="002102E2"/>
    <w:rPr>
      <w:rFonts w:cs="Times New Roman"/>
    </w:rPr>
  </w:style>
  <w:style w:type="character" w:customStyle="1" w:styleId="ft12050">
    <w:name w:val="ft12050"/>
    <w:rsid w:val="002102E2"/>
    <w:rPr>
      <w:rFonts w:cs="Times New Roman"/>
    </w:rPr>
  </w:style>
  <w:style w:type="character" w:customStyle="1" w:styleId="ft12104">
    <w:name w:val="ft12104"/>
    <w:rsid w:val="002102E2"/>
    <w:rPr>
      <w:rFonts w:cs="Times New Roman"/>
    </w:rPr>
  </w:style>
  <w:style w:type="character" w:customStyle="1" w:styleId="ft12139">
    <w:name w:val="ft12139"/>
    <w:rsid w:val="002102E2"/>
    <w:rPr>
      <w:rFonts w:cs="Times New Roman"/>
    </w:rPr>
  </w:style>
  <w:style w:type="character" w:customStyle="1" w:styleId="ft12166">
    <w:name w:val="ft12166"/>
    <w:rsid w:val="002102E2"/>
    <w:rPr>
      <w:rFonts w:cs="Times New Roman"/>
    </w:rPr>
  </w:style>
  <w:style w:type="character" w:customStyle="1" w:styleId="ft12184">
    <w:name w:val="ft12184"/>
    <w:rsid w:val="002102E2"/>
    <w:rPr>
      <w:rFonts w:cs="Times New Roman"/>
    </w:rPr>
  </w:style>
  <w:style w:type="character" w:customStyle="1" w:styleId="ft12250">
    <w:name w:val="ft12250"/>
    <w:rsid w:val="002102E2"/>
    <w:rPr>
      <w:rFonts w:cs="Times New Roman"/>
    </w:rPr>
  </w:style>
  <w:style w:type="character" w:customStyle="1" w:styleId="ft12278">
    <w:name w:val="ft12278"/>
    <w:rsid w:val="002102E2"/>
    <w:rPr>
      <w:rFonts w:cs="Times New Roman"/>
    </w:rPr>
  </w:style>
  <w:style w:type="character" w:customStyle="1" w:styleId="ft12329">
    <w:name w:val="ft12329"/>
    <w:rsid w:val="002102E2"/>
    <w:rPr>
      <w:rFonts w:cs="Times New Roman"/>
    </w:rPr>
  </w:style>
  <w:style w:type="character" w:customStyle="1" w:styleId="ft12373">
    <w:name w:val="ft12373"/>
    <w:rsid w:val="002102E2"/>
    <w:rPr>
      <w:rFonts w:cs="Times New Roman"/>
    </w:rPr>
  </w:style>
  <w:style w:type="character" w:customStyle="1" w:styleId="ft12374">
    <w:name w:val="ft12374"/>
    <w:rsid w:val="002102E2"/>
    <w:rPr>
      <w:rFonts w:cs="Times New Roman"/>
    </w:rPr>
  </w:style>
  <w:style w:type="character" w:customStyle="1" w:styleId="ft12429">
    <w:name w:val="ft12429"/>
    <w:rsid w:val="002102E2"/>
    <w:rPr>
      <w:rFonts w:cs="Times New Roman"/>
    </w:rPr>
  </w:style>
  <w:style w:type="character" w:customStyle="1" w:styleId="ft12471">
    <w:name w:val="ft12471"/>
    <w:rsid w:val="002102E2"/>
    <w:rPr>
      <w:rFonts w:cs="Times New Roman"/>
    </w:rPr>
  </w:style>
  <w:style w:type="character" w:customStyle="1" w:styleId="ft12500">
    <w:name w:val="ft12500"/>
    <w:rsid w:val="002102E2"/>
    <w:rPr>
      <w:rFonts w:cs="Times New Roman"/>
    </w:rPr>
  </w:style>
  <w:style w:type="character" w:customStyle="1" w:styleId="ft12501">
    <w:name w:val="ft12501"/>
    <w:rsid w:val="002102E2"/>
    <w:rPr>
      <w:rFonts w:cs="Times New Roman"/>
    </w:rPr>
  </w:style>
  <w:style w:type="character" w:customStyle="1" w:styleId="ft12561">
    <w:name w:val="ft12561"/>
    <w:rsid w:val="002102E2"/>
    <w:rPr>
      <w:rFonts w:cs="Times New Roman"/>
    </w:rPr>
  </w:style>
  <w:style w:type="character" w:customStyle="1" w:styleId="ft12562">
    <w:name w:val="ft12562"/>
    <w:rsid w:val="002102E2"/>
    <w:rPr>
      <w:rFonts w:cs="Times New Roman"/>
    </w:rPr>
  </w:style>
  <w:style w:type="character" w:customStyle="1" w:styleId="ft12589">
    <w:name w:val="ft12589"/>
    <w:rsid w:val="002102E2"/>
    <w:rPr>
      <w:rFonts w:cs="Times New Roman"/>
    </w:rPr>
  </w:style>
  <w:style w:type="character" w:customStyle="1" w:styleId="ft12609">
    <w:name w:val="ft12609"/>
    <w:rsid w:val="002102E2"/>
    <w:rPr>
      <w:rFonts w:cs="Times New Roman"/>
    </w:rPr>
  </w:style>
  <w:style w:type="character" w:customStyle="1" w:styleId="ft12670">
    <w:name w:val="ft12670"/>
    <w:rsid w:val="002102E2"/>
    <w:rPr>
      <w:rFonts w:cs="Times New Roman"/>
    </w:rPr>
  </w:style>
  <w:style w:type="character" w:customStyle="1" w:styleId="ft12676">
    <w:name w:val="ft12676"/>
    <w:rsid w:val="002102E2"/>
    <w:rPr>
      <w:rFonts w:cs="Times New Roman"/>
    </w:rPr>
  </w:style>
  <w:style w:type="character" w:customStyle="1" w:styleId="ft12686">
    <w:name w:val="ft12686"/>
    <w:rsid w:val="002102E2"/>
    <w:rPr>
      <w:rFonts w:cs="Times New Roman"/>
    </w:rPr>
  </w:style>
  <w:style w:type="character" w:customStyle="1" w:styleId="ft12696">
    <w:name w:val="ft12696"/>
    <w:rsid w:val="002102E2"/>
    <w:rPr>
      <w:rFonts w:cs="Times New Roman"/>
    </w:rPr>
  </w:style>
  <w:style w:type="character" w:customStyle="1" w:styleId="ft12701">
    <w:name w:val="ft12701"/>
    <w:rsid w:val="002102E2"/>
    <w:rPr>
      <w:rFonts w:cs="Times New Roman"/>
    </w:rPr>
  </w:style>
  <w:style w:type="character" w:customStyle="1" w:styleId="ft12708">
    <w:name w:val="ft12708"/>
    <w:rsid w:val="002102E2"/>
    <w:rPr>
      <w:rFonts w:cs="Times New Roman"/>
    </w:rPr>
  </w:style>
  <w:style w:type="character" w:customStyle="1" w:styleId="ft12715">
    <w:name w:val="ft12715"/>
    <w:rsid w:val="002102E2"/>
    <w:rPr>
      <w:rFonts w:cs="Times New Roman"/>
    </w:rPr>
  </w:style>
  <w:style w:type="character" w:customStyle="1" w:styleId="ft12722">
    <w:name w:val="ft12722"/>
    <w:rsid w:val="002102E2"/>
    <w:rPr>
      <w:rFonts w:cs="Times New Roman"/>
    </w:rPr>
  </w:style>
  <w:style w:type="character" w:customStyle="1" w:styleId="ft12787">
    <w:name w:val="ft12787"/>
    <w:rsid w:val="002102E2"/>
    <w:rPr>
      <w:rFonts w:cs="Times New Roman"/>
    </w:rPr>
  </w:style>
  <w:style w:type="character" w:customStyle="1" w:styleId="ft12790">
    <w:name w:val="ft12790"/>
    <w:rsid w:val="002102E2"/>
    <w:rPr>
      <w:rFonts w:cs="Times New Roman"/>
    </w:rPr>
  </w:style>
  <w:style w:type="character" w:customStyle="1" w:styleId="ft12850">
    <w:name w:val="ft12850"/>
    <w:rsid w:val="002102E2"/>
    <w:rPr>
      <w:rFonts w:cs="Times New Roman"/>
    </w:rPr>
  </w:style>
  <w:style w:type="character" w:customStyle="1" w:styleId="ft12896">
    <w:name w:val="ft12896"/>
    <w:rsid w:val="002102E2"/>
    <w:rPr>
      <w:rFonts w:cs="Times New Roman"/>
    </w:rPr>
  </w:style>
  <w:style w:type="character" w:customStyle="1" w:styleId="ft12942">
    <w:name w:val="ft12942"/>
    <w:rsid w:val="002102E2"/>
    <w:rPr>
      <w:rFonts w:cs="Times New Roman"/>
    </w:rPr>
  </w:style>
  <w:style w:type="character" w:customStyle="1" w:styleId="ft12991">
    <w:name w:val="ft12991"/>
    <w:rsid w:val="002102E2"/>
    <w:rPr>
      <w:rFonts w:cs="Times New Roman"/>
    </w:rPr>
  </w:style>
  <w:style w:type="character" w:customStyle="1" w:styleId="ft13046">
    <w:name w:val="ft13046"/>
    <w:rsid w:val="002102E2"/>
    <w:rPr>
      <w:rFonts w:cs="Times New Roman"/>
    </w:rPr>
  </w:style>
  <w:style w:type="character" w:customStyle="1" w:styleId="ft13079">
    <w:name w:val="ft13079"/>
    <w:rsid w:val="002102E2"/>
    <w:rPr>
      <w:rFonts w:cs="Times New Roman"/>
    </w:rPr>
  </w:style>
  <w:style w:type="character" w:customStyle="1" w:styleId="ft13129">
    <w:name w:val="ft13129"/>
    <w:rsid w:val="002102E2"/>
    <w:rPr>
      <w:rFonts w:cs="Times New Roman"/>
    </w:rPr>
  </w:style>
  <w:style w:type="character" w:customStyle="1" w:styleId="ft13186">
    <w:name w:val="ft13186"/>
    <w:rsid w:val="002102E2"/>
    <w:rPr>
      <w:rFonts w:cs="Times New Roman"/>
    </w:rPr>
  </w:style>
  <w:style w:type="character" w:customStyle="1" w:styleId="ft13226">
    <w:name w:val="ft13226"/>
    <w:rsid w:val="002102E2"/>
    <w:rPr>
      <w:rFonts w:cs="Times New Roman"/>
    </w:rPr>
  </w:style>
  <w:style w:type="character" w:customStyle="1" w:styleId="ft13271">
    <w:name w:val="ft13271"/>
    <w:rsid w:val="002102E2"/>
    <w:rPr>
      <w:rFonts w:cs="Times New Roman"/>
    </w:rPr>
  </w:style>
  <w:style w:type="character" w:customStyle="1" w:styleId="ft13309">
    <w:name w:val="ft13309"/>
    <w:rsid w:val="002102E2"/>
    <w:rPr>
      <w:rFonts w:cs="Times New Roman"/>
    </w:rPr>
  </w:style>
  <w:style w:type="character" w:customStyle="1" w:styleId="ft13366">
    <w:name w:val="ft13366"/>
    <w:rsid w:val="002102E2"/>
    <w:rPr>
      <w:rFonts w:cs="Times New Roman"/>
    </w:rPr>
  </w:style>
  <w:style w:type="character" w:customStyle="1" w:styleId="ft13418">
    <w:name w:val="ft13418"/>
    <w:rsid w:val="002102E2"/>
    <w:rPr>
      <w:rFonts w:cs="Times New Roman"/>
    </w:rPr>
  </w:style>
  <w:style w:type="character" w:customStyle="1" w:styleId="ft13441">
    <w:name w:val="ft13441"/>
    <w:rsid w:val="002102E2"/>
    <w:rPr>
      <w:rFonts w:cs="Times New Roman"/>
    </w:rPr>
  </w:style>
  <w:style w:type="character" w:customStyle="1" w:styleId="ft13487">
    <w:name w:val="ft13487"/>
    <w:rsid w:val="002102E2"/>
    <w:rPr>
      <w:rFonts w:cs="Times New Roman"/>
    </w:rPr>
  </w:style>
  <w:style w:type="character" w:customStyle="1" w:styleId="ft13488">
    <w:name w:val="ft13488"/>
    <w:rsid w:val="002102E2"/>
    <w:rPr>
      <w:rFonts w:cs="Times New Roman"/>
    </w:rPr>
  </w:style>
  <w:style w:type="character" w:customStyle="1" w:styleId="ft13494">
    <w:name w:val="ft13494"/>
    <w:rsid w:val="002102E2"/>
    <w:rPr>
      <w:rFonts w:cs="Times New Roman"/>
    </w:rPr>
  </w:style>
  <w:style w:type="character" w:customStyle="1" w:styleId="ft13500">
    <w:name w:val="ft13500"/>
    <w:rsid w:val="002102E2"/>
    <w:rPr>
      <w:rFonts w:cs="Times New Roman"/>
    </w:rPr>
  </w:style>
  <w:style w:type="character" w:customStyle="1" w:styleId="ft13505">
    <w:name w:val="ft13505"/>
    <w:rsid w:val="002102E2"/>
    <w:rPr>
      <w:rFonts w:cs="Times New Roman"/>
    </w:rPr>
  </w:style>
  <w:style w:type="character" w:customStyle="1" w:styleId="ft13518">
    <w:name w:val="ft13518"/>
    <w:rsid w:val="002102E2"/>
    <w:rPr>
      <w:rFonts w:cs="Times New Roman"/>
    </w:rPr>
  </w:style>
  <w:style w:type="character" w:customStyle="1" w:styleId="ft13525">
    <w:name w:val="ft13525"/>
    <w:rsid w:val="002102E2"/>
    <w:rPr>
      <w:rFonts w:cs="Times New Roman"/>
    </w:rPr>
  </w:style>
  <w:style w:type="character" w:customStyle="1" w:styleId="ft13537">
    <w:name w:val="ft13537"/>
    <w:rsid w:val="002102E2"/>
    <w:rPr>
      <w:rFonts w:cs="Times New Roman"/>
    </w:rPr>
  </w:style>
  <w:style w:type="character" w:customStyle="1" w:styleId="ft13542">
    <w:name w:val="ft13542"/>
    <w:rsid w:val="002102E2"/>
    <w:rPr>
      <w:rFonts w:cs="Times New Roman"/>
    </w:rPr>
  </w:style>
  <w:style w:type="character" w:customStyle="1" w:styleId="ft13555">
    <w:name w:val="ft13555"/>
    <w:rsid w:val="002102E2"/>
    <w:rPr>
      <w:rFonts w:cs="Times New Roman"/>
    </w:rPr>
  </w:style>
  <w:style w:type="character" w:customStyle="1" w:styleId="ft13563">
    <w:name w:val="ft13563"/>
    <w:rsid w:val="002102E2"/>
    <w:rPr>
      <w:rFonts w:cs="Times New Roman"/>
    </w:rPr>
  </w:style>
  <w:style w:type="character" w:customStyle="1" w:styleId="ft13566">
    <w:name w:val="ft13566"/>
    <w:rsid w:val="002102E2"/>
    <w:rPr>
      <w:rFonts w:cs="Times New Roman"/>
    </w:rPr>
  </w:style>
  <w:style w:type="character" w:customStyle="1" w:styleId="ft13578">
    <w:name w:val="ft13578"/>
    <w:rsid w:val="002102E2"/>
    <w:rPr>
      <w:rFonts w:cs="Times New Roman"/>
    </w:rPr>
  </w:style>
  <w:style w:type="character" w:customStyle="1" w:styleId="ft13580">
    <w:name w:val="ft13580"/>
    <w:rsid w:val="002102E2"/>
    <w:rPr>
      <w:rFonts w:cs="Times New Roman"/>
    </w:rPr>
  </w:style>
  <w:style w:type="character" w:customStyle="1" w:styleId="ft13588">
    <w:name w:val="ft13588"/>
    <w:rsid w:val="002102E2"/>
    <w:rPr>
      <w:rFonts w:cs="Times New Roman"/>
    </w:rPr>
  </w:style>
  <w:style w:type="character" w:customStyle="1" w:styleId="ft13644">
    <w:name w:val="ft13644"/>
    <w:rsid w:val="002102E2"/>
    <w:rPr>
      <w:rFonts w:cs="Times New Roman"/>
    </w:rPr>
  </w:style>
  <w:style w:type="character" w:customStyle="1" w:styleId="ft13668">
    <w:name w:val="ft13668"/>
    <w:rsid w:val="002102E2"/>
    <w:rPr>
      <w:rFonts w:cs="Times New Roman"/>
    </w:rPr>
  </w:style>
  <w:style w:type="character" w:customStyle="1" w:styleId="ft13712">
    <w:name w:val="ft13712"/>
    <w:rsid w:val="002102E2"/>
    <w:rPr>
      <w:rFonts w:cs="Times New Roman"/>
    </w:rPr>
  </w:style>
  <w:style w:type="character" w:customStyle="1" w:styleId="ft13768">
    <w:name w:val="ft13768"/>
    <w:rsid w:val="002102E2"/>
    <w:rPr>
      <w:rFonts w:cs="Times New Roman"/>
    </w:rPr>
  </w:style>
  <w:style w:type="character" w:customStyle="1" w:styleId="ft13810">
    <w:name w:val="ft13810"/>
    <w:rsid w:val="002102E2"/>
    <w:rPr>
      <w:rFonts w:cs="Times New Roman"/>
    </w:rPr>
  </w:style>
  <w:style w:type="character" w:customStyle="1" w:styleId="ft13834">
    <w:name w:val="ft13834"/>
    <w:rsid w:val="002102E2"/>
    <w:rPr>
      <w:rFonts w:cs="Times New Roman"/>
    </w:rPr>
  </w:style>
  <w:style w:type="character" w:customStyle="1" w:styleId="ft13885">
    <w:name w:val="ft13885"/>
    <w:rsid w:val="002102E2"/>
    <w:rPr>
      <w:rFonts w:cs="Times New Roman"/>
    </w:rPr>
  </w:style>
  <w:style w:type="paragraph" w:customStyle="1" w:styleId="TimesNewRoman">
    <w:name w:val="Стиль Основной текст + Times New Roman по ширине Первая строка:  ..."/>
    <w:basedOn w:val="aff2"/>
    <w:rsid w:val="002102E2"/>
    <w:pPr>
      <w:spacing w:after="0"/>
      <w:ind w:firstLine="720"/>
      <w:jc w:val="both"/>
    </w:pPr>
    <w:rPr>
      <w:szCs w:val="20"/>
    </w:rPr>
  </w:style>
  <w:style w:type="character" w:customStyle="1" w:styleId="afffffffff">
    <w:name w:val="Оглавление"/>
    <w:rsid w:val="002102E2"/>
    <w:rPr>
      <w:rFonts w:ascii="Times New Roman" w:hAnsi="Times New Roman"/>
      <w:b/>
      <w:i/>
      <w:sz w:val="28"/>
    </w:rPr>
  </w:style>
  <w:style w:type="character" w:customStyle="1" w:styleId="Heading5Char">
    <w:name w:val="Heading 5 Char"/>
    <w:locked/>
    <w:rsid w:val="002102E2"/>
    <w:rPr>
      <w:sz w:val="22"/>
      <w:lang w:val="ru-RU" w:eastAsia="en-US"/>
    </w:rPr>
  </w:style>
  <w:style w:type="character" w:customStyle="1" w:styleId="Heading6Char">
    <w:name w:val="Heading 6 Char"/>
    <w:locked/>
    <w:rsid w:val="002102E2"/>
    <w:rPr>
      <w:i/>
      <w:sz w:val="22"/>
      <w:lang w:val="ru-RU" w:eastAsia="en-US"/>
    </w:rPr>
  </w:style>
  <w:style w:type="paragraph" w:customStyle="1" w:styleId="1ffff8">
    <w:name w:val="Стиль Заголовок 1 + все прописные"/>
    <w:basedOn w:val="11"/>
    <w:rsid w:val="002102E2"/>
    <w:pPr>
      <w:keepNext/>
      <w:keepLines/>
      <w:spacing w:before="240" w:after="60"/>
      <w:ind w:left="360" w:hanging="360"/>
    </w:pPr>
    <w:rPr>
      <w:rFonts w:ascii="Arial" w:hAnsi="Arial"/>
      <w:bCs/>
      <w:caps w:val="0"/>
      <w:sz w:val="32"/>
      <w:szCs w:val="32"/>
    </w:rPr>
  </w:style>
  <w:style w:type="character" w:customStyle="1" w:styleId="FontStyle75">
    <w:name w:val="Font Style75"/>
    <w:rsid w:val="002102E2"/>
    <w:rPr>
      <w:rFonts w:ascii="Times New Roman" w:hAnsi="Times New Roman"/>
      <w:b/>
      <w:sz w:val="16"/>
    </w:rPr>
  </w:style>
  <w:style w:type="paragraph" w:customStyle="1" w:styleId="2Arial1">
    <w:name w:val="Стиль Заголовок 2 + Arial"/>
    <w:basedOn w:val="21"/>
    <w:rsid w:val="002102E2"/>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2102E2"/>
    <w:pPr>
      <w:shd w:val="clear" w:color="auto" w:fill="FFFFFF"/>
      <w:spacing w:before="240" w:after="60"/>
    </w:pPr>
    <w:rPr>
      <w:rFonts w:ascii="Arial" w:hAnsi="Arial"/>
      <w:b/>
      <w:bCs/>
      <w:sz w:val="32"/>
      <w:szCs w:val="20"/>
    </w:rPr>
  </w:style>
  <w:style w:type="character" w:customStyle="1" w:styleId="style21">
    <w:name w:val="style21"/>
    <w:rsid w:val="002102E2"/>
  </w:style>
  <w:style w:type="paragraph" w:customStyle="1" w:styleId="justify2">
    <w:name w:val="justify2"/>
    <w:basedOn w:val="a3"/>
    <w:rsid w:val="002102E2"/>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2102E2"/>
    <w:pPr>
      <w:keepNext/>
      <w:snapToGrid w:val="0"/>
      <w:spacing w:before="100" w:after="100"/>
      <w:outlineLvl w:val="5"/>
    </w:pPr>
    <w:rPr>
      <w:b/>
      <w:sz w:val="20"/>
      <w:szCs w:val="20"/>
    </w:rPr>
  </w:style>
  <w:style w:type="character" w:customStyle="1" w:styleId="3f5">
    <w:name w:val="Знак Знак Знак3"/>
    <w:rsid w:val="002102E2"/>
    <w:rPr>
      <w:rFonts w:ascii="Times New Roman" w:eastAsia="Times New Roman" w:hAnsi="Times New Roman"/>
      <w:b/>
      <w:caps/>
      <w:sz w:val="28"/>
    </w:rPr>
  </w:style>
  <w:style w:type="character" w:customStyle="1" w:styleId="FontStyle185">
    <w:name w:val="Font Style185"/>
    <w:rsid w:val="002102E2"/>
    <w:rPr>
      <w:rFonts w:ascii="Times New Roman" w:hAnsi="Times New Roman"/>
      <w:sz w:val="18"/>
    </w:rPr>
  </w:style>
  <w:style w:type="character" w:customStyle="1" w:styleId="FontStyle179">
    <w:name w:val="Font Style179"/>
    <w:rsid w:val="002102E2"/>
    <w:rPr>
      <w:rFonts w:ascii="Times New Roman" w:hAnsi="Times New Roman"/>
      <w:i/>
      <w:sz w:val="18"/>
    </w:rPr>
  </w:style>
  <w:style w:type="paragraph" w:customStyle="1" w:styleId="Style66">
    <w:name w:val="Style66"/>
    <w:basedOn w:val="a3"/>
    <w:rsid w:val="002102E2"/>
    <w:pPr>
      <w:widowControl w:val="0"/>
      <w:autoSpaceDE w:val="0"/>
      <w:autoSpaceDN w:val="0"/>
      <w:adjustRightInd w:val="0"/>
    </w:pPr>
  </w:style>
  <w:style w:type="paragraph" w:customStyle="1" w:styleId="Style71">
    <w:name w:val="Style71"/>
    <w:basedOn w:val="a3"/>
    <w:rsid w:val="002102E2"/>
    <w:pPr>
      <w:widowControl w:val="0"/>
      <w:autoSpaceDE w:val="0"/>
      <w:autoSpaceDN w:val="0"/>
      <w:adjustRightInd w:val="0"/>
      <w:spacing w:line="250" w:lineRule="exact"/>
      <w:ind w:firstLine="302"/>
      <w:jc w:val="both"/>
    </w:pPr>
  </w:style>
  <w:style w:type="character" w:customStyle="1" w:styleId="FontStyle266">
    <w:name w:val="Font Style266"/>
    <w:rsid w:val="002102E2"/>
    <w:rPr>
      <w:rFonts w:ascii="Times New Roman" w:hAnsi="Times New Roman"/>
      <w:sz w:val="18"/>
    </w:rPr>
  </w:style>
  <w:style w:type="character" w:customStyle="1" w:styleId="FontStyle267">
    <w:name w:val="Font Style267"/>
    <w:rsid w:val="002102E2"/>
    <w:rPr>
      <w:rFonts w:ascii="Times New Roman" w:hAnsi="Times New Roman"/>
      <w:i/>
      <w:sz w:val="18"/>
    </w:rPr>
  </w:style>
  <w:style w:type="character" w:customStyle="1" w:styleId="FontStyle202">
    <w:name w:val="Font Style202"/>
    <w:rsid w:val="002102E2"/>
    <w:rPr>
      <w:rFonts w:ascii="Times New Roman" w:hAnsi="Times New Roman"/>
      <w:sz w:val="18"/>
    </w:rPr>
  </w:style>
  <w:style w:type="character" w:customStyle="1" w:styleId="FontStyle563">
    <w:name w:val="Font Style563"/>
    <w:rsid w:val="002102E2"/>
    <w:rPr>
      <w:rFonts w:ascii="Times New Roman" w:hAnsi="Times New Roman"/>
      <w:b/>
      <w:sz w:val="20"/>
    </w:rPr>
  </w:style>
  <w:style w:type="paragraph" w:customStyle="1" w:styleId="Style113">
    <w:name w:val="Style113"/>
    <w:basedOn w:val="a3"/>
    <w:rsid w:val="002102E2"/>
    <w:pPr>
      <w:widowControl w:val="0"/>
      <w:autoSpaceDE w:val="0"/>
      <w:autoSpaceDN w:val="0"/>
      <w:adjustRightInd w:val="0"/>
    </w:pPr>
  </w:style>
  <w:style w:type="character" w:customStyle="1" w:styleId="FontStyle134">
    <w:name w:val="Font Style134"/>
    <w:rsid w:val="002102E2"/>
    <w:rPr>
      <w:rFonts w:ascii="Times New Roman" w:hAnsi="Times New Roman"/>
      <w:b/>
      <w:sz w:val="18"/>
    </w:rPr>
  </w:style>
  <w:style w:type="character" w:customStyle="1" w:styleId="textcop1">
    <w:name w:val="textcop1"/>
    <w:rsid w:val="002102E2"/>
    <w:rPr>
      <w:rFonts w:ascii="Arial" w:hAnsi="Arial"/>
      <w:color w:val="000000"/>
      <w:sz w:val="20"/>
    </w:rPr>
  </w:style>
  <w:style w:type="character" w:customStyle="1" w:styleId="b1">
    <w:name w:val="b1"/>
    <w:rsid w:val="002102E2"/>
    <w:rPr>
      <w:b/>
    </w:rPr>
  </w:style>
  <w:style w:type="character" w:customStyle="1" w:styleId="FontStyle201">
    <w:name w:val="Font Style201"/>
    <w:rsid w:val="002102E2"/>
    <w:rPr>
      <w:rFonts w:ascii="Times New Roman" w:hAnsi="Times New Roman"/>
      <w:sz w:val="26"/>
    </w:rPr>
  </w:style>
  <w:style w:type="paragraph" w:customStyle="1" w:styleId="Style12">
    <w:name w:val="Style12"/>
    <w:basedOn w:val="a3"/>
    <w:rsid w:val="002102E2"/>
    <w:pPr>
      <w:widowControl w:val="0"/>
      <w:autoSpaceDE w:val="0"/>
      <w:autoSpaceDN w:val="0"/>
      <w:adjustRightInd w:val="0"/>
    </w:pPr>
  </w:style>
  <w:style w:type="character" w:customStyle="1" w:styleId="180">
    <w:name w:val="Знак Знак18"/>
    <w:rsid w:val="002102E2"/>
    <w:rPr>
      <w:rFonts w:ascii="Courier New" w:eastAsia="Times New Roman" w:hAnsi="Courier New"/>
    </w:rPr>
  </w:style>
  <w:style w:type="character" w:customStyle="1" w:styleId="170">
    <w:name w:val="Знак Знак17"/>
    <w:rsid w:val="002102E2"/>
    <w:rPr>
      <w:rFonts w:ascii="Times New Roman" w:eastAsia="Times New Roman" w:hAnsi="Times New Roman"/>
      <w:sz w:val="24"/>
    </w:rPr>
  </w:style>
  <w:style w:type="character" w:customStyle="1" w:styleId="812">
    <w:name w:val="Знак Знак81"/>
    <w:locked/>
    <w:rsid w:val="002102E2"/>
    <w:rPr>
      <w:sz w:val="24"/>
    </w:rPr>
  </w:style>
  <w:style w:type="paragraph" w:customStyle="1" w:styleId="en">
    <w:name w:val="?en"/>
    <w:basedOn w:val="a3"/>
    <w:rsid w:val="002102E2"/>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2102E2"/>
    <w:rPr>
      <w:rFonts w:ascii="Tahoma" w:hAnsi="Tahoma"/>
      <w:sz w:val="16"/>
      <w:lang w:val="ru-RU" w:eastAsia="ru-RU"/>
    </w:rPr>
  </w:style>
  <w:style w:type="paragraph" w:customStyle="1" w:styleId="75">
    <w:name w:val="Стиль7"/>
    <w:basedOn w:val="11"/>
    <w:rsid w:val="002102E2"/>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2102E2"/>
    <w:rPr>
      <w:rFonts w:ascii="Verdana" w:hAnsi="Verdana" w:cs="Verdana"/>
      <w:sz w:val="20"/>
      <w:szCs w:val="20"/>
      <w:lang w:val="en-US" w:eastAsia="en-US"/>
    </w:rPr>
  </w:style>
  <w:style w:type="paragraph" w:customStyle="1" w:styleId="Style38">
    <w:name w:val="Style38"/>
    <w:basedOn w:val="a3"/>
    <w:rsid w:val="002102E2"/>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2102E2"/>
    <w:rPr>
      <w:rFonts w:ascii="Times New Roman" w:hAnsi="Times New Roman"/>
      <w:i/>
      <w:sz w:val="20"/>
    </w:rPr>
  </w:style>
  <w:style w:type="character" w:customStyle="1" w:styleId="FontStyle293">
    <w:name w:val="Font Style293"/>
    <w:rsid w:val="002102E2"/>
    <w:rPr>
      <w:rFonts w:ascii="Times New Roman" w:hAnsi="Times New Roman"/>
      <w:sz w:val="20"/>
    </w:rPr>
  </w:style>
  <w:style w:type="character" w:customStyle="1" w:styleId="FontStyle325">
    <w:name w:val="Font Style325"/>
    <w:rsid w:val="002102E2"/>
    <w:rPr>
      <w:rFonts w:ascii="Times New Roman" w:hAnsi="Times New Roman"/>
      <w:sz w:val="26"/>
    </w:rPr>
  </w:style>
  <w:style w:type="character" w:customStyle="1" w:styleId="FontStyle219">
    <w:name w:val="Font Style219"/>
    <w:rsid w:val="002102E2"/>
    <w:rPr>
      <w:rFonts w:ascii="Times New Roman" w:hAnsi="Times New Roman"/>
      <w:b/>
      <w:sz w:val="18"/>
    </w:rPr>
  </w:style>
  <w:style w:type="character" w:customStyle="1" w:styleId="FontStyle207">
    <w:name w:val="Font Style207"/>
    <w:rsid w:val="002102E2"/>
    <w:rPr>
      <w:rFonts w:ascii="Times New Roman" w:hAnsi="Times New Roman"/>
      <w:i/>
      <w:sz w:val="18"/>
    </w:rPr>
  </w:style>
  <w:style w:type="character" w:customStyle="1" w:styleId="FontStyle574">
    <w:name w:val="Font Style574"/>
    <w:rsid w:val="002102E2"/>
    <w:rPr>
      <w:rFonts w:ascii="Times New Roman" w:hAnsi="Times New Roman"/>
      <w:b/>
      <w:i/>
      <w:sz w:val="20"/>
    </w:rPr>
  </w:style>
  <w:style w:type="character" w:customStyle="1" w:styleId="FontStyle588">
    <w:name w:val="Font Style588"/>
    <w:rsid w:val="002102E2"/>
    <w:rPr>
      <w:rFonts w:ascii="Times New Roman" w:hAnsi="Times New Roman"/>
      <w:sz w:val="20"/>
    </w:rPr>
  </w:style>
  <w:style w:type="character" w:customStyle="1" w:styleId="402">
    <w:name w:val="Основной текст (40)"/>
    <w:link w:val="4010"/>
    <w:locked/>
    <w:rsid w:val="002102E2"/>
    <w:rPr>
      <w:b/>
      <w:sz w:val="14"/>
      <w:shd w:val="clear" w:color="auto" w:fill="FFFFFF"/>
    </w:rPr>
  </w:style>
  <w:style w:type="paragraph" w:customStyle="1" w:styleId="4010">
    <w:name w:val="Основной текст (40)1"/>
    <w:basedOn w:val="a3"/>
    <w:link w:val="402"/>
    <w:rsid w:val="002102E2"/>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2102E2"/>
    <w:rPr>
      <w:b/>
      <w:sz w:val="16"/>
      <w:shd w:val="clear" w:color="auto" w:fill="FFFFFF"/>
    </w:rPr>
  </w:style>
  <w:style w:type="paragraph" w:customStyle="1" w:styleId="1410">
    <w:name w:val="Основной текст (14)1"/>
    <w:basedOn w:val="a3"/>
    <w:link w:val="145"/>
    <w:rsid w:val="002102E2"/>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2102E2"/>
    <w:pPr>
      <w:tabs>
        <w:tab w:val="left" w:pos="369"/>
        <w:tab w:val="left" w:pos="643"/>
      </w:tabs>
      <w:spacing w:after="40"/>
      <w:ind w:left="697" w:hanging="357"/>
      <w:jc w:val="both"/>
    </w:pPr>
    <w:rPr>
      <w:sz w:val="20"/>
      <w:szCs w:val="20"/>
    </w:rPr>
  </w:style>
  <w:style w:type="paragraph" w:customStyle="1" w:styleId="2ff7">
    <w:name w:val="обычный2"/>
    <w:basedOn w:val="a3"/>
    <w:rsid w:val="002102E2"/>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2102E2"/>
    <w:pPr>
      <w:ind w:firstLine="720"/>
      <w:jc w:val="both"/>
    </w:pPr>
    <w:rPr>
      <w:szCs w:val="20"/>
    </w:rPr>
  </w:style>
  <w:style w:type="paragraph" w:customStyle="1" w:styleId="3000">
    <w:name w:val="Стиль Заголовок 3 + Перед:  0 пт После:  0 пт"/>
    <w:basedOn w:val="32"/>
    <w:rsid w:val="002102E2"/>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2102E2"/>
    <w:pPr>
      <w:keepNext/>
      <w:spacing w:before="520" w:after="260"/>
      <w:jc w:val="center"/>
      <w:outlineLvl w:val="0"/>
    </w:pPr>
    <w:rPr>
      <w:b/>
    </w:rPr>
  </w:style>
  <w:style w:type="paragraph" w:customStyle="1" w:styleId="Heading">
    <w:name w:val="Heading"/>
    <w:rsid w:val="002102E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2102E2"/>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2102E2"/>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2102E2"/>
    <w:pPr>
      <w:keepNext w:val="0"/>
      <w:widowControl w:val="0"/>
    </w:pPr>
    <w:rPr>
      <w:rFonts w:cs="Times New Roman"/>
      <w:bCs w:val="0"/>
      <w:i w:val="0"/>
      <w:iCs w:val="0"/>
      <w:kern w:val="32"/>
      <w:sz w:val="24"/>
      <w:szCs w:val="20"/>
    </w:rPr>
  </w:style>
  <w:style w:type="paragraph" w:customStyle="1" w:styleId="1ffffc">
    <w:name w:val="маркирован_1"/>
    <w:basedOn w:val="a3"/>
    <w:rsid w:val="002102E2"/>
    <w:pPr>
      <w:widowControl w:val="0"/>
      <w:adjustRightInd w:val="0"/>
      <w:spacing w:line="360" w:lineRule="auto"/>
      <w:jc w:val="both"/>
      <w:textAlignment w:val="baseline"/>
    </w:pPr>
    <w:rPr>
      <w:sz w:val="28"/>
      <w:szCs w:val="28"/>
    </w:rPr>
  </w:style>
  <w:style w:type="paragraph" w:customStyle="1" w:styleId="1ffffd">
    <w:name w:val="Нумерован_1"/>
    <w:basedOn w:val="a3"/>
    <w:rsid w:val="002102E2"/>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2102E2"/>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2102E2"/>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2102E2"/>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2102E2"/>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2102E2"/>
    <w:pPr>
      <w:spacing w:line="360" w:lineRule="auto"/>
      <w:ind w:firstLine="720"/>
    </w:pPr>
    <w:rPr>
      <w:szCs w:val="20"/>
    </w:rPr>
  </w:style>
  <w:style w:type="character" w:customStyle="1" w:styleId="331">
    <w:name w:val="Знак3 Знак Знак3"/>
    <w:rsid w:val="002102E2"/>
    <w:rPr>
      <w:rFonts w:ascii="Times New Roman" w:eastAsia="Times New Roman" w:hAnsi="Times New Roman"/>
      <w:lang w:eastAsia="en-US"/>
    </w:rPr>
  </w:style>
  <w:style w:type="character" w:customStyle="1" w:styleId="FontStyle278">
    <w:name w:val="Font Style278"/>
    <w:rsid w:val="002102E2"/>
    <w:rPr>
      <w:rFonts w:ascii="Times New Roman" w:hAnsi="Times New Roman"/>
      <w:color w:val="000000"/>
      <w:sz w:val="22"/>
    </w:rPr>
  </w:style>
  <w:style w:type="character" w:customStyle="1" w:styleId="2110">
    <w:name w:val="Знак Знак211"/>
    <w:locked/>
    <w:rsid w:val="002102E2"/>
    <w:rPr>
      <w:b/>
      <w:sz w:val="28"/>
      <w:lang w:val="ru-RU" w:eastAsia="ru-RU"/>
    </w:rPr>
  </w:style>
  <w:style w:type="character" w:customStyle="1" w:styleId="414">
    <w:name w:val="Знак Знак41"/>
    <w:locked/>
    <w:rsid w:val="002102E2"/>
    <w:rPr>
      <w:rFonts w:ascii="Arial" w:hAnsi="Arial"/>
      <w:b/>
      <w:i/>
      <w:sz w:val="28"/>
      <w:lang w:val="ru-RU" w:eastAsia="en-US"/>
    </w:rPr>
  </w:style>
  <w:style w:type="character" w:customStyle="1" w:styleId="4011">
    <w:name w:val="Знак Знак401"/>
    <w:locked/>
    <w:rsid w:val="002102E2"/>
    <w:rPr>
      <w:b/>
      <w:sz w:val="27"/>
      <w:lang w:val="ru-RU" w:eastAsia="ru-RU"/>
    </w:rPr>
  </w:style>
  <w:style w:type="character" w:customStyle="1" w:styleId="3910">
    <w:name w:val="Знак Знак391"/>
    <w:locked/>
    <w:rsid w:val="002102E2"/>
    <w:rPr>
      <w:b/>
      <w:sz w:val="28"/>
      <w:lang w:val="ru-RU" w:eastAsia="ru-RU"/>
    </w:rPr>
  </w:style>
  <w:style w:type="character" w:customStyle="1" w:styleId="3810">
    <w:name w:val="Знак Знак381"/>
    <w:locked/>
    <w:rsid w:val="002102E2"/>
    <w:rPr>
      <w:b/>
      <w:i/>
      <w:sz w:val="26"/>
      <w:lang w:val="ru-RU" w:eastAsia="ru-RU"/>
    </w:rPr>
  </w:style>
  <w:style w:type="character" w:customStyle="1" w:styleId="3710">
    <w:name w:val="Знак Знак371"/>
    <w:locked/>
    <w:rsid w:val="002102E2"/>
    <w:rPr>
      <w:sz w:val="24"/>
      <w:lang w:val="ru-RU" w:eastAsia="ru-RU"/>
    </w:rPr>
  </w:style>
  <w:style w:type="character" w:customStyle="1" w:styleId="3610">
    <w:name w:val="Знак Знак361"/>
    <w:locked/>
    <w:rsid w:val="002102E2"/>
    <w:rPr>
      <w:sz w:val="24"/>
      <w:lang w:val="ru-RU" w:eastAsia="ru-RU"/>
    </w:rPr>
  </w:style>
  <w:style w:type="character" w:customStyle="1" w:styleId="3510">
    <w:name w:val="Знак Знак351"/>
    <w:locked/>
    <w:rsid w:val="002102E2"/>
    <w:rPr>
      <w:i/>
      <w:sz w:val="24"/>
      <w:lang w:val="ru-RU" w:eastAsia="ru-RU"/>
    </w:rPr>
  </w:style>
  <w:style w:type="character" w:customStyle="1" w:styleId="3410">
    <w:name w:val="Знак Знак341"/>
    <w:locked/>
    <w:rsid w:val="002102E2"/>
    <w:rPr>
      <w:rFonts w:ascii="Arial" w:hAnsi="Arial"/>
      <w:sz w:val="22"/>
      <w:lang w:val="ru-RU" w:eastAsia="ru-RU"/>
    </w:rPr>
  </w:style>
  <w:style w:type="character" w:customStyle="1" w:styleId="3310">
    <w:name w:val="Знак Знак331"/>
    <w:locked/>
    <w:rsid w:val="002102E2"/>
    <w:rPr>
      <w:rFonts w:ascii="Courier New" w:hAnsi="Courier New"/>
      <w:lang w:val="ru-RU" w:eastAsia="ru-RU"/>
    </w:rPr>
  </w:style>
  <w:style w:type="character" w:customStyle="1" w:styleId="3210">
    <w:name w:val="Знак Знак321"/>
    <w:locked/>
    <w:rsid w:val="002102E2"/>
    <w:rPr>
      <w:lang w:val="ru-RU" w:eastAsia="ru-RU"/>
    </w:rPr>
  </w:style>
  <w:style w:type="character" w:customStyle="1" w:styleId="3110">
    <w:name w:val="Знак Знак311"/>
    <w:locked/>
    <w:rsid w:val="002102E2"/>
    <w:rPr>
      <w:sz w:val="24"/>
      <w:lang w:val="ru-RU" w:eastAsia="ru-RU"/>
    </w:rPr>
  </w:style>
  <w:style w:type="character" w:customStyle="1" w:styleId="1fffff">
    <w:name w:val="Знак1 Знак Знак"/>
    <w:locked/>
    <w:rsid w:val="002102E2"/>
    <w:rPr>
      <w:sz w:val="24"/>
      <w:lang w:val="ru-RU" w:eastAsia="ru-RU"/>
    </w:rPr>
  </w:style>
  <w:style w:type="character" w:customStyle="1" w:styleId="191">
    <w:name w:val="Знак Знак191"/>
    <w:locked/>
    <w:rsid w:val="002102E2"/>
    <w:rPr>
      <w:sz w:val="24"/>
      <w:lang w:val="en-US" w:eastAsia="ru-RU"/>
    </w:rPr>
  </w:style>
  <w:style w:type="character" w:customStyle="1" w:styleId="1411">
    <w:name w:val="Знак Знак141"/>
    <w:locked/>
    <w:rsid w:val="002102E2"/>
    <w:rPr>
      <w:rFonts w:ascii="Cambria" w:hAnsi="Cambria"/>
      <w:i/>
      <w:color w:val="4F81BD"/>
      <w:spacing w:val="15"/>
      <w:sz w:val="24"/>
      <w:lang w:val="ru-RU" w:eastAsia="ru-RU"/>
    </w:rPr>
  </w:style>
  <w:style w:type="character" w:customStyle="1" w:styleId="1210">
    <w:name w:val="Знак Знак121"/>
    <w:locked/>
    <w:rsid w:val="002102E2"/>
    <w:rPr>
      <w:rFonts w:ascii="PragmaticaCTT" w:hAnsi="PragmaticaCTT"/>
      <w:sz w:val="24"/>
      <w:lang w:val="ru-RU" w:eastAsia="ru-RU"/>
    </w:rPr>
  </w:style>
  <w:style w:type="character" w:customStyle="1" w:styleId="2210">
    <w:name w:val="Знак Знак221"/>
    <w:locked/>
    <w:rsid w:val="002102E2"/>
    <w:rPr>
      <w:color w:val="000000"/>
      <w:sz w:val="24"/>
      <w:lang w:val="ru-RU" w:eastAsia="ru-RU"/>
    </w:rPr>
  </w:style>
  <w:style w:type="character" w:customStyle="1" w:styleId="291">
    <w:name w:val="Знак Знак291"/>
    <w:locked/>
    <w:rsid w:val="002102E2"/>
    <w:rPr>
      <w:sz w:val="16"/>
      <w:lang w:val="ru-RU" w:eastAsia="ru-RU"/>
    </w:rPr>
  </w:style>
  <w:style w:type="character" w:customStyle="1" w:styleId="251">
    <w:name w:val="Знак Знак251"/>
    <w:locked/>
    <w:rsid w:val="002102E2"/>
    <w:rPr>
      <w:sz w:val="24"/>
      <w:lang w:val="ru-RU" w:eastAsia="ru-RU"/>
    </w:rPr>
  </w:style>
  <w:style w:type="character" w:customStyle="1" w:styleId="281">
    <w:name w:val="Знак Знак281"/>
    <w:locked/>
    <w:rsid w:val="002102E2"/>
    <w:rPr>
      <w:sz w:val="16"/>
      <w:lang w:val="ru-RU" w:eastAsia="ru-RU"/>
    </w:rPr>
  </w:style>
  <w:style w:type="character" w:customStyle="1" w:styleId="2710">
    <w:name w:val="Знак Знак271"/>
    <w:locked/>
    <w:rsid w:val="002102E2"/>
    <w:rPr>
      <w:rFonts w:ascii="Courier New" w:hAnsi="Courier New"/>
      <w:lang w:val="ru-RU" w:eastAsia="ru-RU"/>
    </w:rPr>
  </w:style>
  <w:style w:type="character" w:customStyle="1" w:styleId="181">
    <w:name w:val="Знак Знак181"/>
    <w:locked/>
    <w:rsid w:val="002102E2"/>
    <w:rPr>
      <w:b/>
      <w:lang w:val="ru-RU" w:eastAsia="ru-RU"/>
    </w:rPr>
  </w:style>
  <w:style w:type="character" w:customStyle="1" w:styleId="201">
    <w:name w:val="Знак Знак201"/>
    <w:locked/>
    <w:rsid w:val="002102E2"/>
    <w:rPr>
      <w:rFonts w:ascii="Tahoma" w:hAnsi="Tahoma"/>
      <w:sz w:val="16"/>
      <w:lang w:val="ru-RU" w:eastAsia="ru-RU"/>
    </w:rPr>
  </w:style>
  <w:style w:type="paragraph" w:customStyle="1" w:styleId="2ff9">
    <w:name w:val="Знак Знак Знак Знак Знак Знак2"/>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2102E2"/>
    <w:rPr>
      <w:i/>
      <w:color w:val="000000"/>
      <w:sz w:val="24"/>
      <w:lang w:eastAsia="ru-RU"/>
    </w:rPr>
  </w:style>
  <w:style w:type="paragraph" w:styleId="2ffb">
    <w:name w:val="Quote"/>
    <w:basedOn w:val="a3"/>
    <w:next w:val="a3"/>
    <w:link w:val="2ffa"/>
    <w:qFormat/>
    <w:rsid w:val="002102E2"/>
    <w:rPr>
      <w:rFonts w:asciiTheme="minorHAnsi" w:eastAsiaTheme="minorHAnsi" w:hAnsiTheme="minorHAnsi" w:cstheme="minorBidi"/>
      <w:i/>
      <w:color w:val="000000"/>
      <w:szCs w:val="22"/>
    </w:rPr>
  </w:style>
  <w:style w:type="character" w:customStyle="1" w:styleId="21f">
    <w:name w:val="Цитата 2 Знак1"/>
    <w:basedOn w:val="a4"/>
    <w:rsid w:val="002102E2"/>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2102E2"/>
    <w:rPr>
      <w:rFonts w:cs="Times New Roman"/>
      <w:i w:val="0"/>
      <w:sz w:val="24"/>
      <w:szCs w:val="20"/>
      <w:lang w:eastAsia="ru-RU"/>
    </w:rPr>
  </w:style>
  <w:style w:type="paragraph" w:customStyle="1" w:styleId="msolistparagraph0">
    <w:name w:val="msolistparagraph"/>
    <w:basedOn w:val="a3"/>
    <w:rsid w:val="002102E2"/>
    <w:pPr>
      <w:spacing w:line="312" w:lineRule="auto"/>
      <w:ind w:left="720" w:firstLine="454"/>
      <w:contextualSpacing/>
      <w:jc w:val="both"/>
    </w:pPr>
  </w:style>
  <w:style w:type="character" w:customStyle="1" w:styleId="afffffffff5">
    <w:name w:val="ВЭС отступ Знак"/>
    <w:link w:val="afffffffff6"/>
    <w:locked/>
    <w:rsid w:val="002102E2"/>
    <w:rPr>
      <w:color w:val="000000"/>
      <w:sz w:val="24"/>
    </w:rPr>
  </w:style>
  <w:style w:type="paragraph" w:customStyle="1" w:styleId="afffffffff6">
    <w:name w:val="ВЭС отступ"/>
    <w:basedOn w:val="a3"/>
    <w:link w:val="afffffffff5"/>
    <w:rsid w:val="002102E2"/>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2102E2"/>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2102E2"/>
    <w:pPr>
      <w:spacing w:after="160" w:line="240" w:lineRule="exact"/>
    </w:pPr>
    <w:rPr>
      <w:rFonts w:ascii="Verdana" w:hAnsi="Verdana"/>
      <w:lang w:val="en-US" w:eastAsia="en-US"/>
    </w:rPr>
  </w:style>
  <w:style w:type="paragraph" w:customStyle="1" w:styleId="Li">
    <w:name w:val="Li"/>
    <w:basedOn w:val="a3"/>
    <w:rsid w:val="002102E2"/>
    <w:pPr>
      <w:shd w:val="clear" w:color="auto" w:fill="FFFFFF"/>
      <w:suppressAutoHyphens/>
    </w:pPr>
    <w:rPr>
      <w:lang w:eastAsia="ar-SA"/>
    </w:rPr>
  </w:style>
  <w:style w:type="paragraph" w:customStyle="1" w:styleId="afffffffff7">
    <w:name w:val="Название оглавления"/>
    <w:rsid w:val="002102E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2102E2"/>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2102E2"/>
    <w:pPr>
      <w:jc w:val="both"/>
    </w:pPr>
    <w:rPr>
      <w:kern w:val="28"/>
      <w:szCs w:val="20"/>
    </w:rPr>
  </w:style>
  <w:style w:type="paragraph" w:customStyle="1" w:styleId="Tst-question">
    <w:name w:val="Tst-question"/>
    <w:basedOn w:val="a3"/>
    <w:rsid w:val="002102E2"/>
    <w:pPr>
      <w:numPr>
        <w:numId w:val="18"/>
      </w:numPr>
      <w:tabs>
        <w:tab w:val="clear" w:pos="357"/>
        <w:tab w:val="left" w:pos="360"/>
      </w:tabs>
      <w:jc w:val="both"/>
    </w:pPr>
    <w:rPr>
      <w:kern w:val="28"/>
      <w:szCs w:val="20"/>
    </w:rPr>
  </w:style>
  <w:style w:type="paragraph" w:customStyle="1" w:styleId="Tst10">
    <w:name w:val="Tst_1"/>
    <w:basedOn w:val="notabstyle"/>
    <w:rsid w:val="002102E2"/>
    <w:pPr>
      <w:tabs>
        <w:tab w:val="left" w:pos="720"/>
      </w:tabs>
      <w:ind w:left="720" w:hanging="360"/>
    </w:pPr>
  </w:style>
  <w:style w:type="paragraph" w:customStyle="1" w:styleId="afffffffff9">
    <w:name w:val="УПЛОТНЕННЫЙ"/>
    <w:basedOn w:val="a3"/>
    <w:rsid w:val="002102E2"/>
    <w:pPr>
      <w:ind w:firstLine="720"/>
      <w:jc w:val="both"/>
    </w:pPr>
    <w:rPr>
      <w:spacing w:val="-4"/>
      <w:sz w:val="28"/>
      <w:szCs w:val="20"/>
    </w:rPr>
  </w:style>
  <w:style w:type="paragraph" w:customStyle="1" w:styleId="afffffffffa">
    <w:name w:val="ОСНОВНОЙ"/>
    <w:basedOn w:val="a3"/>
    <w:rsid w:val="002102E2"/>
    <w:pPr>
      <w:autoSpaceDE w:val="0"/>
      <w:autoSpaceDN w:val="0"/>
      <w:adjustRightInd w:val="0"/>
      <w:ind w:firstLine="720"/>
      <w:jc w:val="both"/>
    </w:pPr>
    <w:rPr>
      <w:sz w:val="28"/>
      <w:szCs w:val="20"/>
    </w:rPr>
  </w:style>
  <w:style w:type="paragraph" w:customStyle="1" w:styleId="simple">
    <w:name w:val="simple"/>
    <w:basedOn w:val="a3"/>
    <w:rsid w:val="002102E2"/>
    <w:pPr>
      <w:spacing w:before="100" w:beforeAutospacing="1" w:after="100" w:afterAutospacing="1"/>
    </w:pPr>
  </w:style>
  <w:style w:type="paragraph" w:customStyle="1" w:styleId="uj">
    <w:name w:val="uj"/>
    <w:basedOn w:val="a3"/>
    <w:rsid w:val="002102E2"/>
    <w:pPr>
      <w:spacing w:before="100" w:beforeAutospacing="1" w:after="100" w:afterAutospacing="1"/>
    </w:pPr>
  </w:style>
  <w:style w:type="paragraph" w:customStyle="1" w:styleId="a4cxspmiddle">
    <w:name w:val="a4cxspmiddle"/>
    <w:basedOn w:val="a3"/>
    <w:rsid w:val="002102E2"/>
    <w:pPr>
      <w:spacing w:before="100" w:beforeAutospacing="1" w:after="100" w:afterAutospacing="1"/>
    </w:pPr>
    <w:rPr>
      <w:color w:val="000000"/>
    </w:rPr>
  </w:style>
  <w:style w:type="paragraph" w:customStyle="1" w:styleId="Style56">
    <w:name w:val="Style56"/>
    <w:basedOn w:val="a3"/>
    <w:rsid w:val="002102E2"/>
    <w:pPr>
      <w:widowControl w:val="0"/>
      <w:autoSpaceDE w:val="0"/>
      <w:autoSpaceDN w:val="0"/>
      <w:adjustRightInd w:val="0"/>
      <w:spacing w:line="194" w:lineRule="exact"/>
    </w:pPr>
  </w:style>
  <w:style w:type="paragraph" w:customStyle="1" w:styleId="otstup">
    <w:name w:val="otstup"/>
    <w:basedOn w:val="a3"/>
    <w:rsid w:val="002102E2"/>
    <w:pPr>
      <w:spacing w:before="100" w:beforeAutospacing="1" w:after="100" w:afterAutospacing="1"/>
    </w:pPr>
  </w:style>
  <w:style w:type="paragraph" w:customStyle="1" w:styleId="1fffff0">
    <w:name w:val="Схема документа1"/>
    <w:basedOn w:val="a3"/>
    <w:rsid w:val="002102E2"/>
    <w:pPr>
      <w:shd w:val="clear" w:color="auto" w:fill="000080"/>
    </w:pPr>
    <w:rPr>
      <w:rFonts w:ascii="Tahoma" w:hAnsi="Tahoma" w:cs="Tahoma"/>
      <w:sz w:val="20"/>
      <w:szCs w:val="20"/>
      <w:lang w:eastAsia="zh-CN"/>
    </w:rPr>
  </w:style>
  <w:style w:type="paragraph" w:customStyle="1" w:styleId="BodyText1">
    <w:name w:val="Body Text1"/>
    <w:basedOn w:val="Normal1"/>
    <w:rsid w:val="002102E2"/>
    <w:pPr>
      <w:widowControl/>
      <w:spacing w:line="360" w:lineRule="auto"/>
    </w:pPr>
    <w:rPr>
      <w:sz w:val="24"/>
    </w:rPr>
  </w:style>
  <w:style w:type="paragraph" w:customStyle="1" w:styleId="BodyText211">
    <w:name w:val="Body Text 211"/>
    <w:basedOn w:val="a3"/>
    <w:rsid w:val="002102E2"/>
    <w:pPr>
      <w:spacing w:line="360" w:lineRule="auto"/>
      <w:jc w:val="both"/>
    </w:pPr>
    <w:rPr>
      <w:szCs w:val="20"/>
    </w:rPr>
  </w:style>
  <w:style w:type="paragraph" w:customStyle="1" w:styleId="ListParagraph1">
    <w:name w:val="List Paragraph1"/>
    <w:basedOn w:val="a3"/>
    <w:link w:val="ListParagraphChar1"/>
    <w:rsid w:val="002102E2"/>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2102E2"/>
    <w:rPr>
      <w:rFonts w:ascii="Calibri" w:eastAsia="Times New Roman" w:hAnsi="Calibri" w:cs="Times New Roman"/>
      <w:lang w:eastAsia="ru-RU"/>
    </w:rPr>
  </w:style>
  <w:style w:type="paragraph" w:customStyle="1" w:styleId="BodyText31">
    <w:name w:val="Body Text 31"/>
    <w:basedOn w:val="Normal1"/>
    <w:rsid w:val="002102E2"/>
    <w:pPr>
      <w:widowControl/>
      <w:jc w:val="both"/>
    </w:pPr>
    <w:rPr>
      <w:i/>
      <w:sz w:val="26"/>
    </w:rPr>
  </w:style>
  <w:style w:type="character" w:customStyle="1" w:styleId="1010">
    <w:name w:val="Знак Знак101"/>
    <w:locked/>
    <w:rsid w:val="002102E2"/>
    <w:rPr>
      <w:rFonts w:ascii="PragmaticaCTT" w:hAnsi="PragmaticaCTT"/>
      <w:sz w:val="24"/>
      <w:lang w:val="ru-RU" w:eastAsia="ru-RU"/>
    </w:rPr>
  </w:style>
  <w:style w:type="character" w:customStyle="1" w:styleId="4110">
    <w:name w:val="Знак Знак411"/>
    <w:locked/>
    <w:rsid w:val="002102E2"/>
    <w:rPr>
      <w:rFonts w:ascii="Arial" w:hAnsi="Arial"/>
      <w:b/>
      <w:i/>
      <w:sz w:val="28"/>
      <w:lang w:val="ru-RU" w:eastAsia="en-US"/>
    </w:rPr>
  </w:style>
  <w:style w:type="character" w:customStyle="1" w:styleId="1100">
    <w:name w:val="Знак Знак110"/>
    <w:rsid w:val="002102E2"/>
    <w:rPr>
      <w:rFonts w:ascii="Arial" w:hAnsi="Arial"/>
      <w:b/>
      <w:sz w:val="36"/>
      <w:lang w:val="ru-RU" w:eastAsia="en-US"/>
    </w:rPr>
  </w:style>
  <w:style w:type="character" w:customStyle="1" w:styleId="415">
    <w:name w:val="Заголовок 4 Знак1"/>
    <w:locked/>
    <w:rsid w:val="002102E2"/>
    <w:rPr>
      <w:rFonts w:ascii="Times New Roman" w:eastAsia="Times New Roman" w:hAnsi="Times New Roman"/>
      <w:b/>
      <w:sz w:val="28"/>
      <w:lang w:eastAsia="ru-RU"/>
    </w:rPr>
  </w:style>
  <w:style w:type="character" w:styleId="afffffffffb">
    <w:name w:val="Intense Emphasis"/>
    <w:qFormat/>
    <w:rsid w:val="002102E2"/>
    <w:rPr>
      <w:b/>
      <w:i/>
      <w:color w:val="4F81BD"/>
    </w:rPr>
  </w:style>
  <w:style w:type="character" w:styleId="afffffffffc">
    <w:name w:val="Subtle Reference"/>
    <w:qFormat/>
    <w:rsid w:val="002102E2"/>
    <w:rPr>
      <w:smallCaps/>
      <w:color w:val="C0504D"/>
      <w:u w:val="single"/>
    </w:rPr>
  </w:style>
  <w:style w:type="character" w:styleId="afffffffffd">
    <w:name w:val="Intense Reference"/>
    <w:qFormat/>
    <w:rsid w:val="002102E2"/>
    <w:rPr>
      <w:b/>
      <w:smallCaps/>
      <w:color w:val="C0504D"/>
      <w:spacing w:val="5"/>
      <w:u w:val="single"/>
    </w:rPr>
  </w:style>
  <w:style w:type="character" w:styleId="afffffffffe">
    <w:name w:val="Book Title"/>
    <w:qFormat/>
    <w:rsid w:val="002102E2"/>
    <w:rPr>
      <w:b/>
      <w:smallCaps/>
      <w:spacing w:val="5"/>
    </w:rPr>
  </w:style>
  <w:style w:type="character" w:customStyle="1" w:styleId="612">
    <w:name w:val="Заголовок 6 Знак1"/>
    <w:rsid w:val="002102E2"/>
    <w:rPr>
      <w:b/>
      <w:sz w:val="22"/>
      <w:lang w:val="ru-RU" w:eastAsia="ru-RU"/>
    </w:rPr>
  </w:style>
  <w:style w:type="character" w:customStyle="1" w:styleId="712">
    <w:name w:val="Заголовок 7 Знак1"/>
    <w:rsid w:val="002102E2"/>
    <w:rPr>
      <w:sz w:val="24"/>
      <w:lang w:val="ru-RU" w:eastAsia="ru-RU"/>
    </w:rPr>
  </w:style>
  <w:style w:type="character" w:customStyle="1" w:styleId="813">
    <w:name w:val="Заголовок 8 Знак1"/>
    <w:rsid w:val="002102E2"/>
    <w:rPr>
      <w:rFonts w:ascii="Calibri" w:hAnsi="Calibri"/>
      <w:i/>
      <w:sz w:val="24"/>
      <w:lang w:val="ru-RU" w:eastAsia="en-US"/>
    </w:rPr>
  </w:style>
  <w:style w:type="character" w:customStyle="1" w:styleId="911">
    <w:name w:val="Заголовок 9 Знак1"/>
    <w:rsid w:val="002102E2"/>
    <w:rPr>
      <w:rFonts w:ascii="Arial" w:hAnsi="Arial"/>
      <w:sz w:val="22"/>
      <w:lang w:val="ru-RU" w:eastAsia="ru-RU"/>
    </w:rPr>
  </w:style>
  <w:style w:type="character" w:customStyle="1" w:styleId="tbb121">
    <w:name w:val="tbb121"/>
    <w:rsid w:val="002102E2"/>
    <w:rPr>
      <w:rFonts w:ascii="Arial" w:hAnsi="Arial"/>
      <w:b/>
      <w:color w:val="000000"/>
      <w:sz w:val="18"/>
      <w:u w:val="none"/>
    </w:rPr>
  </w:style>
  <w:style w:type="character" w:customStyle="1" w:styleId="tbl121">
    <w:name w:val="tbl121"/>
    <w:rsid w:val="002102E2"/>
    <w:rPr>
      <w:rFonts w:ascii="Tahoma" w:hAnsi="Tahoma"/>
      <w:color w:val="000000"/>
      <w:sz w:val="18"/>
      <w:u w:val="none"/>
    </w:rPr>
  </w:style>
  <w:style w:type="character" w:customStyle="1" w:styleId="em11">
    <w:name w:val="em11"/>
    <w:rsid w:val="002102E2"/>
    <w:rPr>
      <w:b/>
      <w:sz w:val="24"/>
    </w:rPr>
  </w:style>
  <w:style w:type="character" w:customStyle="1" w:styleId="8pt">
    <w:name w:val="Основной текст + 8 pt"/>
    <w:rsid w:val="002102E2"/>
    <w:rPr>
      <w:rFonts w:ascii="Times New Roman" w:eastAsia="Times New Roman" w:hAnsi="Times New Roman"/>
      <w:spacing w:val="0"/>
      <w:sz w:val="16"/>
    </w:rPr>
  </w:style>
  <w:style w:type="character" w:customStyle="1" w:styleId="7pt">
    <w:name w:val="Основной текст + 7 pt"/>
    <w:rsid w:val="002102E2"/>
    <w:rPr>
      <w:rFonts w:ascii="Times New Roman" w:eastAsia="Times New Roman" w:hAnsi="Times New Roman"/>
      <w:spacing w:val="0"/>
      <w:sz w:val="14"/>
    </w:rPr>
  </w:style>
  <w:style w:type="character" w:customStyle="1" w:styleId="10pt0">
    <w:name w:val="Основной текст + 10 pt"/>
    <w:rsid w:val="002102E2"/>
    <w:rPr>
      <w:rFonts w:ascii="Times New Roman" w:eastAsia="Times New Roman" w:hAnsi="Times New Roman"/>
      <w:b/>
      <w:spacing w:val="0"/>
      <w:sz w:val="20"/>
    </w:rPr>
  </w:style>
  <w:style w:type="character" w:customStyle="1" w:styleId="5pt">
    <w:name w:val="Основной текст + 5 pt"/>
    <w:rsid w:val="002102E2"/>
    <w:rPr>
      <w:rFonts w:ascii="Times New Roman" w:eastAsia="Times New Roman" w:hAnsi="Times New Roman"/>
      <w:spacing w:val="10"/>
      <w:sz w:val="10"/>
    </w:rPr>
  </w:style>
  <w:style w:type="character" w:customStyle="1" w:styleId="9pt">
    <w:name w:val="Основной текст + 9 pt"/>
    <w:rsid w:val="002102E2"/>
    <w:rPr>
      <w:rFonts w:ascii="Times New Roman" w:eastAsia="Times New Roman" w:hAnsi="Times New Roman"/>
      <w:spacing w:val="0"/>
      <w:sz w:val="18"/>
    </w:rPr>
  </w:style>
  <w:style w:type="character" w:customStyle="1" w:styleId="TimesNewRoman0">
    <w:name w:val="Основной текст + Times New Roman"/>
    <w:rsid w:val="002102E2"/>
    <w:rPr>
      <w:rFonts w:ascii="Times New Roman" w:eastAsia="Times New Roman" w:hAnsi="Times New Roman"/>
      <w:spacing w:val="0"/>
      <w:sz w:val="21"/>
    </w:rPr>
  </w:style>
  <w:style w:type="character" w:customStyle="1" w:styleId="WW-9pt">
    <w:name w:val="WW-Основной текст + 9 pt"/>
    <w:rsid w:val="002102E2"/>
    <w:rPr>
      <w:rFonts w:ascii="Times New Roman" w:eastAsia="Times New Roman" w:hAnsi="Times New Roman"/>
      <w:spacing w:val="0"/>
      <w:sz w:val="18"/>
    </w:rPr>
  </w:style>
  <w:style w:type="character" w:customStyle="1" w:styleId="FontStyle124">
    <w:name w:val="Font Style124"/>
    <w:rsid w:val="002102E2"/>
    <w:rPr>
      <w:rFonts w:ascii="Times New Roman" w:hAnsi="Times New Roman"/>
      <w:b/>
      <w:sz w:val="18"/>
    </w:rPr>
  </w:style>
  <w:style w:type="character" w:customStyle="1" w:styleId="red">
    <w:name w:val="red"/>
    <w:rsid w:val="002102E2"/>
    <w:rPr>
      <w:rFonts w:cs="Times New Roman"/>
    </w:rPr>
  </w:style>
  <w:style w:type="character" w:customStyle="1" w:styleId="msosubtleemphasis0">
    <w:name w:val="msosubtleemphasis"/>
    <w:rsid w:val="002102E2"/>
    <w:rPr>
      <w:i/>
      <w:color w:val="808080"/>
    </w:rPr>
  </w:style>
  <w:style w:type="character" w:customStyle="1" w:styleId="FontStyle120">
    <w:name w:val="Font Style120"/>
    <w:rsid w:val="002102E2"/>
    <w:rPr>
      <w:rFonts w:ascii="Times New Roman" w:hAnsi="Times New Roman"/>
      <w:b/>
      <w:sz w:val="26"/>
    </w:rPr>
  </w:style>
  <w:style w:type="character" w:customStyle="1" w:styleId="FontStyle121">
    <w:name w:val="Font Style121"/>
    <w:rsid w:val="002102E2"/>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2102E2"/>
    <w:pPr>
      <w:spacing w:after="160" w:line="240" w:lineRule="exact"/>
    </w:pPr>
    <w:rPr>
      <w:rFonts w:ascii="Verdana" w:hAnsi="Verdana"/>
      <w:lang w:val="en-US" w:eastAsia="en-US"/>
    </w:rPr>
  </w:style>
  <w:style w:type="character" w:customStyle="1" w:styleId="font0">
    <w:name w:val="font0"/>
    <w:rsid w:val="002102E2"/>
    <w:rPr>
      <w:rFonts w:cs="Times New Roman"/>
    </w:rPr>
  </w:style>
  <w:style w:type="character" w:customStyle="1" w:styleId="s3">
    <w:name w:val="s3"/>
    <w:rsid w:val="002102E2"/>
  </w:style>
  <w:style w:type="character" w:customStyle="1" w:styleId="FontStyle46">
    <w:name w:val="Font Style46"/>
    <w:rsid w:val="002102E2"/>
    <w:rPr>
      <w:rFonts w:ascii="Times New Roman" w:hAnsi="Times New Roman"/>
      <w:b/>
      <w:sz w:val="30"/>
    </w:rPr>
  </w:style>
  <w:style w:type="character" w:customStyle="1" w:styleId="newstitle">
    <w:name w:val="news_title"/>
    <w:rsid w:val="002102E2"/>
    <w:rPr>
      <w:rFonts w:cs="Times New Roman"/>
    </w:rPr>
  </w:style>
  <w:style w:type="character" w:customStyle="1" w:styleId="s1">
    <w:name w:val="s1"/>
    <w:rsid w:val="002102E2"/>
  </w:style>
  <w:style w:type="paragraph" w:customStyle="1" w:styleId="31b">
    <w:name w:val="Знак31"/>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2102E2"/>
    <w:rPr>
      <w:b/>
      <w:sz w:val="2"/>
      <w:bdr w:val="single" w:sz="6" w:space="0" w:color="0000FF"/>
      <w:shd w:val="clear" w:color="auto" w:fill="CCCCFF"/>
    </w:rPr>
  </w:style>
  <w:style w:type="character" w:customStyle="1" w:styleId="FontStyle264">
    <w:name w:val="Font Style264"/>
    <w:rsid w:val="002102E2"/>
    <w:rPr>
      <w:rFonts w:ascii="Franklin Gothic Demi" w:hAnsi="Franklin Gothic Demi"/>
      <w:b/>
      <w:sz w:val="22"/>
    </w:rPr>
  </w:style>
  <w:style w:type="character" w:customStyle="1" w:styleId="FontStyle260">
    <w:name w:val="Font Style260"/>
    <w:rsid w:val="002102E2"/>
    <w:rPr>
      <w:rFonts w:ascii="Franklin Gothic Demi" w:hAnsi="Franklin Gothic Demi"/>
      <w:b/>
      <w:sz w:val="26"/>
    </w:rPr>
  </w:style>
  <w:style w:type="character" w:customStyle="1" w:styleId="FontStyle426">
    <w:name w:val="Font Style426"/>
    <w:rsid w:val="002102E2"/>
    <w:rPr>
      <w:rFonts w:ascii="Times New Roman" w:hAnsi="Times New Roman"/>
      <w:color w:val="000000"/>
      <w:sz w:val="20"/>
    </w:rPr>
  </w:style>
  <w:style w:type="character" w:customStyle="1" w:styleId="FontStyle707">
    <w:name w:val="Font Style707"/>
    <w:rsid w:val="002102E2"/>
    <w:rPr>
      <w:rFonts w:ascii="Bookman Old Style" w:hAnsi="Bookman Old Style"/>
      <w:color w:val="000000"/>
      <w:sz w:val="16"/>
    </w:rPr>
  </w:style>
  <w:style w:type="character" w:customStyle="1" w:styleId="FontStyle679">
    <w:name w:val="Font Style679"/>
    <w:rsid w:val="002102E2"/>
    <w:rPr>
      <w:rFonts w:ascii="Times New Roman" w:hAnsi="Times New Roman"/>
      <w:i/>
      <w:color w:val="000000"/>
      <w:sz w:val="20"/>
    </w:rPr>
  </w:style>
  <w:style w:type="character" w:customStyle="1" w:styleId="FontStyle695">
    <w:name w:val="Font Style695"/>
    <w:rsid w:val="002102E2"/>
    <w:rPr>
      <w:rFonts w:ascii="Times New Roman" w:hAnsi="Times New Roman"/>
      <w:b/>
      <w:color w:val="000000"/>
      <w:sz w:val="16"/>
    </w:rPr>
  </w:style>
  <w:style w:type="character" w:customStyle="1" w:styleId="FontStyle527">
    <w:name w:val="Font Style527"/>
    <w:rsid w:val="002102E2"/>
    <w:rPr>
      <w:rFonts w:ascii="Times New Roman" w:hAnsi="Times New Roman"/>
      <w:b/>
      <w:color w:val="000000"/>
      <w:sz w:val="16"/>
    </w:rPr>
  </w:style>
  <w:style w:type="character" w:customStyle="1" w:styleId="FontStyle236">
    <w:name w:val="Font Style236"/>
    <w:rsid w:val="002102E2"/>
    <w:rPr>
      <w:rFonts w:ascii="Times New Roman" w:hAnsi="Times New Roman"/>
      <w:color w:val="000000"/>
      <w:sz w:val="20"/>
    </w:rPr>
  </w:style>
  <w:style w:type="character" w:customStyle="1" w:styleId="FontStyle719">
    <w:name w:val="Font Style719"/>
    <w:rsid w:val="002102E2"/>
    <w:rPr>
      <w:rFonts w:ascii="Bookman Old Style" w:hAnsi="Bookman Old Style"/>
      <w:b/>
      <w:color w:val="000000"/>
      <w:sz w:val="16"/>
    </w:rPr>
  </w:style>
  <w:style w:type="character" w:customStyle="1" w:styleId="FontStyle720">
    <w:name w:val="Font Style720"/>
    <w:rsid w:val="002102E2"/>
    <w:rPr>
      <w:rFonts w:ascii="Tahoma" w:hAnsi="Tahoma"/>
      <w:color w:val="000000"/>
      <w:sz w:val="14"/>
    </w:rPr>
  </w:style>
  <w:style w:type="character" w:customStyle="1" w:styleId="FontStyle815">
    <w:name w:val="Font Style815"/>
    <w:rsid w:val="002102E2"/>
    <w:rPr>
      <w:rFonts w:ascii="Bookman Old Style" w:hAnsi="Bookman Old Style"/>
      <w:color w:val="000000"/>
      <w:sz w:val="16"/>
    </w:rPr>
  </w:style>
  <w:style w:type="character" w:customStyle="1" w:styleId="FontStyle106">
    <w:name w:val="Font Style106"/>
    <w:rsid w:val="002102E2"/>
    <w:rPr>
      <w:rFonts w:ascii="Times New Roman" w:hAnsi="Times New Roman"/>
      <w:color w:val="000000"/>
      <w:sz w:val="24"/>
    </w:rPr>
  </w:style>
  <w:style w:type="character" w:customStyle="1" w:styleId="FontStyle122">
    <w:name w:val="Font Style122"/>
    <w:rsid w:val="002102E2"/>
    <w:rPr>
      <w:rFonts w:ascii="Times New Roman" w:hAnsi="Times New Roman"/>
      <w:color w:val="000000"/>
      <w:sz w:val="22"/>
    </w:rPr>
  </w:style>
  <w:style w:type="character" w:customStyle="1" w:styleId="146pt">
    <w:name w:val="Основной текст (14) + 6 pt"/>
    <w:rsid w:val="002102E2"/>
    <w:rPr>
      <w:rFonts w:ascii="Times New Roman" w:hAnsi="Times New Roman"/>
      <w:sz w:val="12"/>
      <w:shd w:val="clear" w:color="auto" w:fill="FFFFFF"/>
    </w:rPr>
  </w:style>
  <w:style w:type="character" w:customStyle="1" w:styleId="listing-desc">
    <w:name w:val="listing-desc"/>
    <w:rsid w:val="002102E2"/>
  </w:style>
  <w:style w:type="character" w:customStyle="1" w:styleId="FontStyle436">
    <w:name w:val="Font Style436"/>
    <w:rsid w:val="002102E2"/>
    <w:rPr>
      <w:rFonts w:ascii="Times New Roman" w:hAnsi="Times New Roman"/>
      <w:b/>
      <w:sz w:val="18"/>
    </w:rPr>
  </w:style>
  <w:style w:type="character" w:customStyle="1" w:styleId="FontStyle434">
    <w:name w:val="Font Style434"/>
    <w:rsid w:val="002102E2"/>
    <w:rPr>
      <w:rFonts w:ascii="Times New Roman" w:hAnsi="Times New Roman"/>
      <w:sz w:val="18"/>
    </w:rPr>
  </w:style>
  <w:style w:type="character" w:customStyle="1" w:styleId="912">
    <w:name w:val="Знак Знак91"/>
    <w:locked/>
    <w:rsid w:val="002102E2"/>
    <w:rPr>
      <w:rFonts w:ascii="Cambria" w:eastAsia="Times New Roman" w:hAnsi="Cambria"/>
      <w:b/>
      <w:color w:val="4F81BD"/>
      <w:sz w:val="26"/>
      <w:lang w:val="ru-RU" w:eastAsia="en-US"/>
    </w:rPr>
  </w:style>
  <w:style w:type="character" w:customStyle="1" w:styleId="532">
    <w:name w:val="Знак Знак53"/>
    <w:locked/>
    <w:rsid w:val="002102E2"/>
    <w:rPr>
      <w:b/>
      <w:caps/>
      <w:sz w:val="24"/>
      <w:lang w:val="ru-RU" w:eastAsia="ru-RU"/>
    </w:rPr>
  </w:style>
  <w:style w:type="character" w:customStyle="1" w:styleId="2ffd">
    <w:name w:val="Основной текст Знак Знак Знак2"/>
    <w:locked/>
    <w:rsid w:val="002102E2"/>
    <w:rPr>
      <w:sz w:val="24"/>
      <w:lang w:val="ru-RU" w:eastAsia="ru-RU"/>
    </w:rPr>
  </w:style>
  <w:style w:type="character" w:customStyle="1" w:styleId="FontStyle126">
    <w:name w:val="Font Style126"/>
    <w:rsid w:val="002102E2"/>
    <w:rPr>
      <w:rFonts w:ascii="Times New Roman" w:hAnsi="Times New Roman"/>
      <w:color w:val="000000"/>
      <w:sz w:val="20"/>
    </w:rPr>
  </w:style>
  <w:style w:type="character" w:customStyle="1" w:styleId="1310">
    <w:name w:val="Знак Знак131"/>
    <w:locked/>
    <w:rsid w:val="002102E2"/>
    <w:rPr>
      <w:color w:val="000000"/>
      <w:sz w:val="24"/>
    </w:rPr>
  </w:style>
  <w:style w:type="character" w:customStyle="1" w:styleId="1110">
    <w:name w:val="Знак Знак111"/>
    <w:locked/>
    <w:rsid w:val="002102E2"/>
    <w:rPr>
      <w:sz w:val="24"/>
    </w:rPr>
  </w:style>
  <w:style w:type="character" w:customStyle="1" w:styleId="231">
    <w:name w:val="Знак Знак231"/>
    <w:locked/>
    <w:rsid w:val="002102E2"/>
    <w:rPr>
      <w:sz w:val="24"/>
      <w:lang w:val="ru-RU" w:eastAsia="ru-RU"/>
    </w:rPr>
  </w:style>
  <w:style w:type="character" w:customStyle="1" w:styleId="5311">
    <w:name w:val="Знак Знак531"/>
    <w:locked/>
    <w:rsid w:val="002102E2"/>
    <w:rPr>
      <w:b/>
      <w:caps/>
      <w:sz w:val="24"/>
      <w:lang w:val="ru-RU" w:eastAsia="ru-RU"/>
    </w:rPr>
  </w:style>
  <w:style w:type="character" w:customStyle="1" w:styleId="1510">
    <w:name w:val="Знак Знак151"/>
    <w:rsid w:val="002102E2"/>
    <w:rPr>
      <w:rFonts w:ascii="Times New Roman" w:eastAsia="Times New Roman" w:hAnsi="Times New Roman"/>
      <w:sz w:val="24"/>
      <w:lang w:eastAsia="ru-RU"/>
    </w:rPr>
  </w:style>
  <w:style w:type="character" w:customStyle="1" w:styleId="461">
    <w:name w:val="Знак Знак46"/>
    <w:locked/>
    <w:rsid w:val="002102E2"/>
    <w:rPr>
      <w:rFonts w:ascii="Arial" w:hAnsi="Arial"/>
      <w:b/>
      <w:i/>
      <w:sz w:val="28"/>
      <w:lang w:val="ru-RU" w:eastAsia="en-US"/>
    </w:rPr>
  </w:style>
  <w:style w:type="character" w:customStyle="1" w:styleId="171">
    <w:name w:val="Знак Знак171"/>
    <w:locked/>
    <w:rsid w:val="002102E2"/>
    <w:rPr>
      <w:i/>
      <w:sz w:val="24"/>
      <w:lang w:val="ru-RU" w:eastAsia="ru-RU"/>
    </w:rPr>
  </w:style>
  <w:style w:type="paragraph" w:customStyle="1" w:styleId="rvps4">
    <w:name w:val="rvps4"/>
    <w:basedOn w:val="a3"/>
    <w:rsid w:val="002102E2"/>
    <w:pPr>
      <w:jc w:val="both"/>
    </w:pPr>
  </w:style>
  <w:style w:type="character" w:customStyle="1" w:styleId="3f7">
    <w:name w:val="3 ступень Знак"/>
    <w:link w:val="3f8"/>
    <w:locked/>
    <w:rsid w:val="002102E2"/>
    <w:rPr>
      <w:rFonts w:ascii="BodoniCTT" w:hAnsi="BodoniCTT"/>
      <w:b/>
    </w:rPr>
  </w:style>
  <w:style w:type="paragraph" w:customStyle="1" w:styleId="3f8">
    <w:name w:val="3 ступень"/>
    <w:basedOn w:val="a3"/>
    <w:link w:val="3f7"/>
    <w:rsid w:val="002102E2"/>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2102E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2102E2"/>
    <w:pPr>
      <w:spacing w:before="100" w:beforeAutospacing="1" w:after="100" w:afterAutospacing="1"/>
    </w:pPr>
  </w:style>
  <w:style w:type="paragraph" w:customStyle="1" w:styleId="p4">
    <w:name w:val="p4"/>
    <w:basedOn w:val="a3"/>
    <w:rsid w:val="002102E2"/>
    <w:pPr>
      <w:spacing w:before="100" w:beforeAutospacing="1" w:after="100" w:afterAutospacing="1"/>
    </w:pPr>
  </w:style>
  <w:style w:type="character" w:customStyle="1" w:styleId="rvts6">
    <w:name w:val="rvts6"/>
    <w:rsid w:val="002102E2"/>
    <w:rPr>
      <w:rFonts w:ascii="Times New Roman" w:hAnsi="Times New Roman"/>
      <w:sz w:val="28"/>
    </w:rPr>
  </w:style>
  <w:style w:type="character" w:customStyle="1" w:styleId="3917">
    <w:name w:val="3917"/>
    <w:rsid w:val="002102E2"/>
    <w:rPr>
      <w:rFonts w:cs="Times New Roman"/>
    </w:rPr>
  </w:style>
  <w:style w:type="character" w:customStyle="1" w:styleId="epm">
    <w:name w:val="epm"/>
    <w:rsid w:val="002102E2"/>
  </w:style>
  <w:style w:type="character" w:customStyle="1" w:styleId="affffffffff">
    <w:name w:val="Стиль Зеленый"/>
    <w:rsid w:val="002102E2"/>
    <w:rPr>
      <w:color w:val="00B050"/>
      <w:spacing w:val="0"/>
    </w:rPr>
  </w:style>
  <w:style w:type="character" w:customStyle="1" w:styleId="s10">
    <w:name w:val="s_10"/>
    <w:rsid w:val="002102E2"/>
    <w:rPr>
      <w:rFonts w:cs="Times New Roman"/>
    </w:rPr>
  </w:style>
  <w:style w:type="character" w:customStyle="1" w:styleId="s5">
    <w:name w:val="s5"/>
    <w:rsid w:val="002102E2"/>
    <w:rPr>
      <w:rFonts w:cs="Times New Roman"/>
    </w:rPr>
  </w:style>
  <w:style w:type="character" w:customStyle="1" w:styleId="sz12">
    <w:name w:val="sz12"/>
    <w:rsid w:val="002102E2"/>
    <w:rPr>
      <w:rFonts w:cs="Times New Roman"/>
    </w:rPr>
  </w:style>
  <w:style w:type="character" w:customStyle="1" w:styleId="s6">
    <w:name w:val="s6"/>
    <w:rsid w:val="002102E2"/>
    <w:rPr>
      <w:rFonts w:cs="Times New Roman"/>
    </w:rPr>
  </w:style>
  <w:style w:type="character" w:customStyle="1" w:styleId="11d">
    <w:name w:val="Знак1 Знак Знак1"/>
    <w:locked/>
    <w:rsid w:val="002102E2"/>
    <w:rPr>
      <w:rFonts w:ascii="Times New Roman" w:eastAsia="Times New Roman" w:hAnsi="Times New Roman"/>
      <w:sz w:val="24"/>
      <w:lang w:eastAsia="ru-RU"/>
    </w:rPr>
  </w:style>
  <w:style w:type="character" w:customStyle="1" w:styleId="4610">
    <w:name w:val="Знак Знак461"/>
    <w:locked/>
    <w:rsid w:val="002102E2"/>
    <w:rPr>
      <w:b/>
      <w:sz w:val="27"/>
      <w:lang w:val="ru-RU" w:eastAsia="ru-RU"/>
    </w:rPr>
  </w:style>
  <w:style w:type="character" w:customStyle="1" w:styleId="481">
    <w:name w:val="Знак Знак48"/>
    <w:locked/>
    <w:rsid w:val="002102E2"/>
    <w:rPr>
      <w:b/>
      <w:sz w:val="27"/>
      <w:lang w:val="ru-RU" w:eastAsia="ru-RU"/>
    </w:rPr>
  </w:style>
  <w:style w:type="character" w:customStyle="1" w:styleId="441">
    <w:name w:val="Знак Знак44"/>
    <w:locked/>
    <w:rsid w:val="002102E2"/>
    <w:rPr>
      <w:sz w:val="24"/>
    </w:rPr>
  </w:style>
  <w:style w:type="character" w:customStyle="1" w:styleId="514">
    <w:name w:val="Знак Знак51"/>
    <w:locked/>
    <w:rsid w:val="002102E2"/>
    <w:rPr>
      <w:b/>
      <w:sz w:val="27"/>
      <w:lang w:val="ru-RU" w:eastAsia="ru-RU"/>
    </w:rPr>
  </w:style>
  <w:style w:type="character" w:customStyle="1" w:styleId="431">
    <w:name w:val="Знак Знак43"/>
    <w:locked/>
    <w:rsid w:val="002102E2"/>
    <w:rPr>
      <w:color w:val="000000"/>
      <w:sz w:val="24"/>
      <w:lang w:eastAsia="ru-RU"/>
    </w:rPr>
  </w:style>
  <w:style w:type="paragraph" w:customStyle="1" w:styleId="Style39">
    <w:name w:val="Style3"/>
    <w:basedOn w:val="a3"/>
    <w:rsid w:val="002102E2"/>
    <w:pPr>
      <w:widowControl w:val="0"/>
      <w:autoSpaceDE w:val="0"/>
      <w:autoSpaceDN w:val="0"/>
      <w:adjustRightInd w:val="0"/>
      <w:spacing w:line="259" w:lineRule="exact"/>
      <w:ind w:firstLine="542"/>
      <w:jc w:val="both"/>
    </w:pPr>
  </w:style>
  <w:style w:type="character" w:customStyle="1" w:styleId="421">
    <w:name w:val="Знак Знак42"/>
    <w:rsid w:val="002102E2"/>
    <w:rPr>
      <w:rFonts w:ascii="Times New Roman" w:eastAsia="Times New Roman" w:hAnsi="Times New Roman"/>
      <w:sz w:val="16"/>
    </w:rPr>
  </w:style>
  <w:style w:type="character" w:customStyle="1" w:styleId="490">
    <w:name w:val="Знак Знак49"/>
    <w:rsid w:val="002102E2"/>
    <w:rPr>
      <w:rFonts w:ascii="Times New Roman" w:eastAsia="Times New Roman" w:hAnsi="Times New Roman"/>
      <w:b/>
      <w:caps/>
      <w:sz w:val="24"/>
      <w:lang w:eastAsia="ru-RU"/>
    </w:rPr>
  </w:style>
  <w:style w:type="character" w:customStyle="1" w:styleId="471">
    <w:name w:val="Знак Знак47"/>
    <w:rsid w:val="002102E2"/>
    <w:rPr>
      <w:rFonts w:ascii="Times New Roman" w:eastAsia="Times New Roman" w:hAnsi="Times New Roman"/>
      <w:b/>
      <w:sz w:val="27"/>
      <w:lang w:eastAsia="ru-RU"/>
    </w:rPr>
  </w:style>
  <w:style w:type="character" w:customStyle="1" w:styleId="451">
    <w:name w:val="Знак Знак45"/>
    <w:rsid w:val="002102E2"/>
    <w:rPr>
      <w:rFonts w:ascii="Times New Roman" w:eastAsia="Times New Roman" w:hAnsi="Times New Roman"/>
      <w:b/>
      <w:i/>
      <w:sz w:val="26"/>
      <w:lang w:eastAsia="ru-RU"/>
    </w:rPr>
  </w:style>
  <w:style w:type="character" w:customStyle="1" w:styleId="1fffff1">
    <w:name w:val="Заголовок №1_"/>
    <w:link w:val="1fffff2"/>
    <w:locked/>
    <w:rsid w:val="002102E2"/>
    <w:rPr>
      <w:sz w:val="23"/>
      <w:shd w:val="clear" w:color="auto" w:fill="FFFFFF"/>
    </w:rPr>
  </w:style>
  <w:style w:type="paragraph" w:customStyle="1" w:styleId="1fffff2">
    <w:name w:val="Заголовок №1"/>
    <w:basedOn w:val="a3"/>
    <w:link w:val="1fffff1"/>
    <w:rsid w:val="002102E2"/>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2102E2"/>
    <w:rPr>
      <w:rFonts w:ascii="Times New Roman" w:hAnsi="Times New Roman"/>
      <w:spacing w:val="0"/>
      <w:sz w:val="20"/>
    </w:rPr>
  </w:style>
  <w:style w:type="character" w:customStyle="1" w:styleId="c7">
    <w:name w:val="c7"/>
    <w:rsid w:val="002102E2"/>
    <w:rPr>
      <w:rFonts w:cs="Times New Roman"/>
    </w:rPr>
  </w:style>
  <w:style w:type="character" w:customStyle="1" w:styleId="affffffffff0">
    <w:name w:val="полужирный"/>
    <w:rsid w:val="002102E2"/>
    <w:rPr>
      <w:rFonts w:ascii="Times New Roman" w:hAnsi="Times New Roman"/>
      <w:b/>
      <w:color w:val="auto"/>
      <w:sz w:val="24"/>
    </w:rPr>
  </w:style>
  <w:style w:type="paragraph" w:customStyle="1" w:styleId="ipara">
    <w:name w:val="ipara"/>
    <w:basedOn w:val="a3"/>
    <w:rsid w:val="002102E2"/>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2102E2"/>
    <w:rPr>
      <w:rFonts w:ascii="Times New Roman" w:hAnsi="Times New Roman"/>
      <w:b/>
      <w:i/>
      <w:sz w:val="24"/>
    </w:rPr>
  </w:style>
  <w:style w:type="character" w:customStyle="1" w:styleId="743">
    <w:name w:val="Основной текст (7)43"/>
    <w:rsid w:val="002102E2"/>
    <w:rPr>
      <w:rFonts w:ascii="Times New Roman" w:hAnsi="Times New Roman"/>
      <w:spacing w:val="0"/>
      <w:sz w:val="20"/>
    </w:rPr>
  </w:style>
  <w:style w:type="paragraph" w:customStyle="1" w:styleId="affffffffff1">
    <w:name w:val="Разработчик"/>
    <w:basedOn w:val="a3"/>
    <w:rsid w:val="002102E2"/>
    <w:pPr>
      <w:jc w:val="both"/>
    </w:pPr>
    <w:rPr>
      <w:b/>
      <w:sz w:val="20"/>
    </w:rPr>
  </w:style>
  <w:style w:type="character" w:customStyle="1" w:styleId="533">
    <w:name w:val="Знак5 Знак Знак3"/>
    <w:locked/>
    <w:rsid w:val="002102E2"/>
    <w:rPr>
      <w:sz w:val="16"/>
    </w:rPr>
  </w:style>
  <w:style w:type="character" w:customStyle="1" w:styleId="500">
    <w:name w:val="Знак Знак50"/>
    <w:locked/>
    <w:rsid w:val="002102E2"/>
    <w:rPr>
      <w:b/>
      <w:sz w:val="28"/>
      <w:lang w:val="ru-RU" w:eastAsia="ru-RU"/>
    </w:rPr>
  </w:style>
  <w:style w:type="character" w:customStyle="1" w:styleId="521">
    <w:name w:val="Знак Знак52"/>
    <w:rsid w:val="002102E2"/>
    <w:rPr>
      <w:rFonts w:ascii="Arial" w:eastAsia="Times New Roman" w:hAnsi="Arial"/>
      <w:b/>
      <w:i/>
      <w:sz w:val="28"/>
    </w:rPr>
  </w:style>
  <w:style w:type="paragraph" w:customStyle="1" w:styleId="p7">
    <w:name w:val="p7"/>
    <w:basedOn w:val="a3"/>
    <w:rsid w:val="002102E2"/>
    <w:pPr>
      <w:spacing w:before="100" w:beforeAutospacing="1" w:after="100" w:afterAutospacing="1"/>
    </w:pPr>
  </w:style>
  <w:style w:type="paragraph" w:customStyle="1" w:styleId="p9">
    <w:name w:val="p9"/>
    <w:basedOn w:val="a3"/>
    <w:rsid w:val="002102E2"/>
    <w:pPr>
      <w:spacing w:before="100" w:beforeAutospacing="1" w:after="100" w:afterAutospacing="1"/>
    </w:pPr>
  </w:style>
  <w:style w:type="paragraph" w:customStyle="1" w:styleId="p6">
    <w:name w:val="p6"/>
    <w:basedOn w:val="a3"/>
    <w:rsid w:val="002102E2"/>
    <w:pPr>
      <w:spacing w:before="100" w:beforeAutospacing="1" w:after="100" w:afterAutospacing="1"/>
    </w:pPr>
  </w:style>
  <w:style w:type="paragraph" w:customStyle="1" w:styleId="p8">
    <w:name w:val="p8"/>
    <w:basedOn w:val="a3"/>
    <w:rsid w:val="002102E2"/>
    <w:pPr>
      <w:spacing w:before="100" w:beforeAutospacing="1" w:after="100" w:afterAutospacing="1"/>
    </w:pPr>
  </w:style>
  <w:style w:type="paragraph" w:customStyle="1" w:styleId="11e">
    <w:name w:val="Цитата11"/>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2102E2"/>
    <w:rPr>
      <w:sz w:val="28"/>
      <w:szCs w:val="20"/>
    </w:rPr>
  </w:style>
  <w:style w:type="paragraph" w:customStyle="1" w:styleId="1fffff3">
    <w:name w:val="Верхний колонтитул1"/>
    <w:basedOn w:val="a3"/>
    <w:rsid w:val="002102E2"/>
    <w:pPr>
      <w:tabs>
        <w:tab w:val="center" w:pos="4153"/>
        <w:tab w:val="right" w:pos="8306"/>
      </w:tabs>
    </w:pPr>
    <w:rPr>
      <w:rFonts w:ascii="Arial" w:hAnsi="Arial"/>
      <w:szCs w:val="20"/>
    </w:rPr>
  </w:style>
  <w:style w:type="paragraph" w:customStyle="1" w:styleId="31c">
    <w:name w:val="Заголовок 31"/>
    <w:basedOn w:val="1ff"/>
    <w:next w:val="1ff"/>
    <w:rsid w:val="002102E2"/>
    <w:pPr>
      <w:keepNext/>
      <w:widowControl/>
      <w:tabs>
        <w:tab w:val="left" w:pos="643"/>
      </w:tabs>
      <w:spacing w:before="0" w:after="0"/>
      <w:outlineLvl w:val="2"/>
    </w:pPr>
  </w:style>
  <w:style w:type="paragraph" w:customStyle="1" w:styleId="3111">
    <w:name w:val="Основной текст 311"/>
    <w:basedOn w:val="a3"/>
    <w:rsid w:val="002102E2"/>
    <w:pPr>
      <w:spacing w:after="120"/>
    </w:pPr>
    <w:rPr>
      <w:sz w:val="16"/>
      <w:szCs w:val="16"/>
      <w:lang w:eastAsia="zh-CN"/>
    </w:rPr>
  </w:style>
  <w:style w:type="character" w:customStyle="1" w:styleId="QuoteChar2">
    <w:name w:val="Quote Char2"/>
    <w:link w:val="Quote1"/>
    <w:locked/>
    <w:rsid w:val="002102E2"/>
    <w:rPr>
      <w:rFonts w:ascii="Calibri" w:hAnsi="Calibri"/>
      <w:i/>
      <w:color w:val="000000"/>
      <w:sz w:val="24"/>
    </w:rPr>
  </w:style>
  <w:style w:type="paragraph" w:customStyle="1" w:styleId="Quote1">
    <w:name w:val="Quote1"/>
    <w:basedOn w:val="a3"/>
    <w:next w:val="a3"/>
    <w:link w:val="QuoteChar2"/>
    <w:rsid w:val="002102E2"/>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2102E2"/>
    <w:rPr>
      <w:rFonts w:ascii="Calibri" w:hAnsi="Calibri"/>
      <w:b/>
      <w:i/>
      <w:color w:val="4F81BD"/>
      <w:sz w:val="24"/>
    </w:rPr>
  </w:style>
  <w:style w:type="paragraph" w:customStyle="1" w:styleId="IntenseQuote1">
    <w:name w:val="Intense Quote1"/>
    <w:basedOn w:val="a3"/>
    <w:next w:val="a3"/>
    <w:link w:val="IntenseQuoteChar2"/>
    <w:rsid w:val="002102E2"/>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2102E2"/>
    <w:pPr>
      <w:spacing w:before="100" w:beforeAutospacing="1" w:after="100" w:afterAutospacing="1"/>
    </w:pPr>
  </w:style>
  <w:style w:type="character" w:customStyle="1" w:styleId="ipa">
    <w:name w:val="ipa"/>
    <w:rsid w:val="002102E2"/>
  </w:style>
  <w:style w:type="character" w:customStyle="1" w:styleId="fliesstext">
    <w:name w:val="fliesstext"/>
    <w:rsid w:val="002102E2"/>
  </w:style>
  <w:style w:type="character" w:customStyle="1" w:styleId="skypec2ctextspan">
    <w:name w:val="skype_c2c_text_span"/>
    <w:rsid w:val="002102E2"/>
  </w:style>
  <w:style w:type="paragraph" w:customStyle="1" w:styleId="style140">
    <w:name w:val="style14"/>
    <w:basedOn w:val="a3"/>
    <w:rsid w:val="002102E2"/>
    <w:pPr>
      <w:spacing w:before="100" w:beforeAutospacing="1" w:after="100" w:afterAutospacing="1"/>
    </w:pPr>
  </w:style>
  <w:style w:type="character" w:customStyle="1" w:styleId="w">
    <w:name w:val="w"/>
    <w:rsid w:val="002102E2"/>
    <w:rPr>
      <w:rFonts w:cs="Times New Roman"/>
    </w:rPr>
  </w:style>
  <w:style w:type="character" w:customStyle="1" w:styleId="selectionindex">
    <w:name w:val="selection_index"/>
    <w:rsid w:val="002102E2"/>
    <w:rPr>
      <w:rFonts w:cs="Times New Roman"/>
    </w:rPr>
  </w:style>
  <w:style w:type="character" w:customStyle="1" w:styleId="citecrochet">
    <w:name w:val="cite_crochet"/>
    <w:rsid w:val="002102E2"/>
    <w:rPr>
      <w:rFonts w:cs="Times New Roman"/>
    </w:rPr>
  </w:style>
  <w:style w:type="character" w:customStyle="1" w:styleId="hoverable">
    <w:name w:val="hoverable"/>
    <w:rsid w:val="002102E2"/>
    <w:rPr>
      <w:rFonts w:cs="Times New Roman"/>
    </w:rPr>
  </w:style>
  <w:style w:type="character" w:customStyle="1" w:styleId="3f9">
    <w:name w:val="Основной текст Знак3"/>
    <w:locked/>
    <w:rsid w:val="002102E2"/>
    <w:rPr>
      <w:sz w:val="24"/>
    </w:rPr>
  </w:style>
  <w:style w:type="character" w:customStyle="1" w:styleId="s15122">
    <w:name w:val="s15122"/>
    <w:rsid w:val="002102E2"/>
    <w:rPr>
      <w:rFonts w:cs="Times New Roman"/>
    </w:rPr>
  </w:style>
  <w:style w:type="character" w:customStyle="1" w:styleId="shorttext">
    <w:name w:val="short_text"/>
    <w:rsid w:val="002102E2"/>
    <w:rPr>
      <w:rFonts w:cs="Times New Roman"/>
    </w:rPr>
  </w:style>
  <w:style w:type="character" w:customStyle="1" w:styleId="CommentTextChar1">
    <w:name w:val="Comment Text Char1"/>
    <w:semiHidden/>
    <w:rsid w:val="002102E2"/>
    <w:rPr>
      <w:rFonts w:ascii="Times New Roman" w:hAnsi="Times New Roman"/>
    </w:rPr>
  </w:style>
  <w:style w:type="character" w:customStyle="1" w:styleId="125">
    <w:name w:val="Знак1 Знак Знак2"/>
    <w:aliases w:val="Основной текст Знак Знак4"/>
    <w:locked/>
    <w:rsid w:val="002102E2"/>
    <w:rPr>
      <w:sz w:val="24"/>
    </w:rPr>
  </w:style>
  <w:style w:type="character" w:customStyle="1" w:styleId="540">
    <w:name w:val="Знак Знак54"/>
    <w:rsid w:val="002102E2"/>
    <w:rPr>
      <w:rFonts w:ascii="Arial" w:hAnsi="Arial"/>
      <w:b/>
      <w:sz w:val="26"/>
    </w:rPr>
  </w:style>
  <w:style w:type="character" w:customStyle="1" w:styleId="Heading12">
    <w:name w:val="Heading 12 Знак Знак"/>
    <w:rsid w:val="002102E2"/>
    <w:rPr>
      <w:rFonts w:ascii="Courier New" w:hAnsi="Courier New"/>
    </w:rPr>
  </w:style>
  <w:style w:type="character" w:customStyle="1" w:styleId="600">
    <w:name w:val="Знак Знак60"/>
    <w:rsid w:val="002102E2"/>
    <w:rPr>
      <w:b/>
      <w:sz w:val="28"/>
    </w:rPr>
  </w:style>
  <w:style w:type="character" w:customStyle="1" w:styleId="59">
    <w:name w:val="Знак Знак59"/>
    <w:rsid w:val="002102E2"/>
    <w:rPr>
      <w:b/>
      <w:i/>
      <w:sz w:val="26"/>
    </w:rPr>
  </w:style>
  <w:style w:type="character" w:customStyle="1" w:styleId="580">
    <w:name w:val="Знак Знак58"/>
    <w:rsid w:val="002102E2"/>
    <w:rPr>
      <w:b/>
      <w:sz w:val="22"/>
      <w:lang w:val="ru-RU" w:eastAsia="ru-RU"/>
    </w:rPr>
  </w:style>
  <w:style w:type="character" w:customStyle="1" w:styleId="570">
    <w:name w:val="Знак Знак57"/>
    <w:rsid w:val="002102E2"/>
    <w:rPr>
      <w:sz w:val="24"/>
      <w:lang w:val="ru-RU" w:eastAsia="ru-RU"/>
    </w:rPr>
  </w:style>
  <w:style w:type="character" w:customStyle="1" w:styleId="560">
    <w:name w:val="Знак Знак56"/>
    <w:rsid w:val="002102E2"/>
    <w:rPr>
      <w:rFonts w:ascii="Calibri" w:hAnsi="Calibri"/>
      <w:i/>
      <w:sz w:val="24"/>
      <w:lang w:eastAsia="en-US"/>
    </w:rPr>
  </w:style>
  <w:style w:type="character" w:customStyle="1" w:styleId="550">
    <w:name w:val="Знак Знак55"/>
    <w:rsid w:val="002102E2"/>
    <w:rPr>
      <w:rFonts w:ascii="Arial" w:hAnsi="Arial"/>
      <w:sz w:val="22"/>
      <w:lang w:val="ru-RU" w:eastAsia="ru-RU"/>
    </w:rPr>
  </w:style>
  <w:style w:type="character" w:customStyle="1" w:styleId="6110">
    <w:name w:val="Знак Знак611"/>
    <w:locked/>
    <w:rsid w:val="002102E2"/>
    <w:rPr>
      <w:sz w:val="24"/>
    </w:rPr>
  </w:style>
  <w:style w:type="character" w:customStyle="1" w:styleId="1fffff4">
    <w:name w:val="Основной текст Знак Знак Знак1"/>
    <w:rsid w:val="002102E2"/>
    <w:rPr>
      <w:sz w:val="24"/>
    </w:rPr>
  </w:style>
  <w:style w:type="paragraph" w:customStyle="1" w:styleId="0">
    <w:name w:val="Стиль По левому краю Первая строка:  0 см"/>
    <w:basedOn w:val="a3"/>
    <w:rsid w:val="002102E2"/>
    <w:pPr>
      <w:contextualSpacing/>
    </w:pPr>
    <w:rPr>
      <w:sz w:val="28"/>
      <w:szCs w:val="20"/>
      <w:lang w:eastAsia="en-US"/>
    </w:rPr>
  </w:style>
  <w:style w:type="character" w:customStyle="1" w:styleId="4310">
    <w:name w:val="Знак Знак431"/>
    <w:locked/>
    <w:rsid w:val="002102E2"/>
    <w:rPr>
      <w:sz w:val="24"/>
    </w:rPr>
  </w:style>
  <w:style w:type="character" w:customStyle="1" w:styleId="501">
    <w:name w:val="Знак Знак501"/>
    <w:locked/>
    <w:rsid w:val="002102E2"/>
    <w:rPr>
      <w:b/>
      <w:sz w:val="28"/>
      <w:lang w:val="ru-RU" w:eastAsia="ru-RU"/>
    </w:rPr>
  </w:style>
  <w:style w:type="character" w:customStyle="1" w:styleId="5110">
    <w:name w:val="Знак Знак511"/>
    <w:locked/>
    <w:rsid w:val="002102E2"/>
    <w:rPr>
      <w:b/>
      <w:sz w:val="27"/>
      <w:lang w:val="ru-RU" w:eastAsia="ru-RU"/>
    </w:rPr>
  </w:style>
  <w:style w:type="character" w:customStyle="1" w:styleId="4210">
    <w:name w:val="Знак Знак421"/>
    <w:locked/>
    <w:rsid w:val="002102E2"/>
    <w:rPr>
      <w:color w:val="000000"/>
      <w:sz w:val="24"/>
      <w:lang w:val="ru-RU" w:eastAsia="ru-RU"/>
    </w:rPr>
  </w:style>
  <w:style w:type="character" w:customStyle="1" w:styleId="4410">
    <w:name w:val="Знак Знак441"/>
    <w:rsid w:val="002102E2"/>
    <w:rPr>
      <w:sz w:val="24"/>
      <w:lang w:val="ru-RU" w:eastAsia="ru-RU"/>
    </w:rPr>
  </w:style>
  <w:style w:type="character" w:customStyle="1" w:styleId="5210">
    <w:name w:val="Знак Знак521"/>
    <w:rsid w:val="002102E2"/>
    <w:rPr>
      <w:rFonts w:ascii="Arial" w:eastAsia="Times New Roman" w:hAnsi="Arial"/>
      <w:b/>
      <w:i/>
      <w:sz w:val="28"/>
    </w:rPr>
  </w:style>
  <w:style w:type="character" w:customStyle="1" w:styleId="maintxt">
    <w:name w:val="maintxt"/>
    <w:rsid w:val="002102E2"/>
  </w:style>
  <w:style w:type="character" w:customStyle="1" w:styleId="FontStyle135">
    <w:name w:val="Font Style135"/>
    <w:rsid w:val="002102E2"/>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2102E2"/>
    <w:rPr>
      <w:sz w:val="24"/>
      <w:lang w:val="ru-RU" w:eastAsia="ru-RU"/>
    </w:rPr>
  </w:style>
  <w:style w:type="character" w:customStyle="1" w:styleId="a30">
    <w:name w:val="a3"/>
    <w:rsid w:val="002102E2"/>
  </w:style>
  <w:style w:type="character" w:customStyle="1" w:styleId="formula">
    <w:name w:val="formula"/>
    <w:rsid w:val="002102E2"/>
  </w:style>
  <w:style w:type="character" w:customStyle="1" w:styleId="style170">
    <w:name w:val="style17"/>
    <w:rsid w:val="002102E2"/>
  </w:style>
  <w:style w:type="character" w:customStyle="1" w:styleId="style230">
    <w:name w:val="style23"/>
    <w:rsid w:val="002102E2"/>
  </w:style>
  <w:style w:type="character" w:customStyle="1" w:styleId="Heading7Char">
    <w:name w:val="Heading 7 Char"/>
    <w:locked/>
    <w:rsid w:val="002102E2"/>
    <w:rPr>
      <w:rFonts w:ascii="Times New Roman" w:hAnsi="Times New Roman"/>
      <w:sz w:val="24"/>
      <w:lang w:eastAsia="ru-RU"/>
    </w:rPr>
  </w:style>
  <w:style w:type="character" w:customStyle="1" w:styleId="Heading9Char">
    <w:name w:val="Heading 9 Char"/>
    <w:locked/>
    <w:rsid w:val="002102E2"/>
    <w:rPr>
      <w:rFonts w:ascii="Arial" w:hAnsi="Arial"/>
      <w:lang w:eastAsia="ru-RU"/>
    </w:rPr>
  </w:style>
  <w:style w:type="character" w:customStyle="1" w:styleId="HeaderChar">
    <w:name w:val="Header Char"/>
    <w:locked/>
    <w:rsid w:val="002102E2"/>
    <w:rPr>
      <w:sz w:val="24"/>
      <w:lang w:eastAsia="ru-RU"/>
    </w:rPr>
  </w:style>
  <w:style w:type="character" w:customStyle="1" w:styleId="SubtitleChar">
    <w:name w:val="Subtitle Char"/>
    <w:locked/>
    <w:rsid w:val="002102E2"/>
    <w:rPr>
      <w:rFonts w:ascii="Cambria" w:hAnsi="Cambria"/>
      <w:sz w:val="24"/>
    </w:rPr>
  </w:style>
  <w:style w:type="character" w:customStyle="1" w:styleId="TitleChar1">
    <w:name w:val="Title Char1"/>
    <w:locked/>
    <w:rsid w:val="002102E2"/>
    <w:rPr>
      <w:rFonts w:ascii="Cambria" w:hAnsi="Cambria"/>
      <w:b/>
      <w:kern w:val="28"/>
      <w:sz w:val="32"/>
    </w:rPr>
  </w:style>
  <w:style w:type="character" w:customStyle="1" w:styleId="CommentSubjectChar">
    <w:name w:val="Comment Subject Char"/>
    <w:semiHidden/>
    <w:locked/>
    <w:rsid w:val="002102E2"/>
    <w:rPr>
      <w:b/>
      <w:lang w:eastAsia="ru-RU"/>
    </w:rPr>
  </w:style>
  <w:style w:type="character" w:customStyle="1" w:styleId="FontStyle29">
    <w:name w:val="Font Style29"/>
    <w:rsid w:val="002102E2"/>
    <w:rPr>
      <w:rFonts w:ascii="Times New Roman" w:hAnsi="Times New Roman"/>
      <w:sz w:val="26"/>
    </w:rPr>
  </w:style>
  <w:style w:type="character" w:customStyle="1" w:styleId="small1">
    <w:name w:val="small1"/>
    <w:rsid w:val="002102E2"/>
  </w:style>
  <w:style w:type="character" w:customStyle="1" w:styleId="answer-source">
    <w:name w:val="answer-source"/>
    <w:rsid w:val="002102E2"/>
  </w:style>
  <w:style w:type="character" w:customStyle="1" w:styleId="reftag">
    <w:name w:val="reftag"/>
    <w:rsid w:val="002102E2"/>
  </w:style>
  <w:style w:type="character" w:customStyle="1" w:styleId="tgc">
    <w:name w:val="_tgc"/>
    <w:rsid w:val="002102E2"/>
  </w:style>
  <w:style w:type="character" w:customStyle="1" w:styleId="FootnoteTextChar1">
    <w:name w:val="Footnote Text Char1"/>
    <w:aliases w:val="Текст сноски Знак Знак Char1,Знак3 Знак Знак Char1"/>
    <w:semiHidden/>
    <w:rsid w:val="002102E2"/>
    <w:rPr>
      <w:rFonts w:ascii="Times New Roman" w:hAnsi="Times New Roman"/>
    </w:rPr>
  </w:style>
  <w:style w:type="character" w:customStyle="1" w:styleId="CommentTextChar">
    <w:name w:val="Comment Text Char"/>
    <w:semiHidden/>
    <w:locked/>
    <w:rsid w:val="002102E2"/>
    <w:rPr>
      <w:rFonts w:ascii="Times New Roman" w:hAnsi="Times New Roman"/>
      <w:sz w:val="20"/>
      <w:lang w:eastAsia="ru-RU"/>
    </w:rPr>
  </w:style>
  <w:style w:type="character" w:customStyle="1" w:styleId="FooterChar1">
    <w:name w:val="Footer Char1"/>
    <w:semiHidden/>
    <w:locked/>
    <w:rsid w:val="002102E2"/>
    <w:rPr>
      <w:sz w:val="24"/>
    </w:rPr>
  </w:style>
  <w:style w:type="character" w:customStyle="1" w:styleId="EndnoteTextChar">
    <w:name w:val="Endnote Text Char"/>
    <w:semiHidden/>
    <w:locked/>
    <w:rsid w:val="002102E2"/>
    <w:rPr>
      <w:color w:val="000000"/>
      <w:sz w:val="24"/>
    </w:rPr>
  </w:style>
  <w:style w:type="character" w:customStyle="1" w:styleId="MacroTextChar">
    <w:name w:val="Macro Text Char"/>
    <w:semiHidden/>
    <w:locked/>
    <w:rsid w:val="002102E2"/>
    <w:rPr>
      <w:rFonts w:ascii="Courier New" w:hAnsi="Courier New"/>
      <w:sz w:val="22"/>
      <w:lang w:val="en-US" w:eastAsia="en-US"/>
    </w:rPr>
  </w:style>
  <w:style w:type="character" w:customStyle="1" w:styleId="BodyTextFirstIndentChar">
    <w:name w:val="Body Text First Indent Char"/>
    <w:semiHidden/>
    <w:locked/>
    <w:rsid w:val="002102E2"/>
    <w:rPr>
      <w:rFonts w:ascii="PragmaticaCTT" w:hAnsi="PragmaticaCTT"/>
      <w:sz w:val="24"/>
      <w:lang w:eastAsia="ru-RU"/>
    </w:rPr>
  </w:style>
  <w:style w:type="character" w:customStyle="1" w:styleId="BodyTextFirstIndent2Char">
    <w:name w:val="Body Text First Indent 2 Char"/>
    <w:semiHidden/>
    <w:locked/>
    <w:rsid w:val="002102E2"/>
    <w:rPr>
      <w:rFonts w:ascii="PragmaticaCTT" w:hAnsi="PragmaticaCTT"/>
      <w:sz w:val="24"/>
      <w:lang w:eastAsia="ru-RU"/>
    </w:rPr>
  </w:style>
  <w:style w:type="character" w:customStyle="1" w:styleId="BodyText3Char1">
    <w:name w:val="Body Text 3 Char1"/>
    <w:aliases w:val="Знак5 Char1"/>
    <w:semiHidden/>
    <w:rsid w:val="002102E2"/>
    <w:rPr>
      <w:rFonts w:ascii="Times New Roman" w:hAnsi="Times New Roman"/>
      <w:sz w:val="16"/>
    </w:rPr>
  </w:style>
  <w:style w:type="character" w:customStyle="1" w:styleId="BodyTextIndent2Char1">
    <w:name w:val="Body Text Indent 2 Char1"/>
    <w:semiHidden/>
    <w:locked/>
    <w:rsid w:val="002102E2"/>
    <w:rPr>
      <w:sz w:val="24"/>
    </w:rPr>
  </w:style>
  <w:style w:type="character" w:customStyle="1" w:styleId="BodyTextIndent3Char1">
    <w:name w:val="Body Text Indent 3 Char1"/>
    <w:semiHidden/>
    <w:locked/>
    <w:rsid w:val="002102E2"/>
    <w:rPr>
      <w:sz w:val="16"/>
    </w:rPr>
  </w:style>
  <w:style w:type="paragraph" w:customStyle="1" w:styleId="Heading91">
    <w:name w:val="Heading 9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2102E2"/>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2102E2"/>
    <w:rPr>
      <w:rFonts w:ascii="Times New Roman" w:hAnsi="Times New Roman"/>
      <w:sz w:val="24"/>
    </w:rPr>
  </w:style>
  <w:style w:type="paragraph" w:customStyle="1" w:styleId="2112">
    <w:name w:val="Заголовок 211"/>
    <w:basedOn w:val="a3"/>
    <w:next w:val="a3"/>
    <w:rsid w:val="002102E2"/>
    <w:pPr>
      <w:keepNext/>
      <w:widowControl w:val="0"/>
      <w:jc w:val="center"/>
    </w:pPr>
    <w:rPr>
      <w:b/>
      <w:sz w:val="26"/>
      <w:szCs w:val="20"/>
    </w:rPr>
  </w:style>
  <w:style w:type="paragraph" w:customStyle="1" w:styleId="21f0">
    <w:name w:val="Текст21"/>
    <w:basedOn w:val="11a"/>
    <w:rsid w:val="002102E2"/>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2102E2"/>
    <w:pPr>
      <w:keepNext/>
      <w:widowControl/>
      <w:spacing w:line="240" w:lineRule="auto"/>
      <w:ind w:firstLine="0"/>
      <w:jc w:val="left"/>
    </w:pPr>
    <w:rPr>
      <w:sz w:val="24"/>
    </w:rPr>
  </w:style>
  <w:style w:type="paragraph" w:customStyle="1" w:styleId="1fffff5">
    <w:name w:val="Без интервала1"/>
    <w:link w:val="NoSpacingChar1"/>
    <w:rsid w:val="002102E2"/>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2102E2"/>
    <w:rPr>
      <w:rFonts w:ascii="Times New Roman" w:eastAsia="Times New Roman" w:hAnsi="Times New Roman" w:cs="Times New Roman"/>
      <w:sz w:val="24"/>
      <w:szCs w:val="24"/>
      <w:lang w:eastAsia="ru-RU"/>
    </w:rPr>
  </w:style>
  <w:style w:type="character" w:customStyle="1" w:styleId="DocumentMapChar1">
    <w:name w:val="Document Map Char1"/>
    <w:semiHidden/>
    <w:rsid w:val="002102E2"/>
    <w:rPr>
      <w:rFonts w:ascii="Times New Roman" w:hAnsi="Times New Roman"/>
      <w:sz w:val="2"/>
    </w:rPr>
  </w:style>
  <w:style w:type="character" w:customStyle="1" w:styleId="CommentSubjectChar1">
    <w:name w:val="Comment Subject Char1"/>
    <w:semiHidden/>
    <w:rsid w:val="002102E2"/>
    <w:rPr>
      <w:rFonts w:ascii="Times New Roman" w:hAnsi="Times New Roman"/>
      <w:b/>
      <w:caps/>
      <w:sz w:val="20"/>
      <w:lang w:eastAsia="ru-RU"/>
    </w:rPr>
  </w:style>
  <w:style w:type="character" w:customStyle="1" w:styleId="11f">
    <w:name w:val="Знак11"/>
    <w:rsid w:val="002102E2"/>
    <w:rPr>
      <w:rFonts w:ascii="Arial" w:hAnsi="Arial"/>
      <w:b/>
      <w:kern w:val="32"/>
      <w:sz w:val="32"/>
      <w:lang w:val="ru-RU" w:eastAsia="ru-RU"/>
    </w:rPr>
  </w:style>
  <w:style w:type="character" w:customStyle="1" w:styleId="SubtitleChar1">
    <w:name w:val="Subtitle Char1"/>
    <w:rsid w:val="002102E2"/>
    <w:rPr>
      <w:rFonts w:ascii="Cambria" w:eastAsia="Times New Roman" w:hAnsi="Cambria"/>
      <w:sz w:val="24"/>
    </w:rPr>
  </w:style>
  <w:style w:type="character" w:customStyle="1" w:styleId="BodyTextFirstIndentChar1">
    <w:name w:val="Body Text First Indent Char1"/>
    <w:semiHidden/>
    <w:rsid w:val="002102E2"/>
    <w:rPr>
      <w:rFonts w:ascii="Times New Roman" w:hAnsi="Times New Roman"/>
      <w:sz w:val="24"/>
      <w:lang w:eastAsia="ru-RU"/>
    </w:rPr>
  </w:style>
  <w:style w:type="character" w:customStyle="1" w:styleId="BodyTextFirstIndent2Char1">
    <w:name w:val="Body Text First Indent 2 Char1"/>
    <w:semiHidden/>
    <w:rsid w:val="002102E2"/>
    <w:rPr>
      <w:rFonts w:ascii="Times New Roman" w:hAnsi="Times New Roman"/>
      <w:sz w:val="24"/>
      <w:lang w:eastAsia="ru-RU"/>
    </w:rPr>
  </w:style>
  <w:style w:type="character" w:customStyle="1" w:styleId="EndnoteTextChar1">
    <w:name w:val="Endnote Text Char1"/>
    <w:semiHidden/>
    <w:rsid w:val="002102E2"/>
    <w:rPr>
      <w:rFonts w:ascii="Times New Roman" w:hAnsi="Times New Roman"/>
    </w:rPr>
  </w:style>
  <w:style w:type="character" w:customStyle="1" w:styleId="IntenseQuoteChar1">
    <w:name w:val="Intense Quote Char1"/>
    <w:rsid w:val="002102E2"/>
    <w:rPr>
      <w:rFonts w:ascii="Times New Roman" w:hAnsi="Times New Roman"/>
      <w:b/>
      <w:i/>
      <w:color w:val="4F81BD"/>
      <w:sz w:val="24"/>
    </w:rPr>
  </w:style>
  <w:style w:type="character" w:customStyle="1" w:styleId="1fffff6">
    <w:name w:val="Выделенная цитата Знак1"/>
    <w:rsid w:val="002102E2"/>
    <w:rPr>
      <w:b/>
      <w:i/>
      <w:color w:val="4F81BD"/>
      <w:sz w:val="24"/>
    </w:rPr>
  </w:style>
  <w:style w:type="paragraph" w:customStyle="1" w:styleId="ledge1">
    <w:name w:val="ledge1"/>
    <w:basedOn w:val="a3"/>
    <w:rsid w:val="002102E2"/>
    <w:pPr>
      <w:spacing w:before="100" w:beforeAutospacing="1" w:after="100" w:afterAutospacing="1" w:line="360" w:lineRule="atLeast"/>
      <w:jc w:val="both"/>
    </w:pPr>
  </w:style>
  <w:style w:type="character" w:customStyle="1" w:styleId="rubric2">
    <w:name w:val="rubric2"/>
    <w:rsid w:val="002102E2"/>
    <w:rPr>
      <w:shd w:val="clear" w:color="auto" w:fill="FFFFFF"/>
    </w:rPr>
  </w:style>
  <w:style w:type="paragraph" w:customStyle="1" w:styleId="WW-Normal">
    <w:name w:val="WW-Normal"/>
    <w:rsid w:val="002102E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2102E2"/>
    <w:rPr>
      <w:color w:val="000000"/>
      <w:sz w:val="20"/>
    </w:rPr>
  </w:style>
  <w:style w:type="character" w:customStyle="1" w:styleId="A31">
    <w:name w:val="A3"/>
    <w:rsid w:val="002102E2"/>
    <w:rPr>
      <w:b/>
      <w:color w:val="000000"/>
      <w:sz w:val="30"/>
    </w:rPr>
  </w:style>
  <w:style w:type="character" w:customStyle="1" w:styleId="713">
    <w:name w:val="Знак Знак71"/>
    <w:rsid w:val="002102E2"/>
    <w:rPr>
      <w:sz w:val="16"/>
      <w:lang w:val="ru-RU" w:eastAsia="ru-RU"/>
    </w:rPr>
  </w:style>
  <w:style w:type="character" w:customStyle="1" w:styleId="161">
    <w:name w:val="Знак Знак161"/>
    <w:rsid w:val="002102E2"/>
    <w:rPr>
      <w:rFonts w:ascii="Cambria" w:hAnsi="Cambria"/>
      <w:b/>
      <w:kern w:val="32"/>
      <w:sz w:val="32"/>
    </w:rPr>
  </w:style>
  <w:style w:type="paragraph" w:customStyle="1" w:styleId="228">
    <w:name w:val="Основной текст 22"/>
    <w:basedOn w:val="a3"/>
    <w:rsid w:val="002102E2"/>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2102E2"/>
    <w:pPr>
      <w:spacing w:after="200" w:line="276" w:lineRule="auto"/>
      <w:ind w:left="720"/>
    </w:pPr>
    <w:rPr>
      <w:rFonts w:ascii="Calibri" w:hAnsi="Calibri"/>
      <w:sz w:val="22"/>
      <w:szCs w:val="22"/>
      <w:lang w:eastAsia="en-US"/>
    </w:rPr>
  </w:style>
  <w:style w:type="character" w:customStyle="1" w:styleId="241">
    <w:name w:val="Знак Знак241"/>
    <w:rsid w:val="002102E2"/>
    <w:rPr>
      <w:rFonts w:ascii="Times New Roman" w:hAnsi="Times New Roman"/>
      <w:b/>
      <w:i/>
      <w:sz w:val="26"/>
    </w:rPr>
  </w:style>
  <w:style w:type="character" w:customStyle="1" w:styleId="1fffff7">
    <w:name w:val="Замещающий текст1"/>
    <w:rsid w:val="002102E2"/>
    <w:rPr>
      <w:color w:val="808080"/>
    </w:rPr>
  </w:style>
  <w:style w:type="paragraph" w:customStyle="1" w:styleId="11f0">
    <w:name w:val="Основной текст11"/>
    <w:basedOn w:val="a3"/>
    <w:semiHidden/>
    <w:rsid w:val="002102E2"/>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2102E2"/>
    <w:pPr>
      <w:spacing w:after="160" w:line="240" w:lineRule="exact"/>
    </w:pPr>
    <w:rPr>
      <w:rFonts w:ascii="Verdana" w:hAnsi="Verdana"/>
      <w:lang w:val="en-US" w:eastAsia="en-US"/>
    </w:rPr>
  </w:style>
  <w:style w:type="character" w:customStyle="1" w:styleId="s4">
    <w:name w:val="s4"/>
    <w:rsid w:val="002102E2"/>
  </w:style>
  <w:style w:type="paragraph" w:customStyle="1" w:styleId="p17">
    <w:name w:val="p17"/>
    <w:basedOn w:val="a3"/>
    <w:rsid w:val="002102E2"/>
    <w:pPr>
      <w:spacing w:before="100" w:beforeAutospacing="1" w:after="100" w:afterAutospacing="1"/>
    </w:pPr>
  </w:style>
  <w:style w:type="paragraph" w:customStyle="1" w:styleId="p21">
    <w:name w:val="p21"/>
    <w:basedOn w:val="a3"/>
    <w:rsid w:val="002102E2"/>
    <w:pPr>
      <w:spacing w:before="100" w:beforeAutospacing="1" w:after="100" w:afterAutospacing="1"/>
    </w:pPr>
  </w:style>
  <w:style w:type="paragraph" w:customStyle="1" w:styleId="p5">
    <w:name w:val="p5"/>
    <w:basedOn w:val="a3"/>
    <w:rsid w:val="002102E2"/>
    <w:pPr>
      <w:spacing w:before="100" w:beforeAutospacing="1" w:after="100" w:afterAutospacing="1"/>
    </w:pPr>
  </w:style>
  <w:style w:type="paragraph" w:customStyle="1" w:styleId="p24">
    <w:name w:val="p24"/>
    <w:basedOn w:val="a3"/>
    <w:rsid w:val="002102E2"/>
    <w:pPr>
      <w:spacing w:before="100" w:beforeAutospacing="1" w:after="100" w:afterAutospacing="1"/>
    </w:pPr>
  </w:style>
  <w:style w:type="character" w:customStyle="1" w:styleId="s2">
    <w:name w:val="s2"/>
    <w:rsid w:val="002102E2"/>
  </w:style>
  <w:style w:type="paragraph" w:customStyle="1" w:styleId="p2">
    <w:name w:val="p2"/>
    <w:basedOn w:val="a3"/>
    <w:rsid w:val="002102E2"/>
    <w:pPr>
      <w:spacing w:before="100" w:beforeAutospacing="1" w:after="100" w:afterAutospacing="1"/>
    </w:pPr>
  </w:style>
  <w:style w:type="paragraph" w:customStyle="1" w:styleId="Style134">
    <w:name w:val="Style134"/>
    <w:basedOn w:val="a3"/>
    <w:rsid w:val="002102E2"/>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2102E2"/>
    <w:rPr>
      <w:rFonts w:ascii="Times New Roman" w:hAnsi="Times New Roman"/>
      <w:b/>
      <w:sz w:val="24"/>
    </w:rPr>
  </w:style>
  <w:style w:type="character" w:customStyle="1" w:styleId="FontStyle58">
    <w:name w:val="Font Style58"/>
    <w:rsid w:val="002102E2"/>
    <w:rPr>
      <w:rFonts w:ascii="Times New Roman" w:hAnsi="Times New Roman"/>
      <w:b/>
      <w:w w:val="40"/>
      <w:sz w:val="38"/>
    </w:rPr>
  </w:style>
  <w:style w:type="character" w:customStyle="1" w:styleId="FontStyle26">
    <w:name w:val="Font Style26"/>
    <w:rsid w:val="002102E2"/>
    <w:rPr>
      <w:rFonts w:ascii="Times New Roman" w:hAnsi="Times New Roman"/>
      <w:sz w:val="26"/>
    </w:rPr>
  </w:style>
  <w:style w:type="paragraph" w:customStyle="1" w:styleId="affffffffff2">
    <w:name w:val="........ ..... . ........"/>
    <w:basedOn w:val="Default"/>
    <w:next w:val="Default"/>
    <w:rsid w:val="002102E2"/>
    <w:rPr>
      <w:color w:val="auto"/>
    </w:rPr>
  </w:style>
  <w:style w:type="paragraph" w:customStyle="1" w:styleId="affffffffff3">
    <w:name w:val="... ......"/>
    <w:basedOn w:val="Default"/>
    <w:next w:val="Default"/>
    <w:rsid w:val="002102E2"/>
    <w:rPr>
      <w:color w:val="auto"/>
    </w:rPr>
  </w:style>
  <w:style w:type="paragraph" w:customStyle="1" w:styleId="1fffff8">
    <w:name w:val=".....1"/>
    <w:basedOn w:val="Default"/>
    <w:next w:val="Default"/>
    <w:rsid w:val="002102E2"/>
    <w:rPr>
      <w:color w:val="auto"/>
    </w:rPr>
  </w:style>
  <w:style w:type="paragraph" w:customStyle="1" w:styleId="bodytext2">
    <w:name w:val="bodytext2"/>
    <w:basedOn w:val="a3"/>
    <w:rsid w:val="002102E2"/>
    <w:pPr>
      <w:spacing w:before="100" w:beforeAutospacing="1" w:after="100" w:afterAutospacing="1"/>
    </w:pPr>
  </w:style>
  <w:style w:type="paragraph" w:customStyle="1" w:styleId="affffffffff4">
    <w:name w:val="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2102E2"/>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2102E2"/>
    <w:rPr>
      <w:rFonts w:cs="Times New Roman"/>
    </w:rPr>
  </w:style>
  <w:style w:type="paragraph" w:customStyle="1" w:styleId="affffffffff5">
    <w:name w:val="ТЕКСТ"/>
    <w:basedOn w:val="afff3"/>
    <w:rsid w:val="002102E2"/>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2102E2"/>
    <w:pPr>
      <w:widowControl w:val="0"/>
      <w:autoSpaceDE w:val="0"/>
      <w:autoSpaceDN w:val="0"/>
      <w:adjustRightInd w:val="0"/>
      <w:spacing w:line="485" w:lineRule="exact"/>
      <w:ind w:firstLine="696"/>
      <w:jc w:val="both"/>
    </w:pPr>
  </w:style>
  <w:style w:type="paragraph" w:customStyle="1" w:styleId="1fffff9">
    <w:name w:val="Подзаголовок1"/>
    <w:basedOn w:val="a3"/>
    <w:rsid w:val="002102E2"/>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2102E2"/>
    <w:rPr>
      <w:rFonts w:cs="Times New Roman"/>
    </w:rPr>
  </w:style>
  <w:style w:type="paragraph" w:customStyle="1" w:styleId="affffffffff6">
    <w:name w:val="Маркированный."/>
    <w:basedOn w:val="a3"/>
    <w:rsid w:val="002102E2"/>
    <w:pPr>
      <w:ind w:left="1429" w:hanging="360"/>
    </w:pPr>
    <w:rPr>
      <w:szCs w:val="22"/>
      <w:lang w:eastAsia="en-US"/>
    </w:rPr>
  </w:style>
  <w:style w:type="character" w:customStyle="1" w:styleId="66">
    <w:name w:val="Знак6 Знак Знак"/>
    <w:rsid w:val="002102E2"/>
    <w:rPr>
      <w:sz w:val="24"/>
      <w:lang w:val="ru-RU" w:eastAsia="ru-RU"/>
    </w:rPr>
  </w:style>
  <w:style w:type="character" w:customStyle="1" w:styleId="searchterm">
    <w:name w:val="searchterm"/>
    <w:rsid w:val="002102E2"/>
    <w:rPr>
      <w:rFonts w:cs="Times New Roman"/>
    </w:rPr>
  </w:style>
  <w:style w:type="character" w:customStyle="1" w:styleId="HTMLAddressChar">
    <w:name w:val="HTML Address Char"/>
    <w:semiHidden/>
    <w:locked/>
    <w:rsid w:val="002102E2"/>
    <w:rPr>
      <w:i/>
      <w:sz w:val="24"/>
      <w:lang w:val="ru-RU" w:eastAsia="ru-RU"/>
    </w:rPr>
  </w:style>
  <w:style w:type="paragraph" w:customStyle="1" w:styleId="1fffffa">
    <w:name w:val="Обычный + полужирный+1"/>
    <w:basedOn w:val="a3"/>
    <w:rsid w:val="002102E2"/>
    <w:pPr>
      <w:autoSpaceDE w:val="0"/>
      <w:autoSpaceDN w:val="0"/>
      <w:adjustRightInd w:val="0"/>
      <w:ind w:firstLine="709"/>
      <w:jc w:val="both"/>
      <w:outlineLvl w:val="1"/>
    </w:pPr>
    <w:rPr>
      <w:b/>
      <w:bCs/>
    </w:rPr>
  </w:style>
  <w:style w:type="character" w:customStyle="1" w:styleId="349">
    <w:name w:val="Основной текст (3)49"/>
    <w:rsid w:val="002102E2"/>
    <w:rPr>
      <w:rFonts w:ascii="Times New Roman" w:hAnsi="Times New Roman"/>
      <w:spacing w:val="0"/>
      <w:sz w:val="20"/>
    </w:rPr>
  </w:style>
  <w:style w:type="character" w:customStyle="1" w:styleId="347">
    <w:name w:val="Основной текст (3)47"/>
    <w:rsid w:val="002102E2"/>
    <w:rPr>
      <w:rFonts w:ascii="Times New Roman" w:hAnsi="Times New Roman"/>
      <w:spacing w:val="0"/>
      <w:sz w:val="20"/>
    </w:rPr>
  </w:style>
  <w:style w:type="character" w:customStyle="1" w:styleId="345">
    <w:name w:val="Основной текст (3)45"/>
    <w:rsid w:val="002102E2"/>
    <w:rPr>
      <w:rFonts w:ascii="Times New Roman" w:hAnsi="Times New Roman"/>
      <w:spacing w:val="0"/>
      <w:sz w:val="20"/>
    </w:rPr>
  </w:style>
  <w:style w:type="paragraph" w:customStyle="1" w:styleId="Style211">
    <w:name w:val="Style21"/>
    <w:basedOn w:val="a3"/>
    <w:rsid w:val="002102E2"/>
    <w:pPr>
      <w:widowControl w:val="0"/>
      <w:autoSpaceDE w:val="0"/>
      <w:autoSpaceDN w:val="0"/>
      <w:adjustRightInd w:val="0"/>
    </w:pPr>
    <w:rPr>
      <w:rFonts w:ascii="Trebuchet MS" w:hAnsi="Trebuchet MS"/>
    </w:rPr>
  </w:style>
  <w:style w:type="character" w:customStyle="1" w:styleId="FontStyle205">
    <w:name w:val="Font Style205"/>
    <w:rsid w:val="002102E2"/>
    <w:rPr>
      <w:rFonts w:ascii="Times New Roman" w:hAnsi="Times New Roman"/>
      <w:color w:val="000000"/>
      <w:sz w:val="18"/>
    </w:rPr>
  </w:style>
  <w:style w:type="paragraph" w:customStyle="1" w:styleId="psection">
    <w:name w:val="psection"/>
    <w:basedOn w:val="a3"/>
    <w:rsid w:val="002102E2"/>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2102E2"/>
    <w:pPr>
      <w:spacing w:after="160" w:line="240" w:lineRule="exact"/>
    </w:pPr>
    <w:rPr>
      <w:rFonts w:ascii="Verdana" w:hAnsi="Verdana" w:cs="Verdana"/>
      <w:sz w:val="20"/>
      <w:szCs w:val="20"/>
      <w:lang w:val="en-US" w:eastAsia="en-US"/>
    </w:rPr>
  </w:style>
  <w:style w:type="character" w:customStyle="1" w:styleId="mathjax1">
    <w:name w:val="mathjax1"/>
    <w:rsid w:val="002102E2"/>
    <w:rPr>
      <w:spacing w:val="0"/>
      <w:sz w:val="24"/>
    </w:rPr>
  </w:style>
  <w:style w:type="paragraph" w:customStyle="1" w:styleId="p22">
    <w:name w:val="p22"/>
    <w:basedOn w:val="a3"/>
    <w:rsid w:val="002102E2"/>
    <w:pPr>
      <w:spacing w:before="100" w:beforeAutospacing="1" w:after="100" w:afterAutospacing="1"/>
    </w:pPr>
  </w:style>
  <w:style w:type="paragraph" w:customStyle="1" w:styleId="p10">
    <w:name w:val="p10"/>
    <w:basedOn w:val="a3"/>
    <w:rsid w:val="002102E2"/>
    <w:pPr>
      <w:spacing w:before="100" w:beforeAutospacing="1" w:after="100" w:afterAutospacing="1"/>
    </w:pPr>
  </w:style>
  <w:style w:type="paragraph" w:customStyle="1" w:styleId="p26">
    <w:name w:val="p26"/>
    <w:basedOn w:val="a3"/>
    <w:rsid w:val="002102E2"/>
    <w:pPr>
      <w:spacing w:before="100" w:beforeAutospacing="1" w:after="100" w:afterAutospacing="1"/>
    </w:pPr>
  </w:style>
  <w:style w:type="character" w:customStyle="1" w:styleId="s100">
    <w:name w:val="s10"/>
    <w:rsid w:val="002102E2"/>
    <w:rPr>
      <w:rFonts w:cs="Times New Roman"/>
    </w:rPr>
  </w:style>
  <w:style w:type="paragraph" w:customStyle="1" w:styleId="p36">
    <w:name w:val="p36"/>
    <w:basedOn w:val="a3"/>
    <w:rsid w:val="002102E2"/>
    <w:pPr>
      <w:spacing w:before="100" w:beforeAutospacing="1" w:after="100" w:afterAutospacing="1"/>
    </w:pPr>
  </w:style>
  <w:style w:type="character" w:customStyle="1" w:styleId="para6">
    <w:name w:val="para6"/>
    <w:rsid w:val="002102E2"/>
    <w:rPr>
      <w:rFonts w:cs="Times New Roman"/>
    </w:rPr>
  </w:style>
  <w:style w:type="character" w:customStyle="1" w:styleId="3100">
    <w:name w:val="Знак Знак310"/>
    <w:locked/>
    <w:rsid w:val="002102E2"/>
    <w:rPr>
      <w:rFonts w:ascii="Tahoma" w:hAnsi="Tahoma" w:cs="Tahoma"/>
      <w:sz w:val="16"/>
      <w:szCs w:val="16"/>
      <w:lang w:val="ru-RU" w:eastAsia="ru-RU" w:bidi="ar-SA"/>
    </w:rPr>
  </w:style>
  <w:style w:type="paragraph" w:customStyle="1" w:styleId="eg3">
    <w:name w:val="eg3"/>
    <w:basedOn w:val="a3"/>
    <w:rsid w:val="002102E2"/>
    <w:pPr>
      <w:spacing w:before="100" w:beforeAutospacing="1" w:after="100" w:afterAutospacing="1"/>
    </w:pPr>
  </w:style>
  <w:style w:type="paragraph" w:customStyle="1" w:styleId="p32">
    <w:name w:val="p32"/>
    <w:basedOn w:val="a3"/>
    <w:rsid w:val="002102E2"/>
    <w:pPr>
      <w:spacing w:before="100" w:beforeAutospacing="1" w:after="100" w:afterAutospacing="1"/>
    </w:pPr>
  </w:style>
  <w:style w:type="character" w:customStyle="1" w:styleId="2610">
    <w:name w:val="Знак Знак261"/>
    <w:rsid w:val="002102E2"/>
    <w:rPr>
      <w:rFonts w:ascii="Cambria" w:eastAsia="Times New Roman" w:hAnsi="Cambria"/>
      <w:b/>
      <w:sz w:val="26"/>
    </w:rPr>
  </w:style>
  <w:style w:type="character" w:customStyle="1" w:styleId="1111">
    <w:name w:val="Знак1 Знак Знак11"/>
    <w:locked/>
    <w:rsid w:val="002102E2"/>
    <w:rPr>
      <w:rFonts w:ascii="Times New Roman" w:eastAsia="Times New Roman" w:hAnsi="Times New Roman"/>
      <w:sz w:val="24"/>
      <w:lang w:eastAsia="ru-RU"/>
    </w:rPr>
  </w:style>
  <w:style w:type="character" w:customStyle="1" w:styleId="4810">
    <w:name w:val="Знак Знак481"/>
    <w:locked/>
    <w:rsid w:val="002102E2"/>
    <w:rPr>
      <w:b/>
      <w:sz w:val="27"/>
      <w:lang w:val="ru-RU" w:eastAsia="ru-RU"/>
    </w:rPr>
  </w:style>
  <w:style w:type="character" w:customStyle="1" w:styleId="491">
    <w:name w:val="Знак Знак491"/>
    <w:rsid w:val="002102E2"/>
    <w:rPr>
      <w:rFonts w:ascii="Times New Roman" w:eastAsia="Times New Roman" w:hAnsi="Times New Roman"/>
      <w:b/>
      <w:caps/>
      <w:sz w:val="24"/>
      <w:lang w:eastAsia="ru-RU"/>
    </w:rPr>
  </w:style>
  <w:style w:type="character" w:customStyle="1" w:styleId="4710">
    <w:name w:val="Знак Знак471"/>
    <w:rsid w:val="002102E2"/>
    <w:rPr>
      <w:rFonts w:ascii="Times New Roman" w:eastAsia="Times New Roman" w:hAnsi="Times New Roman"/>
      <w:b/>
      <w:sz w:val="27"/>
      <w:lang w:eastAsia="ru-RU"/>
    </w:rPr>
  </w:style>
  <w:style w:type="character" w:customStyle="1" w:styleId="4510">
    <w:name w:val="Знак Знак451"/>
    <w:rsid w:val="002102E2"/>
    <w:rPr>
      <w:rFonts w:ascii="Times New Roman" w:eastAsia="Times New Roman" w:hAnsi="Times New Roman"/>
      <w:b/>
      <w:i/>
      <w:sz w:val="26"/>
      <w:lang w:eastAsia="ru-RU"/>
    </w:rPr>
  </w:style>
  <w:style w:type="character" w:customStyle="1" w:styleId="1211">
    <w:name w:val="Знак1 Знак Знак21"/>
    <w:locked/>
    <w:rsid w:val="002102E2"/>
    <w:rPr>
      <w:sz w:val="24"/>
    </w:rPr>
  </w:style>
  <w:style w:type="character" w:customStyle="1" w:styleId="613">
    <w:name w:val="Знак6 Знак Знак1"/>
    <w:rsid w:val="002102E2"/>
    <w:rPr>
      <w:sz w:val="24"/>
      <w:lang w:val="ru-RU" w:eastAsia="ru-RU"/>
    </w:rPr>
  </w:style>
  <w:style w:type="character" w:customStyle="1" w:styleId="b-material-headdate-day">
    <w:name w:val="b-material-head__date-day"/>
    <w:rsid w:val="002102E2"/>
    <w:rPr>
      <w:rFonts w:cs="Times New Roman"/>
    </w:rPr>
  </w:style>
  <w:style w:type="character" w:customStyle="1" w:styleId="2fff1">
    <w:name w:val="Основной текст (2)"/>
    <w:rsid w:val="002102E2"/>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2102E2"/>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2102E2"/>
    <w:rPr>
      <w:sz w:val="24"/>
      <w:szCs w:val="24"/>
      <w:lang w:val="ru-RU" w:eastAsia="ru-RU" w:bidi="hi-IN"/>
    </w:rPr>
  </w:style>
  <w:style w:type="character" w:customStyle="1" w:styleId="2fff2">
    <w:name w:val="Основной шрифт абзаца2"/>
    <w:rsid w:val="002102E2"/>
  </w:style>
  <w:style w:type="character" w:customStyle="1" w:styleId="492">
    <w:name w:val="Знак Знак49"/>
    <w:rsid w:val="002102E2"/>
    <w:rPr>
      <w:rFonts w:ascii="Times New Roman" w:eastAsia="Times New Roman" w:hAnsi="Times New Roman" w:cs="Times New Roman"/>
      <w:b/>
      <w:caps/>
      <w:sz w:val="24"/>
      <w:szCs w:val="24"/>
      <w:lang w:eastAsia="ru-RU"/>
    </w:rPr>
  </w:style>
  <w:style w:type="paragraph" w:customStyle="1" w:styleId="621">
    <w:name w:val="Заголовок 62"/>
    <w:rsid w:val="002102E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2102E2"/>
    <w:rPr>
      <w:b/>
      <w:bCs/>
      <w:sz w:val="28"/>
      <w:szCs w:val="28"/>
      <w:lang w:val="ru-RU" w:eastAsia="ru-RU" w:bidi="ar-SA"/>
    </w:rPr>
  </w:style>
  <w:style w:type="character" w:customStyle="1" w:styleId="126">
    <w:name w:val="Знак1 Знак Знак2"/>
    <w:locked/>
    <w:rsid w:val="002102E2"/>
    <w:rPr>
      <w:sz w:val="24"/>
      <w:szCs w:val="24"/>
    </w:rPr>
  </w:style>
  <w:style w:type="character" w:customStyle="1" w:styleId="67">
    <w:name w:val="Знак6 Знак Знак"/>
    <w:rsid w:val="002102E2"/>
    <w:rPr>
      <w:sz w:val="24"/>
      <w:szCs w:val="24"/>
      <w:lang w:val="ru-RU" w:eastAsia="ru-RU" w:bidi="ar-SA"/>
    </w:rPr>
  </w:style>
  <w:style w:type="character" w:customStyle="1" w:styleId="PlainTextChar1">
    <w:name w:val="Plain Text Char1"/>
    <w:aliases w:val="Знак3 Char11,Heading 12 Char11"/>
    <w:semiHidden/>
    <w:rsid w:val="002102E2"/>
    <w:rPr>
      <w:rFonts w:ascii="Courier New" w:hAnsi="Courier New" w:cs="Courier New"/>
    </w:rPr>
  </w:style>
  <w:style w:type="character" w:customStyle="1" w:styleId="QuoteChar1">
    <w:name w:val="Quote Char1"/>
    <w:rsid w:val="002102E2"/>
    <w:rPr>
      <w:rFonts w:ascii="Times New Roman" w:hAnsi="Times New Roman"/>
      <w:i/>
      <w:iCs/>
      <w:color w:val="000000"/>
      <w:sz w:val="24"/>
      <w:szCs w:val="24"/>
    </w:rPr>
  </w:style>
  <w:style w:type="character" w:customStyle="1" w:styleId="1fffffb">
    <w:name w:val="Слабое выделение1"/>
    <w:rsid w:val="002102E2"/>
    <w:rPr>
      <w:i/>
      <w:color w:val="808080"/>
    </w:rPr>
  </w:style>
  <w:style w:type="paragraph" w:customStyle="1" w:styleId="p35">
    <w:name w:val="p35"/>
    <w:basedOn w:val="a3"/>
    <w:rsid w:val="002102E2"/>
    <w:pPr>
      <w:spacing w:before="100" w:beforeAutospacing="1" w:after="100" w:afterAutospacing="1"/>
    </w:pPr>
  </w:style>
  <w:style w:type="character" w:customStyle="1" w:styleId="541">
    <w:name w:val="Знак Знак54"/>
    <w:rsid w:val="002102E2"/>
    <w:rPr>
      <w:rFonts w:ascii="Arial" w:hAnsi="Arial"/>
      <w:b/>
      <w:bCs/>
      <w:sz w:val="26"/>
      <w:szCs w:val="26"/>
      <w:lang w:bidi="ar-SA"/>
    </w:rPr>
  </w:style>
  <w:style w:type="character" w:customStyle="1" w:styleId="670">
    <w:name w:val="Знак Знак67"/>
    <w:rsid w:val="002102E2"/>
    <w:rPr>
      <w:rFonts w:ascii="Arial" w:hAnsi="Arial"/>
      <w:b/>
      <w:bCs/>
      <w:sz w:val="26"/>
      <w:szCs w:val="26"/>
    </w:rPr>
  </w:style>
  <w:style w:type="character" w:customStyle="1" w:styleId="660">
    <w:name w:val="Знак Знак66"/>
    <w:rsid w:val="002102E2"/>
    <w:rPr>
      <w:b/>
      <w:bCs/>
      <w:sz w:val="28"/>
      <w:szCs w:val="28"/>
      <w:lang w:bidi="ar-SA"/>
    </w:rPr>
  </w:style>
  <w:style w:type="character" w:customStyle="1" w:styleId="650">
    <w:name w:val="Знак Знак65"/>
    <w:rsid w:val="002102E2"/>
    <w:rPr>
      <w:b/>
      <w:bCs/>
      <w:i/>
      <w:iCs/>
      <w:sz w:val="26"/>
      <w:szCs w:val="26"/>
      <w:lang w:bidi="ar-SA"/>
    </w:rPr>
  </w:style>
  <w:style w:type="character" w:customStyle="1" w:styleId="630">
    <w:name w:val="Знак Знак63"/>
    <w:rsid w:val="002102E2"/>
    <w:rPr>
      <w:sz w:val="24"/>
      <w:lang w:val="ru-RU" w:eastAsia="ru-RU" w:bidi="ar-SA"/>
    </w:rPr>
  </w:style>
  <w:style w:type="character" w:customStyle="1" w:styleId="622">
    <w:name w:val="Знак Знак62"/>
    <w:rsid w:val="002102E2"/>
    <w:rPr>
      <w:rFonts w:ascii="Calibri" w:hAnsi="Calibri"/>
      <w:i/>
      <w:iCs/>
      <w:sz w:val="24"/>
      <w:szCs w:val="24"/>
      <w:lang w:eastAsia="en-US" w:bidi="ar-SA"/>
    </w:rPr>
  </w:style>
  <w:style w:type="character" w:customStyle="1" w:styleId="614">
    <w:name w:val="Знак Знак61"/>
    <w:rsid w:val="002102E2"/>
    <w:rPr>
      <w:rFonts w:ascii="Arial" w:hAnsi="Arial" w:cs="Arial"/>
      <w:sz w:val="22"/>
      <w:szCs w:val="22"/>
      <w:lang w:val="ru-RU" w:eastAsia="ru-RU" w:bidi="ar-SA"/>
    </w:rPr>
  </w:style>
  <w:style w:type="character" w:customStyle="1" w:styleId="601">
    <w:name w:val="Знак Знак60"/>
    <w:rsid w:val="002102E2"/>
    <w:rPr>
      <w:sz w:val="16"/>
      <w:szCs w:val="16"/>
    </w:rPr>
  </w:style>
  <w:style w:type="character" w:customStyle="1" w:styleId="590">
    <w:name w:val="Знак Знак59"/>
    <w:rsid w:val="002102E2"/>
    <w:rPr>
      <w:sz w:val="24"/>
      <w:szCs w:val="24"/>
      <w:lang w:bidi="ar-SA"/>
    </w:rPr>
  </w:style>
  <w:style w:type="character" w:customStyle="1" w:styleId="581">
    <w:name w:val="Знак Знак58"/>
    <w:rsid w:val="002102E2"/>
    <w:rPr>
      <w:sz w:val="24"/>
      <w:szCs w:val="24"/>
      <w:lang w:bidi="ar-SA"/>
    </w:rPr>
  </w:style>
  <w:style w:type="character" w:customStyle="1" w:styleId="571">
    <w:name w:val="Знак Знак57"/>
    <w:rsid w:val="002102E2"/>
    <w:rPr>
      <w:sz w:val="24"/>
      <w:szCs w:val="24"/>
      <w:lang w:bidi="ar-SA"/>
    </w:rPr>
  </w:style>
  <w:style w:type="character" w:customStyle="1" w:styleId="561">
    <w:name w:val="Знак Знак56"/>
    <w:rsid w:val="002102E2"/>
    <w:rPr>
      <w:rFonts w:ascii="Tahoma" w:hAnsi="Tahoma"/>
      <w:lang w:bidi="ar-SA"/>
    </w:rPr>
  </w:style>
  <w:style w:type="character" w:customStyle="1" w:styleId="551">
    <w:name w:val="Знак Знак55"/>
    <w:rsid w:val="002102E2"/>
    <w:rPr>
      <w:sz w:val="24"/>
      <w:szCs w:val="24"/>
      <w:lang w:bidi="ar-SA"/>
    </w:rPr>
  </w:style>
  <w:style w:type="paragraph" w:customStyle="1" w:styleId="p11">
    <w:name w:val="p11"/>
    <w:basedOn w:val="a3"/>
    <w:rsid w:val="002102E2"/>
    <w:pPr>
      <w:spacing w:before="100" w:beforeAutospacing="1" w:after="100" w:afterAutospacing="1"/>
    </w:pPr>
  </w:style>
  <w:style w:type="paragraph" w:customStyle="1" w:styleId="p15">
    <w:name w:val="p15"/>
    <w:basedOn w:val="a3"/>
    <w:rsid w:val="002102E2"/>
    <w:pPr>
      <w:spacing w:before="100" w:beforeAutospacing="1" w:after="100" w:afterAutospacing="1"/>
    </w:pPr>
  </w:style>
  <w:style w:type="character" w:customStyle="1" w:styleId="s7">
    <w:name w:val="s7"/>
    <w:rsid w:val="002102E2"/>
  </w:style>
  <w:style w:type="character" w:customStyle="1" w:styleId="s13">
    <w:name w:val="s13"/>
    <w:rsid w:val="002102E2"/>
  </w:style>
  <w:style w:type="paragraph" w:customStyle="1" w:styleId="p29">
    <w:name w:val="p29"/>
    <w:basedOn w:val="a3"/>
    <w:rsid w:val="002102E2"/>
    <w:pPr>
      <w:spacing w:before="100" w:beforeAutospacing="1" w:after="100" w:afterAutospacing="1"/>
    </w:pPr>
  </w:style>
  <w:style w:type="paragraph" w:customStyle="1" w:styleId="p30">
    <w:name w:val="p30"/>
    <w:basedOn w:val="a3"/>
    <w:rsid w:val="002102E2"/>
    <w:pPr>
      <w:spacing w:before="100" w:beforeAutospacing="1" w:after="100" w:afterAutospacing="1"/>
    </w:pPr>
  </w:style>
  <w:style w:type="paragraph" w:customStyle="1" w:styleId="p31">
    <w:name w:val="p31"/>
    <w:basedOn w:val="a3"/>
    <w:rsid w:val="002102E2"/>
    <w:pPr>
      <w:spacing w:before="100" w:beforeAutospacing="1" w:after="100" w:afterAutospacing="1"/>
    </w:pPr>
  </w:style>
  <w:style w:type="character" w:customStyle="1" w:styleId="s14">
    <w:name w:val="s14"/>
    <w:rsid w:val="002102E2"/>
  </w:style>
  <w:style w:type="character" w:customStyle="1" w:styleId="s15">
    <w:name w:val="s15"/>
    <w:rsid w:val="002102E2"/>
  </w:style>
  <w:style w:type="paragraph" w:customStyle="1" w:styleId="p33">
    <w:name w:val="p33"/>
    <w:basedOn w:val="a3"/>
    <w:rsid w:val="002102E2"/>
    <w:pPr>
      <w:spacing w:before="100" w:beforeAutospacing="1" w:after="100" w:afterAutospacing="1"/>
    </w:pPr>
  </w:style>
  <w:style w:type="paragraph" w:customStyle="1" w:styleId="p13">
    <w:name w:val="p13"/>
    <w:basedOn w:val="a3"/>
    <w:rsid w:val="002102E2"/>
    <w:pPr>
      <w:spacing w:before="100" w:beforeAutospacing="1" w:after="100" w:afterAutospacing="1"/>
    </w:pPr>
  </w:style>
  <w:style w:type="character" w:customStyle="1" w:styleId="s9">
    <w:name w:val="s9"/>
    <w:rsid w:val="002102E2"/>
  </w:style>
  <w:style w:type="paragraph" w:customStyle="1" w:styleId="p25">
    <w:name w:val="p25"/>
    <w:basedOn w:val="a3"/>
    <w:rsid w:val="002102E2"/>
    <w:pPr>
      <w:spacing w:before="100" w:beforeAutospacing="1" w:after="100" w:afterAutospacing="1"/>
    </w:pPr>
  </w:style>
  <w:style w:type="character" w:customStyle="1" w:styleId="128">
    <w:name w:val="Знак1 Знак2"/>
    <w:semiHidden/>
    <w:rsid w:val="002102E2"/>
    <w:rPr>
      <w:sz w:val="24"/>
      <w:szCs w:val="24"/>
    </w:rPr>
  </w:style>
  <w:style w:type="character" w:customStyle="1" w:styleId="1fffffc">
    <w:name w:val="Красная строка Знак1"/>
    <w:semiHidden/>
    <w:rsid w:val="002102E2"/>
    <w:rPr>
      <w:sz w:val="24"/>
      <w:szCs w:val="24"/>
    </w:rPr>
  </w:style>
  <w:style w:type="character" w:customStyle="1" w:styleId="1fffffd">
    <w:name w:val="Текст концевой сноски Знак1"/>
    <w:rsid w:val="002102E2"/>
  </w:style>
  <w:style w:type="character" w:customStyle="1" w:styleId="1fffffe">
    <w:name w:val="Текст макроса Знак1"/>
    <w:semiHidden/>
    <w:rsid w:val="002102E2"/>
    <w:rPr>
      <w:rFonts w:ascii="Consolas" w:hAnsi="Consolas"/>
    </w:rPr>
  </w:style>
  <w:style w:type="paragraph" w:customStyle="1" w:styleId="Caaieiaie5">
    <w:name w:val="Caaieiaie 5"/>
    <w:basedOn w:val="a3"/>
    <w:next w:val="a3"/>
    <w:rsid w:val="002102E2"/>
    <w:pPr>
      <w:autoSpaceDE w:val="0"/>
      <w:autoSpaceDN w:val="0"/>
      <w:adjustRightInd w:val="0"/>
    </w:pPr>
    <w:rPr>
      <w:lang w:eastAsia="en-US"/>
    </w:rPr>
  </w:style>
  <w:style w:type="character" w:customStyle="1" w:styleId="700">
    <w:name w:val="Знак Знак70"/>
    <w:rsid w:val="002102E2"/>
    <w:rPr>
      <w:rFonts w:ascii="Arial" w:hAnsi="Arial"/>
      <w:b/>
      <w:bCs/>
      <w:sz w:val="26"/>
      <w:szCs w:val="26"/>
    </w:rPr>
  </w:style>
  <w:style w:type="character" w:customStyle="1" w:styleId="69">
    <w:name w:val="Знак Знак69"/>
    <w:rsid w:val="002102E2"/>
    <w:rPr>
      <w:b/>
      <w:bCs/>
      <w:sz w:val="28"/>
      <w:szCs w:val="28"/>
      <w:lang w:bidi="ar-SA"/>
    </w:rPr>
  </w:style>
  <w:style w:type="character" w:customStyle="1" w:styleId="68">
    <w:name w:val="Знак Знак68"/>
    <w:rsid w:val="002102E2"/>
    <w:rPr>
      <w:b/>
      <w:bCs/>
      <w:i/>
      <w:iCs/>
      <w:sz w:val="26"/>
      <w:szCs w:val="26"/>
      <w:lang w:bidi="ar-SA"/>
    </w:rPr>
  </w:style>
  <w:style w:type="paragraph" w:customStyle="1" w:styleId="SP">
    <w:name w:val="SP"/>
    <w:rsid w:val="002102E2"/>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2102E2"/>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2102E2"/>
    <w:rPr>
      <w:i w:val="0"/>
      <w:iCs w:val="0"/>
      <w:kern w:val="32"/>
      <w:sz w:val="24"/>
      <w:szCs w:val="32"/>
      <w:lang w:eastAsia="ru-RU"/>
    </w:rPr>
  </w:style>
  <w:style w:type="paragraph" w:customStyle="1" w:styleId="3fc">
    <w:name w:val="Заголовок 3 уровня"/>
    <w:basedOn w:val="afffe"/>
    <w:rsid w:val="002102E2"/>
    <w:pPr>
      <w:ind w:firstLine="0"/>
      <w:jc w:val="center"/>
    </w:pPr>
    <w:rPr>
      <w:b/>
    </w:rPr>
  </w:style>
  <w:style w:type="character" w:customStyle="1" w:styleId="rvts210">
    <w:name w:val="rvts210"/>
    <w:rsid w:val="002102E2"/>
    <w:rPr>
      <w:i/>
      <w:iCs/>
      <w:color w:val="000000"/>
      <w:sz w:val="20"/>
      <w:szCs w:val="20"/>
    </w:rPr>
  </w:style>
  <w:style w:type="character" w:customStyle="1" w:styleId="76">
    <w:name w:val="стиль7"/>
    <w:rsid w:val="002102E2"/>
  </w:style>
  <w:style w:type="character" w:customStyle="1" w:styleId="Heading122">
    <w:name w:val="Heading 12 Знак Знак2"/>
    <w:rsid w:val="002102E2"/>
    <w:rPr>
      <w:rFonts w:ascii="Courier New" w:hAnsi="Courier New"/>
      <w:lang w:bidi="ar-SA"/>
    </w:rPr>
  </w:style>
  <w:style w:type="character" w:customStyle="1" w:styleId="Heading3Char1">
    <w:name w:val="Heading 3 Char1"/>
    <w:locked/>
    <w:rsid w:val="002102E2"/>
    <w:rPr>
      <w:b/>
      <w:sz w:val="27"/>
      <w:lang w:val="ru-RU" w:eastAsia="ru-RU"/>
    </w:rPr>
  </w:style>
  <w:style w:type="paragraph" w:customStyle="1" w:styleId="129">
    <w:name w:val="Абзац списка12"/>
    <w:basedOn w:val="a3"/>
    <w:rsid w:val="002102E2"/>
    <w:pPr>
      <w:ind w:left="720"/>
      <w:contextualSpacing/>
    </w:pPr>
    <w:rPr>
      <w:szCs w:val="20"/>
    </w:rPr>
  </w:style>
  <w:style w:type="character" w:customStyle="1" w:styleId="BodyText2Char2">
    <w:name w:val="Body Text 2 Char2"/>
    <w:locked/>
    <w:rsid w:val="002102E2"/>
    <w:rPr>
      <w:sz w:val="24"/>
    </w:rPr>
  </w:style>
  <w:style w:type="character" w:customStyle="1" w:styleId="Heading2Char1">
    <w:name w:val="Heading 2 Char1"/>
    <w:aliases w:val="Знак3 Знак Char1,Heading 2 Char11,Знак3 Знак Char11"/>
    <w:locked/>
    <w:rsid w:val="002102E2"/>
    <w:rPr>
      <w:rFonts w:ascii="Arial" w:hAnsi="Arial"/>
      <w:b/>
      <w:i/>
      <w:sz w:val="28"/>
      <w:lang w:val="ru-RU" w:eastAsia="en-US"/>
    </w:rPr>
  </w:style>
  <w:style w:type="character" w:customStyle="1" w:styleId="Heading4Char1">
    <w:name w:val="Heading 4 Char1"/>
    <w:locked/>
    <w:rsid w:val="002102E2"/>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2102E2"/>
    <w:rPr>
      <w:rFonts w:ascii="Times New Roman" w:hAnsi="Times New Roman"/>
      <w:sz w:val="24"/>
      <w:lang w:eastAsia="ru-RU"/>
    </w:rPr>
  </w:style>
  <w:style w:type="paragraph" w:customStyle="1" w:styleId="1ffffff">
    <w:name w:val="Стиль 1"/>
    <w:basedOn w:val="a3"/>
    <w:rsid w:val="002102E2"/>
    <w:pPr>
      <w:ind w:firstLine="709"/>
      <w:jc w:val="both"/>
    </w:pPr>
    <w:rPr>
      <w:sz w:val="28"/>
      <w:szCs w:val="28"/>
    </w:rPr>
  </w:style>
  <w:style w:type="character" w:customStyle="1" w:styleId="b">
    <w:name w:val="b"/>
    <w:rsid w:val="002102E2"/>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2102E2"/>
    <w:rPr>
      <w:lang w:val="ru-RU" w:eastAsia="ru-RU" w:bidi="ar-SA"/>
    </w:rPr>
  </w:style>
  <w:style w:type="paragraph" w:customStyle="1" w:styleId="tab">
    <w:name w:val="tab"/>
    <w:basedOn w:val="a3"/>
    <w:rsid w:val="002102E2"/>
    <w:pPr>
      <w:spacing w:before="100" w:beforeAutospacing="1" w:after="100" w:afterAutospacing="1"/>
    </w:pPr>
  </w:style>
  <w:style w:type="paragraph" w:customStyle="1" w:styleId="212000">
    <w:name w:val="Стиль Заголовок 2 + 12 пт Слева:  0 см Первая строка:  0 см"/>
    <w:basedOn w:val="21"/>
    <w:rsid w:val="002102E2"/>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2102E2"/>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2102E2"/>
    <w:rPr>
      <w:rFonts w:ascii="Times New Roman" w:hAnsi="Times New Roman"/>
      <w:i w:val="0"/>
      <w:kern w:val="32"/>
      <w:sz w:val="24"/>
      <w:szCs w:val="32"/>
      <w:lang w:eastAsia="ru-RU"/>
    </w:rPr>
  </w:style>
  <w:style w:type="character" w:customStyle="1" w:styleId="affffffffff7">
    <w:name w:val="Знак Знак Знак"/>
    <w:locked/>
    <w:rsid w:val="002102E2"/>
    <w:rPr>
      <w:b/>
      <w:caps/>
      <w:sz w:val="24"/>
      <w:szCs w:val="24"/>
      <w:lang w:val="ru-RU" w:eastAsia="ru-RU" w:bidi="ar-SA"/>
    </w:rPr>
  </w:style>
  <w:style w:type="character" w:customStyle="1" w:styleId="328">
    <w:name w:val="Знак Знак32"/>
    <w:rsid w:val="002102E2"/>
    <w:rPr>
      <w:rFonts w:ascii="Arial" w:hAnsi="Arial" w:cs="Arial"/>
      <w:b/>
      <w:bCs/>
      <w:i/>
      <w:iCs/>
      <w:sz w:val="28"/>
      <w:szCs w:val="28"/>
      <w:lang w:val="ru-RU" w:eastAsia="en-US" w:bidi="ar-SA"/>
    </w:rPr>
  </w:style>
  <w:style w:type="character" w:customStyle="1" w:styleId="31d">
    <w:name w:val="Знак Знак31"/>
    <w:locked/>
    <w:rsid w:val="002102E2"/>
    <w:rPr>
      <w:b/>
      <w:bCs/>
      <w:sz w:val="27"/>
      <w:szCs w:val="27"/>
      <w:lang w:val="ru-RU" w:eastAsia="ru-RU" w:bidi="ar-SA"/>
    </w:rPr>
  </w:style>
  <w:style w:type="character" w:customStyle="1" w:styleId="302">
    <w:name w:val="Знак Знак30"/>
    <w:locked/>
    <w:rsid w:val="002102E2"/>
    <w:rPr>
      <w:b/>
      <w:bCs/>
      <w:sz w:val="28"/>
      <w:szCs w:val="28"/>
      <w:lang w:bidi="ar-SA"/>
    </w:rPr>
  </w:style>
  <w:style w:type="character" w:customStyle="1" w:styleId="292">
    <w:name w:val="Знак Знак29"/>
    <w:locked/>
    <w:rsid w:val="002102E2"/>
    <w:rPr>
      <w:b/>
      <w:bCs/>
      <w:i/>
      <w:iCs/>
      <w:sz w:val="26"/>
      <w:szCs w:val="26"/>
      <w:lang w:bidi="ar-SA"/>
    </w:rPr>
  </w:style>
  <w:style w:type="character" w:customStyle="1" w:styleId="hlto-search">
    <w:name w:val="hl to-search"/>
    <w:rsid w:val="002102E2"/>
  </w:style>
  <w:style w:type="paragraph" w:customStyle="1" w:styleId="source">
    <w:name w:val="source"/>
    <w:basedOn w:val="a3"/>
    <w:rsid w:val="002102E2"/>
    <w:pPr>
      <w:spacing w:before="100" w:beforeAutospacing="1" w:after="100" w:afterAutospacing="1"/>
    </w:pPr>
  </w:style>
  <w:style w:type="paragraph" w:customStyle="1" w:styleId="affffffffff8">
    <w:name w:val="словарная статья"/>
    <w:basedOn w:val="Default"/>
    <w:next w:val="Default"/>
    <w:rsid w:val="002102E2"/>
    <w:rPr>
      <w:color w:val="auto"/>
    </w:rPr>
  </w:style>
  <w:style w:type="paragraph" w:customStyle="1" w:styleId="affffffffff9">
    <w:name w:val="Подзаголовок для информации об изменениях"/>
    <w:basedOn w:val="a3"/>
    <w:next w:val="a3"/>
    <w:uiPriority w:val="99"/>
    <w:rsid w:val="002102E2"/>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2102E2"/>
    <w:rPr>
      <w:i/>
      <w:iCs/>
      <w:color w:val="000000"/>
    </w:rPr>
  </w:style>
  <w:style w:type="paragraph" w:customStyle="1" w:styleId="1ffffff0">
    <w:name w:val="Выделенная цитата1"/>
    <w:basedOn w:val="a3"/>
    <w:next w:val="a3"/>
    <w:rsid w:val="002102E2"/>
    <w:pPr>
      <w:pBdr>
        <w:bottom w:val="single" w:sz="4" w:space="4" w:color="4F81BD"/>
      </w:pBdr>
      <w:spacing w:before="200" w:after="280"/>
      <w:ind w:left="936" w:right="936"/>
    </w:pPr>
    <w:rPr>
      <w:b/>
      <w:bCs/>
      <w:i/>
      <w:iCs/>
      <w:color w:val="4F81BD"/>
    </w:rPr>
  </w:style>
  <w:style w:type="character" w:customStyle="1" w:styleId="1ffffff1">
    <w:name w:val="Слабая ссылка1"/>
    <w:rsid w:val="002102E2"/>
    <w:rPr>
      <w:rFonts w:cs="Times New Roman"/>
      <w:smallCaps/>
      <w:color w:val="C0504D"/>
      <w:u w:val="single"/>
    </w:rPr>
  </w:style>
  <w:style w:type="character" w:customStyle="1" w:styleId="1ffffff2">
    <w:name w:val="Сильная ссылка1"/>
    <w:rsid w:val="002102E2"/>
    <w:rPr>
      <w:rFonts w:cs="Times New Roman"/>
      <w:b/>
      <w:smallCaps/>
      <w:color w:val="C0504D"/>
      <w:spacing w:val="5"/>
      <w:u w:val="single"/>
    </w:rPr>
  </w:style>
  <w:style w:type="character" w:customStyle="1" w:styleId="1ffffff3">
    <w:name w:val="Название книги1"/>
    <w:rsid w:val="002102E2"/>
    <w:rPr>
      <w:rFonts w:cs="Times New Roman"/>
      <w:b/>
      <w:smallCaps/>
      <w:spacing w:val="5"/>
    </w:rPr>
  </w:style>
  <w:style w:type="paragraph" w:customStyle="1" w:styleId="1ffffff4">
    <w:name w:val="Заголовок оглавления1"/>
    <w:basedOn w:val="11"/>
    <w:next w:val="a3"/>
    <w:rsid w:val="002102E2"/>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2102E2"/>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2102E2"/>
    <w:rPr>
      <w:b/>
      <w:bCs/>
      <w:sz w:val="28"/>
      <w:szCs w:val="28"/>
      <w:lang w:val="ru-RU" w:eastAsia="ru-RU" w:bidi="ar-SA"/>
    </w:rPr>
  </w:style>
  <w:style w:type="paragraph" w:customStyle="1" w:styleId="329">
    <w:name w:val="Заголовок 32"/>
    <w:basedOn w:val="a3"/>
    <w:next w:val="a3"/>
    <w:rsid w:val="002102E2"/>
    <w:pPr>
      <w:keepNext/>
      <w:snapToGrid w:val="0"/>
      <w:spacing w:before="240" w:after="60"/>
    </w:pPr>
    <w:rPr>
      <w:rFonts w:ascii="Arial" w:hAnsi="Arial"/>
      <w:szCs w:val="20"/>
    </w:rPr>
  </w:style>
  <w:style w:type="character" w:customStyle="1" w:styleId="1ffffff6">
    <w:name w:val="Замещающий текст1"/>
    <w:rsid w:val="002102E2"/>
    <w:rPr>
      <w:color w:val="808080"/>
    </w:rPr>
  </w:style>
  <w:style w:type="paragraph" w:customStyle="1" w:styleId="1ffffff7">
    <w:name w:val="Подзаголовок1"/>
    <w:basedOn w:val="a3"/>
    <w:rsid w:val="002102E2"/>
    <w:pPr>
      <w:spacing w:line="312" w:lineRule="auto"/>
    </w:pPr>
    <w:rPr>
      <w:rFonts w:ascii="Arial" w:hAnsi="Arial" w:cs="Arial"/>
      <w:b/>
      <w:bCs/>
      <w:color w:val="000000"/>
      <w:sz w:val="20"/>
      <w:szCs w:val="20"/>
    </w:rPr>
  </w:style>
  <w:style w:type="character" w:customStyle="1" w:styleId="2fff5">
    <w:name w:val="Основной шрифт абзаца2"/>
    <w:rsid w:val="002102E2"/>
  </w:style>
  <w:style w:type="paragraph" w:customStyle="1" w:styleId="623">
    <w:name w:val="Заголовок 62"/>
    <w:rsid w:val="002102E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2102E2"/>
    <w:rPr>
      <w:rFonts w:ascii="Arial" w:hAnsi="Arial"/>
      <w:b/>
      <w:bCs/>
      <w:sz w:val="26"/>
      <w:szCs w:val="26"/>
    </w:rPr>
  </w:style>
  <w:style w:type="character" w:customStyle="1" w:styleId="661">
    <w:name w:val="Знак Знак66"/>
    <w:rsid w:val="002102E2"/>
    <w:rPr>
      <w:b/>
      <w:bCs/>
      <w:sz w:val="28"/>
      <w:szCs w:val="28"/>
      <w:lang w:bidi="ar-SA"/>
    </w:rPr>
  </w:style>
  <w:style w:type="character" w:customStyle="1" w:styleId="651">
    <w:name w:val="Знак Знак65"/>
    <w:rsid w:val="002102E2"/>
    <w:rPr>
      <w:b/>
      <w:bCs/>
      <w:i/>
      <w:iCs/>
      <w:sz w:val="26"/>
      <w:szCs w:val="26"/>
      <w:lang w:bidi="ar-SA"/>
    </w:rPr>
  </w:style>
  <w:style w:type="character" w:customStyle="1" w:styleId="701">
    <w:name w:val="Знак Знак70"/>
    <w:rsid w:val="002102E2"/>
    <w:rPr>
      <w:rFonts w:ascii="Arial" w:hAnsi="Arial"/>
      <w:b/>
      <w:bCs/>
      <w:sz w:val="26"/>
      <w:szCs w:val="26"/>
    </w:rPr>
  </w:style>
  <w:style w:type="character" w:customStyle="1" w:styleId="690">
    <w:name w:val="Знак Знак69"/>
    <w:rsid w:val="002102E2"/>
    <w:rPr>
      <w:b/>
      <w:bCs/>
      <w:sz w:val="28"/>
      <w:szCs w:val="28"/>
      <w:lang w:bidi="ar-SA"/>
    </w:rPr>
  </w:style>
  <w:style w:type="character" w:customStyle="1" w:styleId="680">
    <w:name w:val="Знак Знак68"/>
    <w:rsid w:val="002102E2"/>
    <w:rPr>
      <w:b/>
      <w:bCs/>
      <w:i/>
      <w:iCs/>
      <w:sz w:val="26"/>
      <w:szCs w:val="26"/>
      <w:lang w:bidi="ar-SA"/>
    </w:rPr>
  </w:style>
  <w:style w:type="character" w:customStyle="1" w:styleId="Heading4Char2">
    <w:name w:val="Heading 4 Char2"/>
    <w:locked/>
    <w:rsid w:val="002102E2"/>
    <w:rPr>
      <w:rFonts w:ascii="Times New Roman" w:hAnsi="Times New Roman" w:cs="Times New Roman"/>
      <w:b/>
      <w:bCs/>
      <w:sz w:val="28"/>
      <w:szCs w:val="28"/>
    </w:rPr>
  </w:style>
  <w:style w:type="character" w:customStyle="1" w:styleId="Heading5Char2">
    <w:name w:val="Heading 5 Char2"/>
    <w:locked/>
    <w:rsid w:val="002102E2"/>
    <w:rPr>
      <w:rFonts w:ascii="Times New Roman" w:hAnsi="Times New Roman" w:cs="Times New Roman"/>
      <w:b/>
      <w:bCs/>
      <w:i/>
      <w:iCs/>
      <w:sz w:val="26"/>
      <w:szCs w:val="26"/>
    </w:rPr>
  </w:style>
  <w:style w:type="character" w:customStyle="1" w:styleId="Heading6Char2">
    <w:name w:val="Heading 6 Char2"/>
    <w:locked/>
    <w:rsid w:val="002102E2"/>
    <w:rPr>
      <w:rFonts w:ascii="Times New Roman" w:hAnsi="Times New Roman" w:cs="Times New Roman"/>
      <w:b/>
      <w:bCs/>
      <w:sz w:val="20"/>
      <w:szCs w:val="20"/>
    </w:rPr>
  </w:style>
  <w:style w:type="character" w:customStyle="1" w:styleId="Heading7Char2">
    <w:name w:val="Heading 7 Char2"/>
    <w:locked/>
    <w:rsid w:val="002102E2"/>
    <w:rPr>
      <w:rFonts w:ascii="Times New Roman" w:hAnsi="Times New Roman" w:cs="Times New Roman"/>
      <w:sz w:val="20"/>
      <w:szCs w:val="20"/>
    </w:rPr>
  </w:style>
  <w:style w:type="character" w:customStyle="1" w:styleId="Heading8Char2">
    <w:name w:val="Heading 8 Char2"/>
    <w:locked/>
    <w:rsid w:val="002102E2"/>
    <w:rPr>
      <w:rFonts w:ascii="Calibri" w:hAnsi="Calibri" w:cs="Times New Roman"/>
      <w:i/>
      <w:iCs/>
      <w:sz w:val="24"/>
      <w:szCs w:val="24"/>
    </w:rPr>
  </w:style>
  <w:style w:type="character" w:customStyle="1" w:styleId="Heading9Char2">
    <w:name w:val="Heading 9 Char2"/>
    <w:locked/>
    <w:rsid w:val="002102E2"/>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2102E2"/>
    <w:rPr>
      <w:rFonts w:ascii="Arial" w:hAnsi="Arial"/>
      <w:b/>
      <w:kern w:val="32"/>
      <w:sz w:val="20"/>
    </w:rPr>
  </w:style>
  <w:style w:type="character" w:customStyle="1" w:styleId="Heading2Char3">
    <w:name w:val="Heading 2 Char3"/>
    <w:aliases w:val="Знак3 Знак Char3"/>
    <w:locked/>
    <w:rsid w:val="002102E2"/>
    <w:rPr>
      <w:rFonts w:ascii="Arial" w:hAnsi="Arial"/>
      <w:b/>
      <w:kern w:val="32"/>
      <w:sz w:val="20"/>
    </w:rPr>
  </w:style>
  <w:style w:type="character" w:customStyle="1" w:styleId="Heading3Char3">
    <w:name w:val="Heading 3 Char3"/>
    <w:aliases w:val="Знак2 Char1"/>
    <w:locked/>
    <w:rsid w:val="002102E2"/>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2102E2"/>
    <w:rPr>
      <w:rFonts w:ascii="Times New Roman" w:hAnsi="Times New Roman"/>
      <w:sz w:val="20"/>
    </w:rPr>
  </w:style>
  <w:style w:type="character" w:customStyle="1" w:styleId="BodyText3Char5">
    <w:name w:val="Body Text 3 Char5"/>
    <w:aliases w:val="Знак5 Char5"/>
    <w:locked/>
    <w:rsid w:val="002102E2"/>
    <w:rPr>
      <w:rFonts w:ascii="Times New Roman" w:hAnsi="Times New Roman"/>
      <w:sz w:val="16"/>
    </w:rPr>
  </w:style>
  <w:style w:type="character" w:customStyle="1" w:styleId="BodyTextIndent3Char3">
    <w:name w:val="Body Text Indent 3 Char3"/>
    <w:locked/>
    <w:rsid w:val="002102E2"/>
    <w:rPr>
      <w:rFonts w:ascii="Calibri" w:hAnsi="Calibri"/>
      <w:sz w:val="16"/>
      <w:lang w:val="ru-RU" w:eastAsia="ru-RU" w:bidi="ar-SA"/>
    </w:rPr>
  </w:style>
  <w:style w:type="character" w:customStyle="1" w:styleId="PlainTextChar3">
    <w:name w:val="Plain Text Char3"/>
    <w:aliases w:val="Heading 12 Char2,Знак8 Char1"/>
    <w:locked/>
    <w:rsid w:val="002102E2"/>
    <w:rPr>
      <w:rFonts w:ascii="Courier New" w:hAnsi="Courier New" w:cs="Times New Roman"/>
      <w:sz w:val="20"/>
      <w:szCs w:val="20"/>
    </w:rPr>
  </w:style>
  <w:style w:type="character" w:customStyle="1" w:styleId="BodyTextIndent2Char3">
    <w:name w:val="Body Text Indent 2 Char3"/>
    <w:locked/>
    <w:rsid w:val="002102E2"/>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2102E2"/>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2102E2"/>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2102E2"/>
    <w:rPr>
      <w:rFonts w:ascii="Times New Roman" w:hAnsi="Times New Roman"/>
      <w:sz w:val="24"/>
    </w:rPr>
  </w:style>
  <w:style w:type="character" w:customStyle="1" w:styleId="BodyTextChar5">
    <w:name w:val="Body Text Char5"/>
    <w:aliases w:val="Знак1 Char3"/>
    <w:locked/>
    <w:rsid w:val="002102E2"/>
    <w:rPr>
      <w:rFonts w:ascii="Times New Roman" w:hAnsi="Times New Roman"/>
      <w:sz w:val="20"/>
    </w:rPr>
  </w:style>
  <w:style w:type="character" w:customStyle="1" w:styleId="FooterChar3">
    <w:name w:val="Footer Char3"/>
    <w:locked/>
    <w:rsid w:val="002102E2"/>
    <w:rPr>
      <w:rFonts w:ascii="Times New Roman" w:hAnsi="Times New Roman" w:cs="Times New Roman"/>
      <w:sz w:val="24"/>
      <w:szCs w:val="24"/>
    </w:rPr>
  </w:style>
  <w:style w:type="character" w:customStyle="1" w:styleId="BodyText2Char3">
    <w:name w:val="Body Text 2 Char3"/>
    <w:locked/>
    <w:rsid w:val="002102E2"/>
    <w:rPr>
      <w:rFonts w:ascii="Times New Roman" w:hAnsi="Times New Roman" w:cs="Times New Roman"/>
      <w:sz w:val="24"/>
      <w:szCs w:val="24"/>
    </w:rPr>
  </w:style>
  <w:style w:type="character" w:customStyle="1" w:styleId="DocumentMapChar3">
    <w:name w:val="Document Map Char3"/>
    <w:locked/>
    <w:rsid w:val="002102E2"/>
    <w:rPr>
      <w:rFonts w:ascii="Tahoma" w:hAnsi="Tahoma" w:cs="Times New Roman"/>
      <w:sz w:val="20"/>
      <w:szCs w:val="20"/>
      <w:shd w:val="clear" w:color="auto" w:fill="000080"/>
    </w:rPr>
  </w:style>
  <w:style w:type="character" w:customStyle="1" w:styleId="HeaderChar3">
    <w:name w:val="Header Char3"/>
    <w:locked/>
    <w:rsid w:val="002102E2"/>
    <w:rPr>
      <w:rFonts w:ascii="Times New Roman" w:hAnsi="Times New Roman" w:cs="Times New Roman"/>
      <w:sz w:val="24"/>
      <w:szCs w:val="24"/>
    </w:rPr>
  </w:style>
  <w:style w:type="character" w:customStyle="1" w:styleId="CommentSubjectChar2">
    <w:name w:val="Comment Subject Char2"/>
    <w:locked/>
    <w:rsid w:val="002102E2"/>
    <w:rPr>
      <w:sz w:val="16"/>
    </w:rPr>
  </w:style>
  <w:style w:type="character" w:customStyle="1" w:styleId="CommentTextChar3">
    <w:name w:val="Comment Text Char3"/>
    <w:locked/>
    <w:rsid w:val="002102E2"/>
    <w:rPr>
      <w:rFonts w:ascii="Times New Roman" w:hAnsi="Times New Roman" w:cs="Times New Roman"/>
      <w:sz w:val="20"/>
      <w:szCs w:val="20"/>
    </w:rPr>
  </w:style>
  <w:style w:type="character" w:customStyle="1" w:styleId="CommentSubjectChar4">
    <w:name w:val="Comment Subject Char4"/>
    <w:locked/>
    <w:rsid w:val="002102E2"/>
    <w:rPr>
      <w:b/>
    </w:rPr>
  </w:style>
  <w:style w:type="character" w:customStyle="1" w:styleId="730">
    <w:name w:val="Знак Знак73"/>
    <w:rsid w:val="002102E2"/>
    <w:rPr>
      <w:sz w:val="16"/>
      <w:lang w:val="ru-RU" w:eastAsia="ru-RU"/>
    </w:rPr>
  </w:style>
  <w:style w:type="character" w:customStyle="1" w:styleId="Heading1Char3">
    <w:name w:val="Heading 1 Char3"/>
    <w:aliases w:val="Знак Char3,Заголовок 1 Знак Знак Char2,Знак Заголовок 1 Char2"/>
    <w:locked/>
    <w:rsid w:val="002102E2"/>
    <w:rPr>
      <w:rFonts w:ascii="Cambria" w:hAnsi="Cambria"/>
      <w:b/>
      <w:kern w:val="32"/>
      <w:sz w:val="32"/>
    </w:rPr>
  </w:style>
  <w:style w:type="character" w:customStyle="1" w:styleId="BodyText3Char3">
    <w:name w:val="Body Text 3 Char3"/>
    <w:aliases w:val="Знак5 Char3"/>
    <w:locked/>
    <w:rsid w:val="002102E2"/>
    <w:rPr>
      <w:sz w:val="16"/>
    </w:rPr>
  </w:style>
  <w:style w:type="paragraph" w:customStyle="1" w:styleId="12a">
    <w:name w:val="Стиль12"/>
    <w:rsid w:val="002102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2102E2"/>
    <w:rPr>
      <w:rFonts w:ascii="PragmaticaCTT" w:hAnsi="PragmaticaCTT" w:cs="Times New Roman"/>
      <w:sz w:val="20"/>
      <w:szCs w:val="20"/>
    </w:rPr>
  </w:style>
  <w:style w:type="character" w:customStyle="1" w:styleId="6100">
    <w:name w:val="Знак Знак610"/>
    <w:locked/>
    <w:rsid w:val="002102E2"/>
    <w:rPr>
      <w:b/>
      <w:caps/>
      <w:sz w:val="24"/>
      <w:lang w:val="ru-RU" w:eastAsia="ru-RU"/>
    </w:rPr>
  </w:style>
  <w:style w:type="character" w:customStyle="1" w:styleId="Heading2Char2">
    <w:name w:val="Heading 2 Char2"/>
    <w:aliases w:val="Знак3 Знак Char2"/>
    <w:locked/>
    <w:rsid w:val="002102E2"/>
    <w:rPr>
      <w:rFonts w:ascii="Times New Roman" w:hAnsi="Times New Roman"/>
      <w:sz w:val="24"/>
    </w:rPr>
  </w:style>
  <w:style w:type="character" w:customStyle="1" w:styleId="SubtitleChar3">
    <w:name w:val="Subtitle Char3"/>
    <w:locked/>
    <w:rsid w:val="002102E2"/>
    <w:rPr>
      <w:rFonts w:ascii="PragmaticaCTT" w:hAnsi="PragmaticaCTT" w:cs="Times New Roman"/>
      <w:b/>
      <w:bCs/>
      <w:sz w:val="24"/>
      <w:szCs w:val="24"/>
    </w:rPr>
  </w:style>
  <w:style w:type="character" w:customStyle="1" w:styleId="BodyTextFirstIndent2Char3">
    <w:name w:val="Body Text First Indent 2 Char3"/>
    <w:locked/>
    <w:rsid w:val="002102E2"/>
    <w:rPr>
      <w:rFonts w:ascii="Times New Roman" w:hAnsi="Times New Roman" w:cs="Times New Roman"/>
      <w:sz w:val="24"/>
      <w:szCs w:val="24"/>
    </w:rPr>
  </w:style>
  <w:style w:type="character" w:customStyle="1" w:styleId="BalloonTextChar3">
    <w:name w:val="Balloon Text Char3"/>
    <w:locked/>
    <w:rsid w:val="002102E2"/>
    <w:rPr>
      <w:rFonts w:ascii="Tahoma" w:hAnsi="Tahoma" w:cs="Times New Roman"/>
      <w:sz w:val="16"/>
      <w:szCs w:val="16"/>
    </w:rPr>
  </w:style>
  <w:style w:type="paragraph" w:customStyle="1" w:styleId="BodyText212">
    <w:name w:val="Body Text 212"/>
    <w:basedOn w:val="a3"/>
    <w:rsid w:val="002102E2"/>
    <w:pPr>
      <w:spacing w:line="360" w:lineRule="auto"/>
      <w:jc w:val="both"/>
    </w:pPr>
    <w:rPr>
      <w:szCs w:val="20"/>
    </w:rPr>
  </w:style>
  <w:style w:type="character" w:customStyle="1" w:styleId="HTMLPreformattedChar2">
    <w:name w:val="HTML Preformatted Char2"/>
    <w:locked/>
    <w:rsid w:val="002102E2"/>
    <w:rPr>
      <w:rFonts w:ascii="Courier New" w:hAnsi="Courier New"/>
      <w:sz w:val="20"/>
    </w:rPr>
  </w:style>
  <w:style w:type="character" w:customStyle="1" w:styleId="HTMLAddressChar1">
    <w:name w:val="HTML Address Char1"/>
    <w:locked/>
    <w:rsid w:val="002102E2"/>
    <w:rPr>
      <w:i/>
      <w:sz w:val="24"/>
      <w:lang w:eastAsia="ru-RU"/>
    </w:rPr>
  </w:style>
  <w:style w:type="character" w:customStyle="1" w:styleId="HTMLAddressChar3">
    <w:name w:val="HTML Address Char3"/>
    <w:locked/>
    <w:rsid w:val="002102E2"/>
    <w:rPr>
      <w:rFonts w:ascii="Calibri" w:hAnsi="Calibri" w:cs="Times New Roman"/>
      <w:i/>
      <w:sz w:val="20"/>
      <w:szCs w:val="20"/>
    </w:rPr>
  </w:style>
  <w:style w:type="character" w:customStyle="1" w:styleId="1280">
    <w:name w:val="Знак1 Знак Знак28"/>
    <w:aliases w:val="Знак1 Знак11"/>
    <w:locked/>
    <w:rsid w:val="002102E2"/>
    <w:rPr>
      <w:sz w:val="24"/>
      <w:lang w:val="ru-RU" w:eastAsia="ru-RU"/>
    </w:rPr>
  </w:style>
  <w:style w:type="paragraph" w:customStyle="1" w:styleId="BlockText1">
    <w:name w:val="Block Text1"/>
    <w:basedOn w:val="a3"/>
    <w:rsid w:val="002102E2"/>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2102E2"/>
    <w:rPr>
      <w:i/>
      <w:color w:val="000000"/>
      <w:sz w:val="24"/>
      <w:lang w:eastAsia="ru-RU"/>
    </w:rPr>
  </w:style>
  <w:style w:type="character" w:customStyle="1" w:styleId="IntenseQuoteChar3">
    <w:name w:val="Intense Quote Char3"/>
    <w:locked/>
    <w:rsid w:val="002102E2"/>
    <w:rPr>
      <w:b/>
      <w:i/>
      <w:color w:val="4F81BD"/>
      <w:sz w:val="24"/>
      <w:lang w:eastAsia="ru-RU"/>
    </w:rPr>
  </w:style>
  <w:style w:type="paragraph" w:customStyle="1" w:styleId="BodyTextIndent21">
    <w:name w:val="Body Text Indent 21"/>
    <w:basedOn w:val="a3"/>
    <w:rsid w:val="002102E2"/>
    <w:pPr>
      <w:overflowPunct w:val="0"/>
      <w:autoSpaceDE w:val="0"/>
      <w:ind w:firstLine="567"/>
      <w:jc w:val="both"/>
    </w:pPr>
    <w:rPr>
      <w:sz w:val="20"/>
      <w:szCs w:val="20"/>
      <w:lang w:eastAsia="ar-SA"/>
    </w:rPr>
  </w:style>
  <w:style w:type="paragraph" w:customStyle="1" w:styleId="BodyTextIndent31">
    <w:name w:val="Body Text Indent 31"/>
    <w:basedOn w:val="a3"/>
    <w:rsid w:val="002102E2"/>
    <w:pPr>
      <w:spacing w:line="360" w:lineRule="auto"/>
      <w:ind w:firstLine="709"/>
      <w:jc w:val="both"/>
    </w:pPr>
    <w:rPr>
      <w:sz w:val="28"/>
      <w:szCs w:val="20"/>
    </w:rPr>
  </w:style>
  <w:style w:type="paragraph" w:customStyle="1" w:styleId="230">
    <w:name w:val="Обычный23"/>
    <w:rsid w:val="002102E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2102E2"/>
    <w:pPr>
      <w:tabs>
        <w:tab w:val="center" w:pos="4153"/>
        <w:tab w:val="right" w:pos="8306"/>
      </w:tabs>
    </w:pPr>
    <w:rPr>
      <w:rFonts w:ascii="Arial" w:hAnsi="Arial"/>
      <w:szCs w:val="20"/>
    </w:rPr>
  </w:style>
  <w:style w:type="paragraph" w:customStyle="1" w:styleId="Normal11">
    <w:name w:val="Normal11"/>
    <w:rsid w:val="002102E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2102E2"/>
    <w:pPr>
      <w:keepNext/>
      <w:snapToGrid/>
      <w:outlineLvl w:val="2"/>
    </w:pPr>
    <w:rPr>
      <w:sz w:val="24"/>
    </w:rPr>
  </w:style>
  <w:style w:type="paragraph" w:customStyle="1" w:styleId="BodyText11">
    <w:name w:val="Body Text11"/>
    <w:basedOn w:val="Normal11"/>
    <w:rsid w:val="002102E2"/>
    <w:pPr>
      <w:snapToGrid/>
      <w:spacing w:line="360" w:lineRule="auto"/>
    </w:pPr>
    <w:rPr>
      <w:sz w:val="24"/>
    </w:rPr>
  </w:style>
  <w:style w:type="paragraph" w:customStyle="1" w:styleId="ListParagraph11">
    <w:name w:val="List Paragraph11"/>
    <w:basedOn w:val="a3"/>
    <w:rsid w:val="002102E2"/>
    <w:pPr>
      <w:spacing w:after="200" w:line="276" w:lineRule="auto"/>
      <w:ind w:left="720"/>
      <w:contextualSpacing/>
    </w:pPr>
    <w:rPr>
      <w:rFonts w:ascii="Calibri" w:hAnsi="Calibri"/>
      <w:sz w:val="22"/>
      <w:szCs w:val="22"/>
    </w:rPr>
  </w:style>
  <w:style w:type="paragraph" w:customStyle="1" w:styleId="PlainText11">
    <w:name w:val="Plain Text11"/>
    <w:basedOn w:val="a3"/>
    <w:rsid w:val="002102E2"/>
    <w:rPr>
      <w:rFonts w:ascii="Courier New" w:hAnsi="Courier New"/>
      <w:sz w:val="20"/>
      <w:szCs w:val="20"/>
    </w:rPr>
  </w:style>
  <w:style w:type="paragraph" w:customStyle="1" w:styleId="BodyText311">
    <w:name w:val="Body Text 311"/>
    <w:basedOn w:val="Normal11"/>
    <w:rsid w:val="002102E2"/>
    <w:pPr>
      <w:snapToGrid/>
      <w:jc w:val="both"/>
    </w:pPr>
    <w:rPr>
      <w:i/>
      <w:sz w:val="26"/>
    </w:rPr>
  </w:style>
  <w:style w:type="character" w:customStyle="1" w:styleId="SubtleEmphasis1">
    <w:name w:val="Subtle Emphasis1"/>
    <w:rsid w:val="002102E2"/>
    <w:rPr>
      <w:i/>
      <w:color w:val="808080"/>
    </w:rPr>
  </w:style>
  <w:style w:type="character" w:customStyle="1" w:styleId="2160">
    <w:name w:val="Знак Знак216"/>
    <w:aliases w:val="Основной текст с отступом Знак Знак Зна Знак"/>
    <w:locked/>
    <w:rsid w:val="002102E2"/>
    <w:rPr>
      <w:rFonts w:ascii="Arial" w:hAnsi="Arial"/>
      <w:b/>
      <w:i/>
      <w:sz w:val="28"/>
      <w:lang w:val="ru-RU" w:eastAsia="en-US"/>
    </w:rPr>
  </w:style>
  <w:style w:type="character" w:customStyle="1" w:styleId="DefaultParagraphFont1">
    <w:name w:val="Default Paragraph Font1"/>
    <w:rsid w:val="002102E2"/>
  </w:style>
  <w:style w:type="paragraph" w:customStyle="1" w:styleId="NoSpacing1">
    <w:name w:val="No Spacing1"/>
    <w:rsid w:val="002102E2"/>
    <w:pPr>
      <w:spacing w:after="0" w:line="240" w:lineRule="auto"/>
    </w:pPr>
    <w:rPr>
      <w:rFonts w:ascii="Calibri" w:eastAsia="Times New Roman" w:hAnsi="Calibri" w:cs="Times New Roman"/>
      <w:sz w:val="24"/>
      <w:szCs w:val="24"/>
    </w:rPr>
  </w:style>
  <w:style w:type="character" w:customStyle="1" w:styleId="z-TopofFormChar">
    <w:name w:val="z-Top of Form Char"/>
    <w:locked/>
    <w:rsid w:val="002102E2"/>
    <w:rPr>
      <w:rFonts w:ascii="Arial" w:hAnsi="Arial" w:cs="Times New Roman"/>
      <w:b/>
      <w:sz w:val="20"/>
    </w:rPr>
  </w:style>
  <w:style w:type="character" w:customStyle="1" w:styleId="z-TopofFormChar1">
    <w:name w:val="z-Top of Form Char1"/>
    <w:locked/>
    <w:rsid w:val="002102E2"/>
    <w:rPr>
      <w:rFonts w:ascii="Arial" w:hAnsi="Arial" w:cs="Times New Roman"/>
      <w:b/>
      <w:sz w:val="20"/>
      <w:szCs w:val="20"/>
    </w:rPr>
  </w:style>
  <w:style w:type="character" w:customStyle="1" w:styleId="z-BottomofFormChar">
    <w:name w:val="z-Bottom of Form Char"/>
    <w:locked/>
    <w:rsid w:val="002102E2"/>
    <w:rPr>
      <w:rFonts w:ascii="Arial" w:hAnsi="Arial" w:cs="Times New Roman"/>
      <w:vanish/>
      <w:sz w:val="16"/>
      <w:lang w:eastAsia="ru-RU"/>
    </w:rPr>
  </w:style>
  <w:style w:type="character" w:customStyle="1" w:styleId="z-BottomofFormChar1">
    <w:name w:val="z-Bottom of Form Char1"/>
    <w:locked/>
    <w:rsid w:val="002102E2"/>
    <w:rPr>
      <w:rFonts w:ascii="Arial" w:hAnsi="Arial" w:cs="Times New Roman"/>
      <w:vanish/>
      <w:sz w:val="16"/>
      <w:szCs w:val="16"/>
    </w:rPr>
  </w:style>
  <w:style w:type="paragraph" w:customStyle="1" w:styleId="Heading41">
    <w:name w:val="Heading 41"/>
    <w:basedOn w:val="Normal1"/>
    <w:next w:val="Normal1"/>
    <w:rsid w:val="002102E2"/>
    <w:pPr>
      <w:keepNext/>
      <w:widowControl/>
    </w:pPr>
    <w:rPr>
      <w:sz w:val="24"/>
    </w:rPr>
  </w:style>
  <w:style w:type="character" w:customStyle="1" w:styleId="MacroTextChar2">
    <w:name w:val="Macro Text Char2"/>
    <w:locked/>
    <w:rsid w:val="002102E2"/>
    <w:rPr>
      <w:rFonts w:ascii="Courier New" w:hAnsi="Courier New" w:cs="Times New Roman"/>
      <w:sz w:val="22"/>
      <w:lang w:val="en-US" w:eastAsia="en-US" w:bidi="ar-SA"/>
    </w:rPr>
  </w:style>
  <w:style w:type="character" w:customStyle="1" w:styleId="5111">
    <w:name w:val="Знак5 Знак Знак11"/>
    <w:locked/>
    <w:rsid w:val="002102E2"/>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2102E2"/>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2102E2"/>
    <w:rPr>
      <w:sz w:val="24"/>
    </w:rPr>
  </w:style>
  <w:style w:type="character" w:customStyle="1" w:styleId="PlaceholderText1">
    <w:name w:val="Placeholder Text1"/>
    <w:rsid w:val="002102E2"/>
    <w:rPr>
      <w:color w:val="808080"/>
    </w:rPr>
  </w:style>
  <w:style w:type="paragraph" w:customStyle="1" w:styleId="TextBody">
    <w:name w:val="Text Body"/>
    <w:basedOn w:val="a3"/>
    <w:rsid w:val="002102E2"/>
    <w:pPr>
      <w:suppressAutoHyphens/>
      <w:spacing w:after="120"/>
    </w:pPr>
    <w:rPr>
      <w:lang w:val="en-US" w:eastAsia="zh-CN"/>
    </w:rPr>
  </w:style>
  <w:style w:type="character" w:customStyle="1" w:styleId="WW8Num13z3">
    <w:name w:val="WW8Num13z3"/>
    <w:rsid w:val="002102E2"/>
  </w:style>
  <w:style w:type="character" w:customStyle="1" w:styleId="WW8Num13z4">
    <w:name w:val="WW8Num13z4"/>
    <w:rsid w:val="002102E2"/>
  </w:style>
  <w:style w:type="character" w:customStyle="1" w:styleId="WW8Num13z5">
    <w:name w:val="WW8Num13z5"/>
    <w:rsid w:val="002102E2"/>
  </w:style>
  <w:style w:type="character" w:customStyle="1" w:styleId="WW8Num13z6">
    <w:name w:val="WW8Num13z6"/>
    <w:rsid w:val="002102E2"/>
  </w:style>
  <w:style w:type="character" w:customStyle="1" w:styleId="WW8Num13z7">
    <w:name w:val="WW8Num13z7"/>
    <w:rsid w:val="002102E2"/>
  </w:style>
  <w:style w:type="character" w:customStyle="1" w:styleId="WW8Num13z8">
    <w:name w:val="WW8Num13z8"/>
    <w:rsid w:val="002102E2"/>
  </w:style>
  <w:style w:type="character" w:customStyle="1" w:styleId="WW8Num14z4">
    <w:name w:val="WW8Num14z4"/>
    <w:rsid w:val="002102E2"/>
  </w:style>
  <w:style w:type="character" w:customStyle="1" w:styleId="WW8Num14z5">
    <w:name w:val="WW8Num14z5"/>
    <w:rsid w:val="002102E2"/>
  </w:style>
  <w:style w:type="character" w:customStyle="1" w:styleId="WW8Num14z6">
    <w:name w:val="WW8Num14z6"/>
    <w:rsid w:val="002102E2"/>
  </w:style>
  <w:style w:type="character" w:customStyle="1" w:styleId="WW8Num14z7">
    <w:name w:val="WW8Num14z7"/>
    <w:rsid w:val="002102E2"/>
  </w:style>
  <w:style w:type="character" w:customStyle="1" w:styleId="WW8Num14z8">
    <w:name w:val="WW8Num14z8"/>
    <w:rsid w:val="002102E2"/>
  </w:style>
  <w:style w:type="paragraph" w:customStyle="1" w:styleId="1ffffff8">
    <w:name w:val="Текст примечания1"/>
    <w:basedOn w:val="a3"/>
    <w:rsid w:val="002102E2"/>
    <w:pPr>
      <w:suppressAutoHyphens/>
    </w:pPr>
    <w:rPr>
      <w:sz w:val="20"/>
      <w:szCs w:val="20"/>
      <w:lang w:eastAsia="ar-SA"/>
    </w:rPr>
  </w:style>
  <w:style w:type="paragraph" w:customStyle="1" w:styleId="21f2">
    <w:name w:val="Маркированный список 21"/>
    <w:basedOn w:val="a3"/>
    <w:rsid w:val="002102E2"/>
    <w:pPr>
      <w:tabs>
        <w:tab w:val="left" w:pos="360"/>
      </w:tabs>
      <w:suppressAutoHyphens/>
      <w:ind w:left="360" w:hanging="360"/>
    </w:pPr>
    <w:rPr>
      <w:lang w:eastAsia="ar-SA"/>
    </w:rPr>
  </w:style>
  <w:style w:type="paragraph" w:customStyle="1" w:styleId="1ffffff9">
    <w:name w:val="Название объекта1"/>
    <w:basedOn w:val="a3"/>
    <w:next w:val="a3"/>
    <w:rsid w:val="002102E2"/>
    <w:pPr>
      <w:suppressAutoHyphens/>
    </w:pPr>
    <w:rPr>
      <w:b/>
      <w:bCs/>
      <w:color w:val="4F81BD"/>
      <w:sz w:val="18"/>
      <w:szCs w:val="18"/>
      <w:lang w:eastAsia="ar-SA"/>
    </w:rPr>
  </w:style>
  <w:style w:type="paragraph" w:customStyle="1" w:styleId="21f3">
    <w:name w:val="Список 21"/>
    <w:basedOn w:val="a3"/>
    <w:rsid w:val="002102E2"/>
    <w:pPr>
      <w:suppressAutoHyphens/>
      <w:ind w:left="566" w:hanging="283"/>
    </w:pPr>
    <w:rPr>
      <w:lang w:eastAsia="ar-SA"/>
    </w:rPr>
  </w:style>
  <w:style w:type="paragraph" w:customStyle="1" w:styleId="416">
    <w:name w:val="Список 41"/>
    <w:basedOn w:val="a3"/>
    <w:rsid w:val="002102E2"/>
    <w:pPr>
      <w:suppressAutoHyphens/>
      <w:ind w:left="1132" w:hanging="283"/>
    </w:pPr>
    <w:rPr>
      <w:lang w:eastAsia="ar-SA"/>
    </w:rPr>
  </w:style>
  <w:style w:type="paragraph" w:customStyle="1" w:styleId="Heading22">
    <w:name w:val="Heading 22"/>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2102E2"/>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2102E2"/>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2102E2"/>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2102E2"/>
    <w:rPr>
      <w:rFonts w:ascii="Times New Roman" w:hAnsi="Times New Roman" w:cs="Times New Roman"/>
      <w:color w:val="000000"/>
      <w:sz w:val="20"/>
      <w:szCs w:val="20"/>
    </w:rPr>
  </w:style>
  <w:style w:type="paragraph" w:customStyle="1" w:styleId="Heading911">
    <w:name w:val="Heading 9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2102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2102E2"/>
    <w:rPr>
      <w:rFonts w:ascii="Times New Roman" w:hAnsi="Times New Roman"/>
      <w:sz w:val="20"/>
    </w:rPr>
  </w:style>
  <w:style w:type="character" w:customStyle="1" w:styleId="343">
    <w:name w:val="Знак3 Знак Знак4"/>
    <w:locked/>
    <w:rsid w:val="002102E2"/>
    <w:rPr>
      <w:rFonts w:ascii="Courier New" w:hAnsi="Courier New"/>
      <w:lang w:val="ru-RU" w:eastAsia="ru-RU"/>
    </w:rPr>
  </w:style>
  <w:style w:type="paragraph" w:customStyle="1" w:styleId="CharChar0">
    <w:name w:val="первый Char Char"/>
    <w:basedOn w:val="a3"/>
    <w:rsid w:val="002102E2"/>
    <w:pPr>
      <w:spacing w:before="120" w:line="240" w:lineRule="exact"/>
      <w:ind w:firstLine="284"/>
      <w:jc w:val="both"/>
    </w:pPr>
    <w:rPr>
      <w:sz w:val="22"/>
    </w:rPr>
  </w:style>
  <w:style w:type="paragraph" w:customStyle="1" w:styleId="Char">
    <w:name w:val="первый Char"/>
    <w:basedOn w:val="a3"/>
    <w:rsid w:val="002102E2"/>
    <w:pPr>
      <w:spacing w:before="120" w:line="240" w:lineRule="exact"/>
      <w:ind w:firstLine="284"/>
      <w:jc w:val="both"/>
    </w:pPr>
    <w:rPr>
      <w:sz w:val="22"/>
    </w:rPr>
  </w:style>
  <w:style w:type="character" w:customStyle="1" w:styleId="gray1">
    <w:name w:val="gray1"/>
    <w:rsid w:val="002102E2"/>
    <w:rPr>
      <w:color w:val="808080"/>
    </w:rPr>
  </w:style>
  <w:style w:type="character" w:customStyle="1" w:styleId="style1610">
    <w:name w:val="style161"/>
    <w:rsid w:val="002102E2"/>
    <w:rPr>
      <w:rFonts w:ascii="Verdana" w:hAnsi="Verdana"/>
      <w:sz w:val="24"/>
    </w:rPr>
  </w:style>
  <w:style w:type="paragraph" w:customStyle="1" w:styleId="affffffffffc">
    <w:name w:val="Содержание"/>
    <w:basedOn w:val="a3"/>
    <w:rsid w:val="002102E2"/>
    <w:pPr>
      <w:ind w:firstLine="454"/>
      <w:jc w:val="both"/>
    </w:pPr>
  </w:style>
  <w:style w:type="paragraph" w:customStyle="1" w:styleId="affffffffffd">
    <w:name w:val="Модули"/>
    <w:basedOn w:val="a3"/>
    <w:rsid w:val="002102E2"/>
    <w:pPr>
      <w:keepNext/>
    </w:pPr>
    <w:rPr>
      <w:b/>
      <w:bCs/>
    </w:rPr>
  </w:style>
  <w:style w:type="character" w:customStyle="1" w:styleId="description2">
    <w:name w:val="description2"/>
    <w:rsid w:val="002102E2"/>
    <w:rPr>
      <w:color w:val="000000"/>
      <w:sz w:val="20"/>
    </w:rPr>
  </w:style>
  <w:style w:type="paragraph" w:customStyle="1" w:styleId="22a">
    <w:name w:val="Îñíî´2íîé òåêñò 2"/>
    <w:basedOn w:val="a3"/>
    <w:rsid w:val="002102E2"/>
    <w:pPr>
      <w:widowControl w:val="0"/>
      <w:ind w:firstLine="709"/>
      <w:jc w:val="both"/>
    </w:pPr>
    <w:rPr>
      <w:szCs w:val="20"/>
    </w:rPr>
  </w:style>
  <w:style w:type="paragraph" w:customStyle="1" w:styleId="Noeeu3">
    <w:name w:val="Noeeu3"/>
    <w:basedOn w:val="a3"/>
    <w:rsid w:val="002102E2"/>
    <w:pPr>
      <w:widowControl w:val="0"/>
      <w:ind w:firstLine="284"/>
      <w:jc w:val="both"/>
    </w:pPr>
    <w:rPr>
      <w:sz w:val="20"/>
      <w:szCs w:val="20"/>
    </w:rPr>
  </w:style>
  <w:style w:type="character" w:customStyle="1" w:styleId="c17">
    <w:name w:val="c17"/>
    <w:rsid w:val="002102E2"/>
  </w:style>
  <w:style w:type="paragraph" w:customStyle="1" w:styleId="affffffffffe">
    <w:name w:val="_Обычный"/>
    <w:basedOn w:val="a3"/>
    <w:rsid w:val="002102E2"/>
    <w:pPr>
      <w:spacing w:line="360" w:lineRule="auto"/>
      <w:ind w:firstLine="709"/>
      <w:jc w:val="both"/>
    </w:pPr>
  </w:style>
  <w:style w:type="character" w:customStyle="1" w:styleId="NoBreak">
    <w:name w:val="_NoBreak"/>
    <w:rsid w:val="002102E2"/>
  </w:style>
  <w:style w:type="paragraph" w:customStyle="1" w:styleId="1270">
    <w:name w:val="Стиль по ширине Первая строка:  127 см"/>
    <w:basedOn w:val="a3"/>
    <w:rsid w:val="002102E2"/>
    <w:pPr>
      <w:spacing w:line="360" w:lineRule="auto"/>
      <w:ind w:firstLine="720"/>
      <w:jc w:val="both"/>
    </w:pPr>
    <w:rPr>
      <w:szCs w:val="20"/>
    </w:rPr>
  </w:style>
  <w:style w:type="character" w:customStyle="1" w:styleId="Arial16">
    <w:name w:val="Стиль Arial 16 пт полужирный"/>
    <w:rsid w:val="002102E2"/>
    <w:rPr>
      <w:rFonts w:ascii="Arial" w:hAnsi="Arial"/>
      <w:b/>
      <w:sz w:val="32"/>
    </w:rPr>
  </w:style>
  <w:style w:type="paragraph" w:customStyle="1" w:styleId="12b">
    <w:name w:val="стиль12"/>
    <w:basedOn w:val="a3"/>
    <w:rsid w:val="002102E2"/>
    <w:pPr>
      <w:spacing w:before="100" w:beforeAutospacing="1" w:after="100" w:afterAutospacing="1"/>
    </w:pPr>
    <w:rPr>
      <w:rFonts w:ascii="Arial" w:hAnsi="Arial" w:cs="Arial"/>
      <w:color w:val="676767"/>
      <w:sz w:val="20"/>
      <w:szCs w:val="20"/>
    </w:rPr>
  </w:style>
  <w:style w:type="character" w:customStyle="1" w:styleId="FontStyle61">
    <w:name w:val="Font Style61"/>
    <w:rsid w:val="002102E2"/>
    <w:rPr>
      <w:rFonts w:ascii="MS Reference Sans Serif" w:hAnsi="MS Reference Sans Serif"/>
      <w:sz w:val="12"/>
    </w:rPr>
  </w:style>
  <w:style w:type="character" w:customStyle="1" w:styleId="FontStyle60">
    <w:name w:val="Font Style60"/>
    <w:rsid w:val="002102E2"/>
    <w:rPr>
      <w:rFonts w:ascii="MS Reference Sans Serif" w:hAnsi="MS Reference Sans Serif"/>
      <w:sz w:val="16"/>
    </w:rPr>
  </w:style>
  <w:style w:type="paragraph" w:customStyle="1" w:styleId="Style102">
    <w:name w:val="Стиль Style10 + Черный"/>
    <w:basedOn w:val="a3"/>
    <w:next w:val="a3"/>
    <w:rsid w:val="002102E2"/>
    <w:rPr>
      <w:color w:val="000000"/>
    </w:rPr>
  </w:style>
  <w:style w:type="paragraph" w:customStyle="1" w:styleId="Style1010">
    <w:name w:val="Стиль Style10 + Черный1"/>
    <w:basedOn w:val="a3"/>
    <w:next w:val="a3"/>
    <w:rsid w:val="002102E2"/>
    <w:rPr>
      <w:color w:val="000000"/>
    </w:rPr>
  </w:style>
  <w:style w:type="paragraph" w:customStyle="1" w:styleId="Style48">
    <w:name w:val="Style48"/>
    <w:basedOn w:val="a3"/>
    <w:rsid w:val="002102E2"/>
    <w:pPr>
      <w:widowControl w:val="0"/>
      <w:autoSpaceDE w:val="0"/>
      <w:autoSpaceDN w:val="0"/>
      <w:adjustRightInd w:val="0"/>
    </w:pPr>
  </w:style>
  <w:style w:type="paragraph" w:customStyle="1" w:styleId="Textbody0">
    <w:name w:val="Text body"/>
    <w:basedOn w:val="Standard"/>
    <w:rsid w:val="002102E2"/>
    <w:pPr>
      <w:autoSpaceDN/>
      <w:spacing w:after="120"/>
      <w:textAlignment w:val="baseline"/>
    </w:pPr>
    <w:rPr>
      <w:rFonts w:eastAsia="SimSun" w:cs="Mangal"/>
      <w:kern w:val="1"/>
      <w:lang w:eastAsia="hi-IN" w:bidi="hi-IN"/>
    </w:rPr>
  </w:style>
  <w:style w:type="paragraph" w:customStyle="1" w:styleId="Index">
    <w:name w:val="Index"/>
    <w:basedOn w:val="Standard"/>
    <w:rsid w:val="002102E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2102E2"/>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2102E2"/>
    <w:rPr>
      <w:rFonts w:ascii="TimesET" w:eastAsia="Times New Roman" w:hAnsi="TimesET" w:cs="Times New Roman"/>
      <w:color w:val="000000"/>
      <w:sz w:val="20"/>
      <w:szCs w:val="20"/>
      <w:lang w:eastAsia="ru-RU"/>
    </w:rPr>
  </w:style>
  <w:style w:type="character" w:customStyle="1" w:styleId="IntenseEmphasis1">
    <w:name w:val="Intense Emphasis1"/>
    <w:rsid w:val="002102E2"/>
    <w:rPr>
      <w:b/>
    </w:rPr>
  </w:style>
  <w:style w:type="paragraph" w:customStyle="1" w:styleId="HTMLPreformatted1">
    <w:name w:val="HTML Preformatted1"/>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2102E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2102E2"/>
    <w:rPr>
      <w:sz w:val="24"/>
    </w:rPr>
  </w:style>
  <w:style w:type="character" w:customStyle="1" w:styleId="afffffffffff">
    <w:name w:val="Название Знак"/>
    <w:locked/>
    <w:rsid w:val="002102E2"/>
    <w:rPr>
      <w:sz w:val="24"/>
      <w:lang w:val="en-US"/>
    </w:rPr>
  </w:style>
  <w:style w:type="character" w:customStyle="1" w:styleId="2fff6">
    <w:name w:val="Красная строка Знак2"/>
    <w:rsid w:val="002102E2"/>
  </w:style>
  <w:style w:type="paragraph" w:customStyle="1" w:styleId="95">
    <w:name w:val="Знак9"/>
    <w:basedOn w:val="a3"/>
    <w:rsid w:val="002102E2"/>
    <w:pPr>
      <w:spacing w:after="160" w:line="240" w:lineRule="exact"/>
    </w:pPr>
    <w:rPr>
      <w:rFonts w:ascii="Verdana" w:hAnsi="Verdana"/>
      <w:lang w:val="en-US" w:eastAsia="en-US"/>
    </w:rPr>
  </w:style>
  <w:style w:type="paragraph" w:customStyle="1" w:styleId="useradditionalinfo1">
    <w:name w:val="useradditionalinfo1"/>
    <w:basedOn w:val="a3"/>
    <w:rsid w:val="002102E2"/>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2102E2"/>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2102E2"/>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2102E2"/>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2102E2"/>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2102E2"/>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2102E2"/>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2102E2"/>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2102E2"/>
    <w:pPr>
      <w:numPr>
        <w:numId w:val="0"/>
      </w:numPr>
      <w:tabs>
        <w:tab w:val="left" w:pos="360"/>
        <w:tab w:val="left" w:pos="1354"/>
      </w:tabs>
      <w:ind w:left="360" w:hanging="360"/>
    </w:pPr>
    <w:rPr>
      <w:sz w:val="24"/>
      <w:lang w:eastAsia="ru-RU"/>
    </w:rPr>
  </w:style>
  <w:style w:type="character" w:customStyle="1" w:styleId="77">
    <w:name w:val="Основной текст (7)_"/>
    <w:locked/>
    <w:rsid w:val="002102E2"/>
    <w:rPr>
      <w:b/>
      <w:i/>
    </w:rPr>
  </w:style>
  <w:style w:type="paragraph" w:customStyle="1" w:styleId="bloc">
    <w:name w:val="bloc"/>
    <w:basedOn w:val="a3"/>
    <w:rsid w:val="002102E2"/>
    <w:pPr>
      <w:spacing w:before="100" w:beforeAutospacing="1" w:after="100" w:afterAutospacing="1"/>
    </w:pPr>
  </w:style>
  <w:style w:type="paragraph" w:customStyle="1" w:styleId="bordered">
    <w:name w:val="bordered"/>
    <w:basedOn w:val="a3"/>
    <w:rsid w:val="002102E2"/>
    <w:pPr>
      <w:spacing w:before="100" w:beforeAutospacing="1" w:after="100" w:afterAutospacing="1"/>
    </w:pPr>
  </w:style>
  <w:style w:type="paragraph" w:customStyle="1" w:styleId="fr-collapsible-toggle">
    <w:name w:val="fr-collapsible-toggle"/>
    <w:basedOn w:val="a3"/>
    <w:rsid w:val="002102E2"/>
    <w:pPr>
      <w:spacing w:before="100" w:beforeAutospacing="1" w:after="100" w:afterAutospacing="1"/>
    </w:pPr>
  </w:style>
  <w:style w:type="paragraph" w:customStyle="1" w:styleId="fr-collapsible-toggle-collapsed">
    <w:name w:val="fr-collapsible-toggle-collapsed"/>
    <w:basedOn w:val="a3"/>
    <w:rsid w:val="002102E2"/>
    <w:pPr>
      <w:spacing w:before="100" w:beforeAutospacing="1" w:after="100" w:afterAutospacing="1"/>
    </w:pPr>
  </w:style>
  <w:style w:type="paragraph" w:customStyle="1" w:styleId="fr-collapsible-group-toogle-all">
    <w:name w:val="fr-collapsible-group-toogle-all"/>
    <w:basedOn w:val="a3"/>
    <w:rsid w:val="002102E2"/>
    <w:pPr>
      <w:spacing w:before="100" w:beforeAutospacing="1" w:after="100" w:afterAutospacing="1"/>
    </w:pPr>
    <w:rPr>
      <w:sz w:val="18"/>
      <w:szCs w:val="18"/>
    </w:rPr>
  </w:style>
  <w:style w:type="paragraph" w:customStyle="1" w:styleId="toogleboxnew">
    <w:name w:val="toogleboxnew"/>
    <w:basedOn w:val="a3"/>
    <w:rsid w:val="002102E2"/>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2102E2"/>
    <w:pPr>
      <w:shd w:val="clear" w:color="auto" w:fill="EFEFEF"/>
      <w:spacing w:after="30"/>
      <w:jc w:val="center"/>
    </w:pPr>
    <w:rPr>
      <w:b/>
      <w:bCs/>
    </w:rPr>
  </w:style>
  <w:style w:type="paragraph" w:customStyle="1" w:styleId="navboxnew">
    <w:name w:val="navboxnew"/>
    <w:basedOn w:val="a3"/>
    <w:rsid w:val="002102E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2102E2"/>
    <w:pPr>
      <w:spacing w:before="100" w:beforeAutospacing="1" w:after="100" w:afterAutospacing="1"/>
      <w:ind w:left="-1200"/>
    </w:pPr>
    <w:rPr>
      <w:sz w:val="19"/>
      <w:szCs w:val="19"/>
    </w:rPr>
  </w:style>
  <w:style w:type="paragraph" w:customStyle="1" w:styleId="navboxnewoldie">
    <w:name w:val="navboxnew_oldie"/>
    <w:basedOn w:val="a3"/>
    <w:rsid w:val="002102E2"/>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2102E2"/>
    <w:pPr>
      <w:spacing w:before="100" w:beforeAutospacing="1" w:after="100" w:afterAutospacing="1"/>
    </w:pPr>
  </w:style>
  <w:style w:type="paragraph" w:customStyle="1" w:styleId="mw-hiero-outer">
    <w:name w:val="mw-hiero-outer"/>
    <w:basedOn w:val="a3"/>
    <w:rsid w:val="002102E2"/>
    <w:pPr>
      <w:spacing w:before="100" w:beforeAutospacing="1" w:after="100" w:afterAutospacing="1"/>
    </w:pPr>
  </w:style>
  <w:style w:type="paragraph" w:customStyle="1" w:styleId="mw-hiero-box">
    <w:name w:val="mw-hiero-box"/>
    <w:basedOn w:val="a3"/>
    <w:rsid w:val="002102E2"/>
    <w:pPr>
      <w:shd w:val="clear" w:color="auto" w:fill="000000"/>
      <w:spacing w:before="100" w:beforeAutospacing="1" w:after="100" w:afterAutospacing="1"/>
    </w:pPr>
  </w:style>
  <w:style w:type="paragraph" w:customStyle="1" w:styleId="ui-helper-hidden">
    <w:name w:val="ui-helper-hidden"/>
    <w:basedOn w:val="a3"/>
    <w:rsid w:val="002102E2"/>
    <w:pPr>
      <w:spacing w:before="100" w:beforeAutospacing="1" w:after="100" w:afterAutospacing="1"/>
    </w:pPr>
    <w:rPr>
      <w:vanish/>
    </w:rPr>
  </w:style>
  <w:style w:type="paragraph" w:customStyle="1" w:styleId="ui-helper-reset">
    <w:name w:val="ui-helper-reset"/>
    <w:basedOn w:val="a3"/>
    <w:rsid w:val="002102E2"/>
  </w:style>
  <w:style w:type="paragraph" w:customStyle="1" w:styleId="ui-helper-clearfix">
    <w:name w:val="ui-helper-clearfix"/>
    <w:basedOn w:val="a3"/>
    <w:rsid w:val="002102E2"/>
    <w:pPr>
      <w:spacing w:before="100" w:beforeAutospacing="1" w:after="100" w:afterAutospacing="1"/>
    </w:pPr>
  </w:style>
  <w:style w:type="paragraph" w:customStyle="1" w:styleId="ui-helper-zfix">
    <w:name w:val="ui-helper-zfix"/>
    <w:basedOn w:val="a3"/>
    <w:rsid w:val="002102E2"/>
    <w:pPr>
      <w:spacing w:before="100" w:beforeAutospacing="1" w:after="100" w:afterAutospacing="1"/>
    </w:pPr>
  </w:style>
  <w:style w:type="paragraph" w:customStyle="1" w:styleId="ui-icon">
    <w:name w:val="ui-icon"/>
    <w:basedOn w:val="a3"/>
    <w:rsid w:val="002102E2"/>
    <w:pPr>
      <w:spacing w:before="100" w:beforeAutospacing="1" w:after="100" w:afterAutospacing="1"/>
      <w:ind w:firstLine="7343"/>
    </w:pPr>
  </w:style>
  <w:style w:type="paragraph" w:customStyle="1" w:styleId="ui-widget-overlay">
    <w:name w:val="ui-widget-overlay"/>
    <w:basedOn w:val="a3"/>
    <w:rsid w:val="002102E2"/>
    <w:pPr>
      <w:shd w:val="clear" w:color="auto" w:fill="000000"/>
      <w:spacing w:before="100" w:beforeAutospacing="1" w:after="100" w:afterAutospacing="1"/>
    </w:pPr>
  </w:style>
  <w:style w:type="paragraph" w:customStyle="1" w:styleId="ui-widget">
    <w:name w:val="ui-widget"/>
    <w:basedOn w:val="a3"/>
    <w:rsid w:val="002102E2"/>
    <w:pPr>
      <w:spacing w:before="100" w:beforeAutospacing="1" w:after="100" w:afterAutospacing="1"/>
    </w:pPr>
    <w:rPr>
      <w:rFonts w:ascii="Arial" w:hAnsi="Arial" w:cs="Arial"/>
      <w:sz w:val="19"/>
      <w:szCs w:val="19"/>
    </w:rPr>
  </w:style>
  <w:style w:type="paragraph" w:customStyle="1" w:styleId="ui-widget-content">
    <w:name w:val="ui-widget-content"/>
    <w:basedOn w:val="a3"/>
    <w:rsid w:val="002102E2"/>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2102E2"/>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2102E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2102E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2102E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2102E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2102E2"/>
    <w:pPr>
      <w:spacing w:before="100" w:beforeAutospacing="1" w:after="100" w:afterAutospacing="1"/>
    </w:pPr>
    <w:rPr>
      <w:color w:val="FFFFFF"/>
    </w:rPr>
  </w:style>
  <w:style w:type="paragraph" w:customStyle="1" w:styleId="ui-priority-primary">
    <w:name w:val="ui-priority-primary"/>
    <w:basedOn w:val="a3"/>
    <w:rsid w:val="002102E2"/>
    <w:pPr>
      <w:spacing w:before="100" w:beforeAutospacing="1" w:after="100" w:afterAutospacing="1"/>
    </w:pPr>
    <w:rPr>
      <w:b/>
      <w:bCs/>
    </w:rPr>
  </w:style>
  <w:style w:type="paragraph" w:customStyle="1" w:styleId="ui-priority-secondary">
    <w:name w:val="ui-priority-secondary"/>
    <w:basedOn w:val="a3"/>
    <w:rsid w:val="002102E2"/>
    <w:pPr>
      <w:spacing w:before="100" w:beforeAutospacing="1" w:after="100" w:afterAutospacing="1"/>
    </w:pPr>
  </w:style>
  <w:style w:type="paragraph" w:customStyle="1" w:styleId="ui-state-disabled">
    <w:name w:val="ui-state-disabled"/>
    <w:basedOn w:val="a3"/>
    <w:rsid w:val="002102E2"/>
    <w:pPr>
      <w:spacing w:before="100" w:beforeAutospacing="1" w:after="100" w:afterAutospacing="1"/>
    </w:pPr>
  </w:style>
  <w:style w:type="paragraph" w:customStyle="1" w:styleId="ui-widget-shadow">
    <w:name w:val="ui-widget-shadow"/>
    <w:basedOn w:val="a3"/>
    <w:rsid w:val="002102E2"/>
    <w:pPr>
      <w:shd w:val="clear" w:color="auto" w:fill="000000"/>
      <w:ind w:left="-105"/>
    </w:pPr>
  </w:style>
  <w:style w:type="paragraph" w:customStyle="1" w:styleId="ui-resizable-handle">
    <w:name w:val="ui-resizable-handle"/>
    <w:basedOn w:val="a3"/>
    <w:rsid w:val="002102E2"/>
    <w:pPr>
      <w:spacing w:before="100" w:beforeAutospacing="1" w:after="100" w:afterAutospacing="1"/>
    </w:pPr>
    <w:rPr>
      <w:sz w:val="2"/>
      <w:szCs w:val="2"/>
    </w:rPr>
  </w:style>
  <w:style w:type="paragraph" w:customStyle="1" w:styleId="ui-resizable-n">
    <w:name w:val="ui-resizable-n"/>
    <w:basedOn w:val="a3"/>
    <w:rsid w:val="002102E2"/>
    <w:pPr>
      <w:spacing w:before="100" w:beforeAutospacing="1" w:after="100" w:afterAutospacing="1"/>
    </w:pPr>
  </w:style>
  <w:style w:type="paragraph" w:customStyle="1" w:styleId="ui-resizable-s">
    <w:name w:val="ui-resizable-s"/>
    <w:basedOn w:val="a3"/>
    <w:rsid w:val="002102E2"/>
    <w:pPr>
      <w:spacing w:before="100" w:beforeAutospacing="1" w:after="100" w:afterAutospacing="1"/>
    </w:pPr>
  </w:style>
  <w:style w:type="paragraph" w:customStyle="1" w:styleId="ui-resizable-e">
    <w:name w:val="ui-resizable-e"/>
    <w:basedOn w:val="a3"/>
    <w:rsid w:val="002102E2"/>
    <w:pPr>
      <w:spacing w:before="100" w:beforeAutospacing="1" w:after="100" w:afterAutospacing="1"/>
    </w:pPr>
  </w:style>
  <w:style w:type="paragraph" w:customStyle="1" w:styleId="ui-resizable-w">
    <w:name w:val="ui-resizable-w"/>
    <w:basedOn w:val="a3"/>
    <w:rsid w:val="002102E2"/>
    <w:pPr>
      <w:spacing w:before="100" w:beforeAutospacing="1" w:after="100" w:afterAutospacing="1"/>
    </w:pPr>
  </w:style>
  <w:style w:type="paragraph" w:customStyle="1" w:styleId="ui-resizable-se">
    <w:name w:val="ui-resizable-se"/>
    <w:basedOn w:val="a3"/>
    <w:rsid w:val="002102E2"/>
    <w:pPr>
      <w:spacing w:before="100" w:beforeAutospacing="1" w:after="100" w:afterAutospacing="1"/>
    </w:pPr>
  </w:style>
  <w:style w:type="paragraph" w:customStyle="1" w:styleId="ui-resizable-sw">
    <w:name w:val="ui-resizable-sw"/>
    <w:basedOn w:val="a3"/>
    <w:rsid w:val="002102E2"/>
    <w:pPr>
      <w:spacing w:before="100" w:beforeAutospacing="1" w:after="100" w:afterAutospacing="1"/>
    </w:pPr>
  </w:style>
  <w:style w:type="paragraph" w:customStyle="1" w:styleId="ui-resizable-nw">
    <w:name w:val="ui-resizable-nw"/>
    <w:basedOn w:val="a3"/>
    <w:rsid w:val="002102E2"/>
    <w:pPr>
      <w:spacing w:before="100" w:beforeAutospacing="1" w:after="100" w:afterAutospacing="1"/>
    </w:pPr>
  </w:style>
  <w:style w:type="paragraph" w:customStyle="1" w:styleId="ui-resizable-ne">
    <w:name w:val="ui-resizable-ne"/>
    <w:basedOn w:val="a3"/>
    <w:rsid w:val="002102E2"/>
    <w:pPr>
      <w:spacing w:before="100" w:beforeAutospacing="1" w:after="100" w:afterAutospacing="1"/>
    </w:pPr>
  </w:style>
  <w:style w:type="paragraph" w:customStyle="1" w:styleId="ui-button">
    <w:name w:val="ui-button"/>
    <w:basedOn w:val="a3"/>
    <w:rsid w:val="002102E2"/>
    <w:pPr>
      <w:spacing w:before="100" w:beforeAutospacing="1" w:after="100" w:afterAutospacing="1"/>
      <w:ind w:right="24"/>
      <w:jc w:val="center"/>
    </w:pPr>
  </w:style>
  <w:style w:type="paragraph" w:customStyle="1" w:styleId="ui-button-icon-only">
    <w:name w:val="ui-button-icon-only"/>
    <w:basedOn w:val="a3"/>
    <w:rsid w:val="002102E2"/>
    <w:pPr>
      <w:spacing w:before="100" w:beforeAutospacing="1" w:after="100" w:afterAutospacing="1"/>
    </w:pPr>
  </w:style>
  <w:style w:type="paragraph" w:customStyle="1" w:styleId="ui-button-icons-only">
    <w:name w:val="ui-button-icons-only"/>
    <w:basedOn w:val="a3"/>
    <w:rsid w:val="002102E2"/>
    <w:pPr>
      <w:spacing w:before="100" w:beforeAutospacing="1" w:after="100" w:afterAutospacing="1"/>
    </w:pPr>
  </w:style>
  <w:style w:type="paragraph" w:customStyle="1" w:styleId="ui-buttonset">
    <w:name w:val="ui-buttonset"/>
    <w:basedOn w:val="a3"/>
    <w:rsid w:val="002102E2"/>
    <w:pPr>
      <w:spacing w:before="100" w:beforeAutospacing="1" w:after="100" w:afterAutospacing="1"/>
      <w:ind w:right="105"/>
    </w:pPr>
  </w:style>
  <w:style w:type="paragraph" w:customStyle="1" w:styleId="ui-dialog">
    <w:name w:val="ui-dialog"/>
    <w:basedOn w:val="a3"/>
    <w:rsid w:val="002102E2"/>
    <w:pPr>
      <w:spacing w:before="100" w:beforeAutospacing="1" w:after="100" w:afterAutospacing="1"/>
    </w:pPr>
  </w:style>
  <w:style w:type="paragraph" w:customStyle="1" w:styleId="suggestions">
    <w:name w:val="suggestions"/>
    <w:basedOn w:val="a3"/>
    <w:rsid w:val="002102E2"/>
    <w:pPr>
      <w:ind w:right="-15"/>
    </w:pPr>
  </w:style>
  <w:style w:type="paragraph" w:customStyle="1" w:styleId="suggestions-special">
    <w:name w:val="suggestions-special"/>
    <w:basedOn w:val="a3"/>
    <w:rsid w:val="002102E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2102E2"/>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2102E2"/>
    <w:pPr>
      <w:spacing w:line="360" w:lineRule="atLeast"/>
    </w:pPr>
    <w:rPr>
      <w:color w:val="000000"/>
    </w:rPr>
  </w:style>
  <w:style w:type="paragraph" w:customStyle="1" w:styleId="suggestions-result-current">
    <w:name w:val="suggestions-result-current"/>
    <w:basedOn w:val="a3"/>
    <w:rsid w:val="002102E2"/>
    <w:pPr>
      <w:shd w:val="clear" w:color="auto" w:fill="4C59A6"/>
      <w:spacing w:before="100" w:beforeAutospacing="1" w:after="100" w:afterAutospacing="1"/>
    </w:pPr>
    <w:rPr>
      <w:color w:val="FFFFFF"/>
    </w:rPr>
  </w:style>
  <w:style w:type="paragraph" w:customStyle="1" w:styleId="autoellipsis-matched">
    <w:name w:val="autoellipsis-matched"/>
    <w:basedOn w:val="a3"/>
    <w:rsid w:val="002102E2"/>
    <w:pPr>
      <w:spacing w:before="100" w:beforeAutospacing="1" w:after="100" w:afterAutospacing="1"/>
    </w:pPr>
    <w:rPr>
      <w:b/>
      <w:bCs/>
    </w:rPr>
  </w:style>
  <w:style w:type="paragraph" w:customStyle="1" w:styleId="mwembedplayer">
    <w:name w:val="mwembedplayer"/>
    <w:basedOn w:val="a3"/>
    <w:rsid w:val="002102E2"/>
    <w:pPr>
      <w:spacing w:before="100" w:beforeAutospacing="1" w:after="100" w:afterAutospacing="1"/>
    </w:pPr>
  </w:style>
  <w:style w:type="paragraph" w:customStyle="1" w:styleId="loadingspinner">
    <w:name w:val="loadingspinner"/>
    <w:basedOn w:val="a3"/>
    <w:rsid w:val="002102E2"/>
    <w:pPr>
      <w:spacing w:before="100" w:beforeAutospacing="1" w:after="100" w:afterAutospacing="1"/>
    </w:pPr>
  </w:style>
  <w:style w:type="paragraph" w:customStyle="1" w:styleId="mw-imported-resource">
    <w:name w:val="mw-imported-resource"/>
    <w:basedOn w:val="a3"/>
    <w:rsid w:val="002102E2"/>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2102E2"/>
    <w:pPr>
      <w:spacing w:before="30" w:after="100" w:afterAutospacing="1"/>
      <w:ind w:left="45"/>
    </w:pPr>
  </w:style>
  <w:style w:type="paragraph" w:customStyle="1" w:styleId="mw-fullscreen-overlay">
    <w:name w:val="mw-fullscreen-overlay"/>
    <w:basedOn w:val="a3"/>
    <w:rsid w:val="002102E2"/>
    <w:pPr>
      <w:shd w:val="clear" w:color="auto" w:fill="000000"/>
      <w:spacing w:before="100" w:beforeAutospacing="1" w:after="100" w:afterAutospacing="1"/>
    </w:pPr>
  </w:style>
  <w:style w:type="paragraph" w:customStyle="1" w:styleId="play-btn-large">
    <w:name w:val="play-btn-large"/>
    <w:basedOn w:val="a3"/>
    <w:rsid w:val="002102E2"/>
    <w:pPr>
      <w:spacing w:before="100" w:beforeAutospacing="1" w:after="100" w:afterAutospacing="1"/>
    </w:pPr>
  </w:style>
  <w:style w:type="paragraph" w:customStyle="1" w:styleId="carouselcontainer">
    <w:name w:val="carouselcontainer"/>
    <w:basedOn w:val="a3"/>
    <w:rsid w:val="002102E2"/>
    <w:pPr>
      <w:spacing w:before="100" w:beforeAutospacing="1" w:after="100" w:afterAutospacing="1"/>
    </w:pPr>
  </w:style>
  <w:style w:type="paragraph" w:customStyle="1" w:styleId="carouselvideotitle">
    <w:name w:val="carouselvideotitle"/>
    <w:basedOn w:val="a3"/>
    <w:rsid w:val="002102E2"/>
    <w:pPr>
      <w:spacing w:before="100" w:beforeAutospacing="1" w:after="100" w:afterAutospacing="1"/>
    </w:pPr>
    <w:rPr>
      <w:b/>
      <w:bCs/>
      <w:color w:val="FFFFFF"/>
    </w:rPr>
  </w:style>
  <w:style w:type="paragraph" w:customStyle="1" w:styleId="carouselvideotitletext">
    <w:name w:val="carouselvideotitletext"/>
    <w:basedOn w:val="a3"/>
    <w:rsid w:val="002102E2"/>
    <w:pPr>
      <w:spacing w:before="100" w:beforeAutospacing="1" w:after="100" w:afterAutospacing="1"/>
    </w:pPr>
  </w:style>
  <w:style w:type="paragraph" w:customStyle="1" w:styleId="carouseltitleduration">
    <w:name w:val="carouseltitleduration"/>
    <w:basedOn w:val="a3"/>
    <w:rsid w:val="002102E2"/>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2102E2"/>
    <w:pPr>
      <w:spacing w:before="100" w:beforeAutospacing="1" w:after="100" w:afterAutospacing="1"/>
      <w:jc w:val="center"/>
    </w:pPr>
    <w:rPr>
      <w:color w:val="FFFFFF"/>
    </w:rPr>
  </w:style>
  <w:style w:type="paragraph" w:customStyle="1" w:styleId="carouselimgduration">
    <w:name w:val="carouselimgduration"/>
    <w:basedOn w:val="a3"/>
    <w:rsid w:val="002102E2"/>
    <w:pPr>
      <w:spacing w:before="100" w:beforeAutospacing="1" w:after="100" w:afterAutospacing="1"/>
    </w:pPr>
    <w:rPr>
      <w:color w:val="FFFFFF"/>
    </w:rPr>
  </w:style>
  <w:style w:type="paragraph" w:customStyle="1" w:styleId="carouselprevbutton">
    <w:name w:val="carouselprevbutton"/>
    <w:basedOn w:val="a3"/>
    <w:rsid w:val="002102E2"/>
    <w:pPr>
      <w:spacing w:before="100" w:beforeAutospacing="1" w:after="100" w:afterAutospacing="1"/>
    </w:pPr>
  </w:style>
  <w:style w:type="paragraph" w:customStyle="1" w:styleId="carouselnextbutton">
    <w:name w:val="carouselnextbutton"/>
    <w:basedOn w:val="a3"/>
    <w:rsid w:val="002102E2"/>
    <w:pPr>
      <w:spacing w:before="100" w:beforeAutospacing="1" w:after="100" w:afterAutospacing="1"/>
    </w:pPr>
  </w:style>
  <w:style w:type="paragraph" w:customStyle="1" w:styleId="alert-container">
    <w:name w:val="alert-container"/>
    <w:basedOn w:val="a3"/>
    <w:rsid w:val="002102E2"/>
    <w:pPr>
      <w:spacing w:before="100" w:beforeAutospacing="1" w:after="100" w:afterAutospacing="1"/>
    </w:pPr>
  </w:style>
  <w:style w:type="paragraph" w:customStyle="1" w:styleId="alert-title">
    <w:name w:val="alert-title"/>
    <w:basedOn w:val="a3"/>
    <w:rsid w:val="002102E2"/>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2102E2"/>
    <w:pPr>
      <w:spacing w:before="100" w:beforeAutospacing="1" w:after="100" w:afterAutospacing="1"/>
      <w:jc w:val="center"/>
    </w:pPr>
    <w:rPr>
      <w:sz w:val="21"/>
      <w:szCs w:val="21"/>
    </w:rPr>
  </w:style>
  <w:style w:type="paragraph" w:customStyle="1" w:styleId="alert-buttons-container">
    <w:name w:val="alert-buttons-container"/>
    <w:basedOn w:val="a3"/>
    <w:rsid w:val="002102E2"/>
    <w:pPr>
      <w:spacing w:before="100" w:beforeAutospacing="1" w:after="100" w:afterAutospacing="1"/>
      <w:jc w:val="center"/>
    </w:pPr>
  </w:style>
  <w:style w:type="paragraph" w:customStyle="1" w:styleId="alert-button">
    <w:name w:val="alert-button"/>
    <w:basedOn w:val="a3"/>
    <w:rsid w:val="002102E2"/>
    <w:pPr>
      <w:shd w:val="clear" w:color="auto" w:fill="474747"/>
      <w:spacing w:before="100" w:beforeAutospacing="1" w:after="100" w:afterAutospacing="1"/>
    </w:pPr>
    <w:rPr>
      <w:color w:val="FFFFFF"/>
    </w:rPr>
  </w:style>
  <w:style w:type="paragraph" w:customStyle="1" w:styleId="mw-plusminus-pos">
    <w:name w:val="mw-plusminus-pos"/>
    <w:basedOn w:val="a3"/>
    <w:rsid w:val="002102E2"/>
    <w:pPr>
      <w:spacing w:before="100" w:beforeAutospacing="1" w:after="100" w:afterAutospacing="1"/>
    </w:pPr>
    <w:rPr>
      <w:color w:val="00B000"/>
    </w:rPr>
  </w:style>
  <w:style w:type="paragraph" w:customStyle="1" w:styleId="mw-plusminus-neg">
    <w:name w:val="mw-plusminus-neg"/>
    <w:basedOn w:val="a3"/>
    <w:rsid w:val="002102E2"/>
    <w:pPr>
      <w:spacing w:before="100" w:beforeAutospacing="1" w:after="100" w:afterAutospacing="1"/>
    </w:pPr>
    <w:rPr>
      <w:color w:val="FF2050"/>
    </w:rPr>
  </w:style>
  <w:style w:type="paragraph" w:customStyle="1" w:styleId="mw-plusminus-null">
    <w:name w:val="mw-plusminus-null"/>
    <w:basedOn w:val="a3"/>
    <w:rsid w:val="002102E2"/>
    <w:pPr>
      <w:spacing w:before="100" w:beforeAutospacing="1" w:after="100" w:afterAutospacing="1"/>
    </w:pPr>
    <w:rPr>
      <w:color w:val="999999"/>
    </w:rPr>
  </w:style>
  <w:style w:type="paragraph" w:customStyle="1" w:styleId="mw-tag-markers">
    <w:name w:val="mw-tag-markers"/>
    <w:basedOn w:val="a3"/>
    <w:rsid w:val="002102E2"/>
    <w:pPr>
      <w:spacing w:before="100" w:beforeAutospacing="1" w:after="100" w:afterAutospacing="1"/>
    </w:pPr>
    <w:rPr>
      <w:rFonts w:ascii="Arial" w:hAnsi="Arial" w:cs="Arial"/>
      <w:i/>
      <w:iCs/>
      <w:sz w:val="22"/>
      <w:szCs w:val="22"/>
    </w:rPr>
  </w:style>
  <w:style w:type="paragraph" w:customStyle="1" w:styleId="history-size">
    <w:name w:val="history-size"/>
    <w:basedOn w:val="a3"/>
    <w:rsid w:val="002102E2"/>
    <w:pPr>
      <w:spacing w:before="100" w:beforeAutospacing="1" w:after="100" w:afterAutospacing="1"/>
    </w:pPr>
    <w:rPr>
      <w:sz w:val="19"/>
      <w:szCs w:val="19"/>
    </w:rPr>
  </w:style>
  <w:style w:type="paragraph" w:customStyle="1" w:styleId="mw-whatlinkshere-tools">
    <w:name w:val="mw-whatlinkshere-tools"/>
    <w:basedOn w:val="a3"/>
    <w:rsid w:val="002102E2"/>
    <w:pPr>
      <w:spacing w:before="100" w:beforeAutospacing="1" w:after="100" w:afterAutospacing="1"/>
    </w:pPr>
    <w:rPr>
      <w:sz w:val="19"/>
      <w:szCs w:val="19"/>
    </w:rPr>
  </w:style>
  <w:style w:type="paragraph" w:customStyle="1" w:styleId="italique">
    <w:name w:val="italique"/>
    <w:basedOn w:val="a3"/>
    <w:rsid w:val="002102E2"/>
    <w:pPr>
      <w:spacing w:before="100" w:beforeAutospacing="1" w:after="100" w:afterAutospacing="1"/>
    </w:pPr>
    <w:rPr>
      <w:i/>
      <w:iCs/>
    </w:rPr>
  </w:style>
  <w:style w:type="paragraph" w:customStyle="1" w:styleId="nowrap">
    <w:name w:val="nowrap"/>
    <w:basedOn w:val="a3"/>
    <w:rsid w:val="002102E2"/>
    <w:pPr>
      <w:spacing w:before="100" w:beforeAutospacing="1" w:after="100" w:afterAutospacing="1"/>
    </w:pPr>
  </w:style>
  <w:style w:type="paragraph" w:customStyle="1" w:styleId="rcoptions">
    <w:name w:val="rcoptions"/>
    <w:basedOn w:val="a3"/>
    <w:rsid w:val="002102E2"/>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2102E2"/>
    <w:pPr>
      <w:spacing w:before="100" w:beforeAutospacing="1" w:after="100" w:afterAutospacing="1"/>
    </w:pPr>
    <w:rPr>
      <w:vanish/>
    </w:rPr>
  </w:style>
  <w:style w:type="paragraph" w:customStyle="1" w:styleId="fieldsetlike">
    <w:name w:val="fieldsetlike"/>
    <w:basedOn w:val="a3"/>
    <w:rsid w:val="002102E2"/>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2102E2"/>
    <w:pPr>
      <w:pBdr>
        <w:bottom w:val="single" w:sz="6" w:space="6" w:color="AAAAAA"/>
      </w:pBdr>
      <w:shd w:val="clear" w:color="auto" w:fill="FFFFFF"/>
      <w:spacing w:after="120"/>
    </w:pPr>
    <w:rPr>
      <w:i/>
      <w:iCs/>
    </w:rPr>
  </w:style>
  <w:style w:type="paragraph" w:customStyle="1" w:styleId="indicateur-langue">
    <w:name w:val="indicateur-langue"/>
    <w:basedOn w:val="a3"/>
    <w:rsid w:val="002102E2"/>
    <w:pPr>
      <w:spacing w:before="100" w:beforeAutospacing="1" w:after="100" w:afterAutospacing="1"/>
    </w:pPr>
    <w:rPr>
      <w:rFonts w:ascii="Courier New" w:hAnsi="Courier New" w:cs="Courier New"/>
      <w:b/>
      <w:bCs/>
    </w:rPr>
  </w:style>
  <w:style w:type="paragraph" w:customStyle="1" w:styleId="romain">
    <w:name w:val="romain"/>
    <w:basedOn w:val="a3"/>
    <w:rsid w:val="002102E2"/>
    <w:pPr>
      <w:spacing w:before="100" w:beforeAutospacing="1" w:after="100" w:afterAutospacing="1"/>
    </w:pPr>
    <w:rPr>
      <w:smallCaps/>
    </w:rPr>
  </w:style>
  <w:style w:type="paragraph" w:customStyle="1" w:styleId="reference">
    <w:name w:val="reference"/>
    <w:basedOn w:val="a3"/>
    <w:rsid w:val="002102E2"/>
    <w:pPr>
      <w:spacing w:before="100" w:beforeAutospacing="1" w:after="100" w:afterAutospacing="1"/>
    </w:pPr>
    <w:rPr>
      <w:sz w:val="19"/>
      <w:szCs w:val="19"/>
    </w:rPr>
  </w:style>
  <w:style w:type="paragraph" w:customStyle="1" w:styleId="exposant">
    <w:name w:val="exposant"/>
    <w:basedOn w:val="a3"/>
    <w:rsid w:val="002102E2"/>
    <w:pPr>
      <w:spacing w:before="100" w:beforeAutospacing="1" w:after="100" w:afterAutospacing="1"/>
    </w:pPr>
    <w:rPr>
      <w:sz w:val="19"/>
      <w:szCs w:val="19"/>
    </w:rPr>
  </w:style>
  <w:style w:type="paragraph" w:customStyle="1" w:styleId="mw-magiclink-isbn">
    <w:name w:val="mw-magiclink-isbn"/>
    <w:basedOn w:val="a3"/>
    <w:rsid w:val="002102E2"/>
    <w:pPr>
      <w:spacing w:before="100" w:beforeAutospacing="1" w:after="100" w:afterAutospacing="1"/>
    </w:pPr>
  </w:style>
  <w:style w:type="paragraph" w:customStyle="1" w:styleId="biblist">
    <w:name w:val="biblist"/>
    <w:basedOn w:val="a3"/>
    <w:rsid w:val="002102E2"/>
    <w:pPr>
      <w:spacing w:before="100" w:beforeAutospacing="1" w:after="100" w:afterAutospacing="1"/>
    </w:pPr>
  </w:style>
  <w:style w:type="paragraph" w:customStyle="1" w:styleId="wikinorme">
    <w:name w:val="wikinorme"/>
    <w:basedOn w:val="a3"/>
    <w:rsid w:val="002102E2"/>
    <w:pPr>
      <w:spacing w:before="100" w:beforeAutospacing="1" w:after="100" w:afterAutospacing="1"/>
    </w:pPr>
    <w:rPr>
      <w:vanish/>
    </w:rPr>
  </w:style>
  <w:style w:type="paragraph" w:customStyle="1" w:styleId="bibtex">
    <w:name w:val="bibtex"/>
    <w:basedOn w:val="a3"/>
    <w:rsid w:val="002102E2"/>
    <w:pPr>
      <w:spacing w:before="100" w:beforeAutospacing="1" w:after="100" w:afterAutospacing="1"/>
    </w:pPr>
    <w:rPr>
      <w:vanish/>
    </w:rPr>
  </w:style>
  <w:style w:type="paragraph" w:customStyle="1" w:styleId="isbd">
    <w:name w:val="isbd"/>
    <w:basedOn w:val="a3"/>
    <w:rsid w:val="002102E2"/>
    <w:pPr>
      <w:spacing w:before="100" w:beforeAutospacing="1" w:after="100" w:afterAutospacing="1"/>
    </w:pPr>
    <w:rPr>
      <w:vanish/>
    </w:rPr>
  </w:style>
  <w:style w:type="paragraph" w:customStyle="1" w:styleId="iso690">
    <w:name w:val="iso690"/>
    <w:basedOn w:val="a3"/>
    <w:rsid w:val="002102E2"/>
    <w:pPr>
      <w:spacing w:before="100" w:beforeAutospacing="1" w:after="100" w:afterAutospacing="1"/>
    </w:pPr>
    <w:rPr>
      <w:vanish/>
    </w:rPr>
  </w:style>
  <w:style w:type="paragraph" w:customStyle="1" w:styleId="specialbib">
    <w:name w:val="specialbib"/>
    <w:basedOn w:val="a3"/>
    <w:rsid w:val="002102E2"/>
    <w:pPr>
      <w:spacing w:before="100" w:beforeAutospacing="1" w:after="100" w:afterAutospacing="1"/>
    </w:pPr>
    <w:rPr>
      <w:vanish/>
    </w:rPr>
  </w:style>
  <w:style w:type="paragraph" w:customStyle="1" w:styleId="citevirgule">
    <w:name w:val="cite_virgule"/>
    <w:basedOn w:val="a3"/>
    <w:rsid w:val="002102E2"/>
    <w:pPr>
      <w:spacing w:before="100" w:beforeAutospacing="1" w:after="100" w:afterAutospacing="1"/>
    </w:pPr>
  </w:style>
  <w:style w:type="paragraph" w:customStyle="1" w:styleId="boite-sans-fond">
    <w:name w:val="boite-sans-fond"/>
    <w:basedOn w:val="a3"/>
    <w:rsid w:val="002102E2"/>
    <w:pPr>
      <w:spacing w:before="100" w:beforeAutospacing="1" w:after="100" w:afterAutospacing="1"/>
    </w:pPr>
  </w:style>
  <w:style w:type="paragraph" w:customStyle="1" w:styleId="boite-grise">
    <w:name w:val="boite-grise"/>
    <w:basedOn w:val="a3"/>
    <w:rsid w:val="002102E2"/>
    <w:pPr>
      <w:shd w:val="clear" w:color="auto" w:fill="F9F9F9"/>
      <w:spacing w:before="100" w:beforeAutospacing="1" w:after="100" w:afterAutospacing="1"/>
    </w:pPr>
  </w:style>
  <w:style w:type="paragraph" w:customStyle="1" w:styleId="bandeau-niveau-grave">
    <w:name w:val="bandeau-niveau-grave"/>
    <w:basedOn w:val="a3"/>
    <w:rsid w:val="002102E2"/>
    <w:pPr>
      <w:shd w:val="clear" w:color="auto" w:fill="FFCCCC"/>
      <w:spacing w:before="100" w:beforeAutospacing="1" w:after="100" w:afterAutospacing="1"/>
    </w:pPr>
  </w:style>
  <w:style w:type="paragraph" w:customStyle="1" w:styleId="bandeau-niveau-modere">
    <w:name w:val="bandeau-niveau-modere"/>
    <w:basedOn w:val="a3"/>
    <w:rsid w:val="002102E2"/>
    <w:pPr>
      <w:shd w:val="clear" w:color="auto" w:fill="FFEEDD"/>
      <w:spacing w:before="100" w:beforeAutospacing="1" w:after="100" w:afterAutospacing="1"/>
    </w:pPr>
  </w:style>
  <w:style w:type="paragraph" w:customStyle="1" w:styleId="bandeau-niveau-ebauche">
    <w:name w:val="bandeau-niveau-ebauche"/>
    <w:basedOn w:val="a3"/>
    <w:rsid w:val="002102E2"/>
    <w:pPr>
      <w:shd w:val="clear" w:color="auto" w:fill="FBFBFB"/>
      <w:spacing w:before="100" w:beforeAutospacing="1" w:after="100" w:afterAutospacing="1"/>
    </w:pPr>
  </w:style>
  <w:style w:type="paragraph" w:customStyle="1" w:styleId="bandeau-niveau-information">
    <w:name w:val="bandeau-niveau-information"/>
    <w:basedOn w:val="a3"/>
    <w:rsid w:val="002102E2"/>
    <w:pPr>
      <w:shd w:val="clear" w:color="auto" w:fill="FBFBFB"/>
      <w:spacing w:before="100" w:beforeAutospacing="1" w:after="100" w:afterAutospacing="1"/>
    </w:pPr>
  </w:style>
  <w:style w:type="paragraph" w:customStyle="1" w:styleId="bandeau">
    <w:name w:val="bandeau"/>
    <w:basedOn w:val="a3"/>
    <w:rsid w:val="002102E2"/>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2102E2"/>
    <w:pPr>
      <w:spacing w:before="100" w:beforeAutospacing="1" w:after="100" w:afterAutospacing="1"/>
      <w:jc w:val="center"/>
    </w:pPr>
  </w:style>
  <w:style w:type="paragraph" w:customStyle="1" w:styleId="bandeau-titre">
    <w:name w:val="bandeau-titre"/>
    <w:basedOn w:val="a3"/>
    <w:rsid w:val="002102E2"/>
    <w:pPr>
      <w:spacing w:before="100" w:beforeAutospacing="1" w:after="120" w:line="336" w:lineRule="atLeast"/>
    </w:pPr>
  </w:style>
  <w:style w:type="paragraph" w:customStyle="1" w:styleId="bandeau-texte">
    <w:name w:val="bandeau-texte"/>
    <w:basedOn w:val="a3"/>
    <w:rsid w:val="002102E2"/>
    <w:pPr>
      <w:spacing w:before="100" w:beforeAutospacing="1" w:after="100" w:afterAutospacing="1" w:line="288" w:lineRule="atLeast"/>
    </w:pPr>
    <w:rPr>
      <w:sz w:val="22"/>
      <w:szCs w:val="22"/>
    </w:rPr>
  </w:style>
  <w:style w:type="paragraph" w:customStyle="1" w:styleId="indentation">
    <w:name w:val="indentation"/>
    <w:basedOn w:val="a3"/>
    <w:rsid w:val="002102E2"/>
    <w:pPr>
      <w:spacing w:before="100" w:beforeAutospacing="1" w:after="100" w:afterAutospacing="1" w:line="360" w:lineRule="atLeast"/>
      <w:ind w:firstLine="345"/>
    </w:pPr>
  </w:style>
  <w:style w:type="paragraph" w:customStyle="1" w:styleId="loupe">
    <w:name w:val="loupe"/>
    <w:basedOn w:val="a3"/>
    <w:rsid w:val="002102E2"/>
    <w:pPr>
      <w:spacing w:before="100" w:beforeAutospacing="1" w:after="100" w:afterAutospacing="1" w:line="360" w:lineRule="atLeast"/>
      <w:ind w:firstLine="345"/>
    </w:pPr>
  </w:style>
  <w:style w:type="paragraph" w:customStyle="1" w:styleId="general">
    <w:name w:val="general"/>
    <w:basedOn w:val="a3"/>
    <w:rsid w:val="002102E2"/>
    <w:pPr>
      <w:spacing w:before="100" w:beforeAutospacing="1" w:after="100" w:afterAutospacing="1" w:line="360" w:lineRule="atLeast"/>
      <w:ind w:firstLine="345"/>
    </w:pPr>
  </w:style>
  <w:style w:type="paragraph" w:customStyle="1" w:styleId="accessibilite">
    <w:name w:val="accessibilite"/>
    <w:basedOn w:val="a3"/>
    <w:rsid w:val="002102E2"/>
    <w:pPr>
      <w:spacing w:before="100" w:beforeAutospacing="1" w:after="100" w:afterAutospacing="1" w:line="360" w:lineRule="atLeast"/>
      <w:ind w:firstLine="345"/>
    </w:pPr>
  </w:style>
  <w:style w:type="paragraph" w:customStyle="1" w:styleId="etoile-or">
    <w:name w:val="etoile-or"/>
    <w:basedOn w:val="a3"/>
    <w:rsid w:val="002102E2"/>
    <w:pPr>
      <w:spacing w:before="100" w:beforeAutospacing="1" w:after="100" w:afterAutospacing="1" w:line="360" w:lineRule="atLeast"/>
      <w:ind w:firstLine="345"/>
    </w:pPr>
  </w:style>
  <w:style w:type="paragraph" w:customStyle="1" w:styleId="etoile-argent">
    <w:name w:val="etoile-argent"/>
    <w:basedOn w:val="a3"/>
    <w:rsid w:val="002102E2"/>
    <w:pPr>
      <w:spacing w:before="100" w:beforeAutospacing="1" w:after="100" w:afterAutospacing="1" w:line="360" w:lineRule="atLeast"/>
      <w:ind w:firstLine="345"/>
    </w:pPr>
  </w:style>
  <w:style w:type="paragraph" w:customStyle="1" w:styleId="categorie">
    <w:name w:val="categorie"/>
    <w:basedOn w:val="a3"/>
    <w:rsid w:val="002102E2"/>
    <w:pPr>
      <w:spacing w:before="100" w:beforeAutospacing="1" w:after="100" w:afterAutospacing="1" w:line="360" w:lineRule="atLeast"/>
      <w:ind w:firstLine="345"/>
    </w:pPr>
  </w:style>
  <w:style w:type="paragraph" w:customStyle="1" w:styleId="recyclage">
    <w:name w:val="recyclage"/>
    <w:basedOn w:val="a3"/>
    <w:rsid w:val="002102E2"/>
    <w:pPr>
      <w:spacing w:before="100" w:beforeAutospacing="1" w:after="100" w:afterAutospacing="1" w:line="360" w:lineRule="atLeast"/>
      <w:ind w:firstLine="345"/>
    </w:pPr>
  </w:style>
  <w:style w:type="paragraph" w:customStyle="1" w:styleId="archives">
    <w:name w:val="archives"/>
    <w:basedOn w:val="a3"/>
    <w:rsid w:val="002102E2"/>
    <w:pPr>
      <w:spacing w:before="100" w:beforeAutospacing="1" w:after="100" w:afterAutospacing="1" w:line="360" w:lineRule="atLeast"/>
      <w:ind w:firstLine="345"/>
    </w:pPr>
  </w:style>
  <w:style w:type="paragraph" w:customStyle="1" w:styleId="conflit-edition">
    <w:name w:val="conflit-edition"/>
    <w:basedOn w:val="a3"/>
    <w:rsid w:val="002102E2"/>
    <w:pPr>
      <w:spacing w:before="100" w:beforeAutospacing="1" w:after="100" w:afterAutospacing="1" w:line="360" w:lineRule="atLeast"/>
      <w:ind w:firstLine="345"/>
    </w:pPr>
  </w:style>
  <w:style w:type="paragraph" w:customStyle="1" w:styleId="sons">
    <w:name w:val="sons"/>
    <w:basedOn w:val="a3"/>
    <w:rsid w:val="002102E2"/>
    <w:pPr>
      <w:spacing w:before="100" w:beforeAutospacing="1" w:after="100" w:afterAutospacing="1" w:line="360" w:lineRule="atLeast"/>
      <w:ind w:firstLine="345"/>
    </w:pPr>
  </w:style>
  <w:style w:type="paragraph" w:customStyle="1" w:styleId="videos">
    <w:name w:val="videos"/>
    <w:basedOn w:val="a3"/>
    <w:rsid w:val="002102E2"/>
    <w:pPr>
      <w:spacing w:before="100" w:beforeAutospacing="1" w:after="100" w:afterAutospacing="1" w:line="360" w:lineRule="atLeast"/>
      <w:ind w:firstLine="345"/>
    </w:pPr>
  </w:style>
  <w:style w:type="paragraph" w:customStyle="1" w:styleId="incomplet">
    <w:name w:val="incomplet"/>
    <w:basedOn w:val="a3"/>
    <w:rsid w:val="002102E2"/>
    <w:pPr>
      <w:spacing w:before="100" w:beforeAutospacing="1" w:after="100" w:afterAutospacing="1" w:line="360" w:lineRule="atLeast"/>
      <w:ind w:firstLine="345"/>
    </w:pPr>
  </w:style>
  <w:style w:type="paragraph" w:customStyle="1" w:styleId="sources">
    <w:name w:val="sources"/>
    <w:basedOn w:val="a3"/>
    <w:rsid w:val="002102E2"/>
    <w:pPr>
      <w:spacing w:before="100" w:beforeAutospacing="1" w:after="100" w:afterAutospacing="1" w:line="360" w:lineRule="atLeast"/>
      <w:ind w:firstLine="345"/>
    </w:pPr>
  </w:style>
  <w:style w:type="paragraph" w:customStyle="1" w:styleId="important">
    <w:name w:val="important"/>
    <w:basedOn w:val="a3"/>
    <w:rsid w:val="002102E2"/>
    <w:pPr>
      <w:spacing w:before="100" w:beforeAutospacing="1" w:after="100" w:afterAutospacing="1" w:line="360" w:lineRule="atLeast"/>
      <w:ind w:firstLine="345"/>
    </w:pPr>
  </w:style>
  <w:style w:type="paragraph" w:customStyle="1" w:styleId="en-travaux">
    <w:name w:val="en-travaux"/>
    <w:basedOn w:val="a3"/>
    <w:rsid w:val="002102E2"/>
    <w:pPr>
      <w:spacing w:before="100" w:beforeAutospacing="1" w:after="100" w:afterAutospacing="1" w:line="360" w:lineRule="atLeast"/>
      <w:ind w:firstLine="345"/>
    </w:pPr>
  </w:style>
  <w:style w:type="paragraph" w:customStyle="1" w:styleId="incubator">
    <w:name w:val="incubator"/>
    <w:basedOn w:val="a3"/>
    <w:rsid w:val="002102E2"/>
    <w:pPr>
      <w:spacing w:before="100" w:beforeAutospacing="1" w:after="100" w:afterAutospacing="1" w:line="360" w:lineRule="atLeast"/>
      <w:ind w:firstLine="345"/>
    </w:pPr>
  </w:style>
  <w:style w:type="paragraph" w:customStyle="1" w:styleId="extension">
    <w:name w:val="extension"/>
    <w:basedOn w:val="a3"/>
    <w:rsid w:val="002102E2"/>
    <w:pPr>
      <w:spacing w:before="100" w:beforeAutospacing="1" w:after="100" w:afterAutospacing="1" w:line="360" w:lineRule="atLeast"/>
      <w:ind w:firstLine="345"/>
    </w:pPr>
  </w:style>
  <w:style w:type="paragraph" w:customStyle="1" w:styleId="wikispecies">
    <w:name w:val="wikispecies"/>
    <w:basedOn w:val="a3"/>
    <w:rsid w:val="002102E2"/>
    <w:pPr>
      <w:spacing w:before="100" w:beforeAutospacing="1" w:after="100" w:afterAutospacing="1" w:line="360" w:lineRule="atLeast"/>
      <w:ind w:firstLine="345"/>
    </w:pPr>
  </w:style>
  <w:style w:type="paragraph" w:customStyle="1" w:styleId="metawiki">
    <w:name w:val="metawiki"/>
    <w:basedOn w:val="a3"/>
    <w:rsid w:val="002102E2"/>
    <w:pPr>
      <w:spacing w:before="100" w:beforeAutospacing="1" w:after="100" w:afterAutospacing="1" w:line="360" w:lineRule="atLeast"/>
      <w:ind w:firstLine="345"/>
    </w:pPr>
  </w:style>
  <w:style w:type="paragraph" w:customStyle="1" w:styleId="wikiversity">
    <w:name w:val="wikiversity"/>
    <w:basedOn w:val="a3"/>
    <w:rsid w:val="002102E2"/>
    <w:pPr>
      <w:spacing w:before="100" w:beforeAutospacing="1" w:after="100" w:afterAutospacing="1" w:line="360" w:lineRule="atLeast"/>
      <w:ind w:firstLine="345"/>
    </w:pPr>
  </w:style>
  <w:style w:type="paragraph" w:customStyle="1" w:styleId="wikipedia">
    <w:name w:val="wikipedia"/>
    <w:basedOn w:val="a3"/>
    <w:rsid w:val="002102E2"/>
    <w:pPr>
      <w:spacing w:before="100" w:beforeAutospacing="1" w:after="100" w:afterAutospacing="1" w:line="360" w:lineRule="atLeast"/>
      <w:ind w:firstLine="345"/>
    </w:pPr>
  </w:style>
  <w:style w:type="paragraph" w:customStyle="1" w:styleId="wikibooks">
    <w:name w:val="wikibooks"/>
    <w:basedOn w:val="a3"/>
    <w:rsid w:val="002102E2"/>
    <w:pPr>
      <w:spacing w:before="100" w:beforeAutospacing="1" w:after="100" w:afterAutospacing="1" w:line="360" w:lineRule="atLeast"/>
      <w:ind w:firstLine="345"/>
    </w:pPr>
  </w:style>
  <w:style w:type="paragraph" w:customStyle="1" w:styleId="wikinews">
    <w:name w:val="wikinews"/>
    <w:basedOn w:val="a3"/>
    <w:rsid w:val="002102E2"/>
    <w:pPr>
      <w:spacing w:before="100" w:beforeAutospacing="1" w:after="100" w:afterAutospacing="1" w:line="360" w:lineRule="atLeast"/>
      <w:ind w:firstLine="345"/>
    </w:pPr>
  </w:style>
  <w:style w:type="paragraph" w:customStyle="1" w:styleId="wikiquote">
    <w:name w:val="wikiquote"/>
    <w:basedOn w:val="a3"/>
    <w:rsid w:val="002102E2"/>
    <w:pPr>
      <w:spacing w:before="100" w:beforeAutospacing="1" w:after="100" w:afterAutospacing="1" w:line="360" w:lineRule="atLeast"/>
      <w:ind w:firstLine="345"/>
    </w:pPr>
  </w:style>
  <w:style w:type="paragraph" w:customStyle="1" w:styleId="wikisource">
    <w:name w:val="wikisource"/>
    <w:basedOn w:val="a3"/>
    <w:rsid w:val="002102E2"/>
    <w:pPr>
      <w:spacing w:before="100" w:beforeAutospacing="1" w:after="100" w:afterAutospacing="1" w:line="360" w:lineRule="atLeast"/>
      <w:ind w:firstLine="345"/>
    </w:pPr>
  </w:style>
  <w:style w:type="paragraph" w:customStyle="1" w:styleId="commons">
    <w:name w:val="commons"/>
    <w:basedOn w:val="a3"/>
    <w:rsid w:val="002102E2"/>
    <w:pPr>
      <w:spacing w:before="100" w:beforeAutospacing="1" w:after="100" w:afterAutospacing="1" w:line="360" w:lineRule="atLeast"/>
      <w:ind w:firstLine="345"/>
    </w:pPr>
  </w:style>
  <w:style w:type="paragraph" w:customStyle="1" w:styleId="wikimedia">
    <w:name w:val="wikimedia"/>
    <w:basedOn w:val="a3"/>
    <w:rsid w:val="002102E2"/>
    <w:pPr>
      <w:spacing w:before="100" w:beforeAutospacing="1" w:after="100" w:afterAutospacing="1" w:line="360" w:lineRule="atLeast"/>
      <w:ind w:firstLine="345"/>
    </w:pPr>
  </w:style>
  <w:style w:type="paragraph" w:customStyle="1" w:styleId="wiktionary">
    <w:name w:val="wiktionary"/>
    <w:basedOn w:val="a3"/>
    <w:rsid w:val="002102E2"/>
    <w:pPr>
      <w:spacing w:before="100" w:beforeAutospacing="1" w:after="100" w:afterAutospacing="1" w:line="360" w:lineRule="atLeast"/>
      <w:ind w:firstLine="345"/>
    </w:pPr>
  </w:style>
  <w:style w:type="paragraph" w:customStyle="1" w:styleId="wikidata">
    <w:name w:val="wikidata"/>
    <w:basedOn w:val="a3"/>
    <w:rsid w:val="002102E2"/>
    <w:pPr>
      <w:spacing w:before="100" w:beforeAutospacing="1" w:after="100" w:afterAutospacing="1" w:line="360" w:lineRule="atLeast"/>
      <w:ind w:firstLine="345"/>
    </w:pPr>
  </w:style>
  <w:style w:type="paragraph" w:customStyle="1" w:styleId="wikivoyage">
    <w:name w:val="wikivoyage"/>
    <w:basedOn w:val="a3"/>
    <w:rsid w:val="002102E2"/>
    <w:pPr>
      <w:spacing w:before="100" w:beforeAutospacing="1" w:after="100" w:afterAutospacing="1" w:line="360" w:lineRule="atLeast"/>
      <w:ind w:firstLine="345"/>
    </w:pPr>
  </w:style>
  <w:style w:type="paragraph" w:customStyle="1" w:styleId="grosse-icone">
    <w:name w:val="grosse-icone"/>
    <w:basedOn w:val="a3"/>
    <w:rsid w:val="002102E2"/>
    <w:pPr>
      <w:spacing w:before="100" w:beforeAutospacing="1" w:after="100" w:afterAutospacing="1"/>
    </w:pPr>
  </w:style>
  <w:style w:type="paragraph" w:customStyle="1" w:styleId="alerte">
    <w:name w:val="alerte"/>
    <w:basedOn w:val="a3"/>
    <w:rsid w:val="002102E2"/>
    <w:pPr>
      <w:shd w:val="clear" w:color="auto" w:fill="FFFFDD"/>
      <w:spacing w:before="100" w:beforeAutospacing="1" w:after="96"/>
    </w:pPr>
    <w:rPr>
      <w:i/>
      <w:iCs/>
    </w:rPr>
  </w:style>
  <w:style w:type="paragraph" w:customStyle="1" w:styleId="grave">
    <w:name w:val="grave"/>
    <w:basedOn w:val="a3"/>
    <w:rsid w:val="002102E2"/>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2102E2"/>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2102E2"/>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2102E2"/>
    <w:pPr>
      <w:spacing w:before="100" w:beforeAutospacing="1" w:after="100" w:afterAutospacing="1"/>
      <w:ind w:left="360" w:right="360"/>
    </w:pPr>
  </w:style>
  <w:style w:type="paragraph" w:customStyle="1" w:styleId="bandeau-portail-icone">
    <w:name w:val="bandeau-portail-icone"/>
    <w:basedOn w:val="a3"/>
    <w:rsid w:val="002102E2"/>
    <w:pPr>
      <w:spacing w:before="100" w:beforeAutospacing="1" w:after="100" w:afterAutospacing="1"/>
      <w:ind w:right="120"/>
    </w:pPr>
  </w:style>
  <w:style w:type="paragraph" w:customStyle="1" w:styleId="bandeau-portail-texte">
    <w:name w:val="bandeau-portail-texte"/>
    <w:basedOn w:val="a3"/>
    <w:rsid w:val="002102E2"/>
    <w:pPr>
      <w:spacing w:before="100" w:beforeAutospacing="1" w:after="100" w:afterAutospacing="1"/>
    </w:pPr>
    <w:rPr>
      <w:b/>
      <w:bCs/>
    </w:rPr>
  </w:style>
  <w:style w:type="paragraph" w:customStyle="1" w:styleId="exemple">
    <w:name w:val="exemple"/>
    <w:basedOn w:val="a3"/>
    <w:rsid w:val="002102E2"/>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2102E2"/>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2102E2"/>
    <w:pPr>
      <w:shd w:val="clear" w:color="auto" w:fill="A0A0FF"/>
    </w:pPr>
  </w:style>
  <w:style w:type="paragraph" w:customStyle="1" w:styleId="avancetexte">
    <w:name w:val="avance_texte"/>
    <w:basedOn w:val="a3"/>
    <w:rsid w:val="002102E2"/>
    <w:pPr>
      <w:spacing w:line="240" w:lineRule="atLeast"/>
      <w:jc w:val="center"/>
    </w:pPr>
    <w:rPr>
      <w:sz w:val="21"/>
      <w:szCs w:val="21"/>
    </w:rPr>
  </w:style>
  <w:style w:type="paragraph" w:customStyle="1" w:styleId="mw-lag-warn-normal">
    <w:name w:val="mw-lag-warn-normal"/>
    <w:basedOn w:val="a3"/>
    <w:rsid w:val="002102E2"/>
    <w:pPr>
      <w:spacing w:before="100" w:beforeAutospacing="1" w:after="100" w:afterAutospacing="1"/>
    </w:pPr>
    <w:rPr>
      <w:vanish/>
    </w:rPr>
  </w:style>
  <w:style w:type="paragraph" w:customStyle="1" w:styleId="mw-alerte">
    <w:name w:val="mw-alerte"/>
    <w:basedOn w:val="a3"/>
    <w:rsid w:val="002102E2"/>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2102E2"/>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2102E2"/>
    <w:pPr>
      <w:spacing w:before="100" w:beforeAutospacing="1" w:after="100" w:afterAutospacing="1"/>
    </w:pPr>
    <w:rPr>
      <w:sz w:val="22"/>
      <w:szCs w:val="22"/>
    </w:rPr>
  </w:style>
  <w:style w:type="paragraph" w:customStyle="1" w:styleId="navtoggle">
    <w:name w:val="navtoggle"/>
    <w:basedOn w:val="a3"/>
    <w:rsid w:val="002102E2"/>
    <w:pPr>
      <w:spacing w:before="100" w:beforeAutospacing="1" w:after="100" w:afterAutospacing="1"/>
    </w:pPr>
    <w:rPr>
      <w:sz w:val="22"/>
      <w:szCs w:val="22"/>
    </w:rPr>
  </w:style>
  <w:style w:type="paragraph" w:customStyle="1" w:styleId="alternance">
    <w:name w:val="alternance"/>
    <w:basedOn w:val="a3"/>
    <w:rsid w:val="002102E2"/>
    <w:pPr>
      <w:spacing w:before="100" w:beforeAutospacing="1" w:after="100" w:afterAutospacing="1"/>
    </w:pPr>
  </w:style>
  <w:style w:type="paragraph" w:customStyle="1" w:styleId="alternance2">
    <w:name w:val="alternance2"/>
    <w:basedOn w:val="a3"/>
    <w:rsid w:val="002102E2"/>
    <w:pPr>
      <w:spacing w:before="100" w:beforeAutospacing="1" w:after="100" w:afterAutospacing="1"/>
    </w:pPr>
  </w:style>
  <w:style w:type="paragraph" w:customStyle="1" w:styleId="infobox">
    <w:name w:val="infobox"/>
    <w:basedOn w:val="a3"/>
    <w:rsid w:val="002102E2"/>
    <w:pPr>
      <w:shd w:val="clear" w:color="auto" w:fill="EEEEEE"/>
      <w:spacing w:after="120"/>
      <w:ind w:left="240"/>
    </w:pPr>
    <w:rPr>
      <w:color w:val="000000"/>
      <w:sz w:val="23"/>
      <w:szCs w:val="23"/>
    </w:rPr>
  </w:style>
  <w:style w:type="paragraph" w:customStyle="1" w:styleId="globegris">
    <w:name w:val="globegris"/>
    <w:basedOn w:val="a3"/>
    <w:rsid w:val="002102E2"/>
    <w:pPr>
      <w:spacing w:before="100" w:beforeAutospacing="1" w:after="100" w:afterAutospacing="1"/>
    </w:pPr>
  </w:style>
  <w:style w:type="paragraph" w:customStyle="1" w:styleId="assistant">
    <w:name w:val="assistant"/>
    <w:basedOn w:val="a3"/>
    <w:rsid w:val="002102E2"/>
    <w:pPr>
      <w:spacing w:before="100" w:beforeAutospacing="1" w:after="100" w:afterAutospacing="1"/>
    </w:pPr>
  </w:style>
  <w:style w:type="paragraph" w:customStyle="1" w:styleId="headergris">
    <w:name w:val="headergris"/>
    <w:basedOn w:val="a3"/>
    <w:rsid w:val="002102E2"/>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2102E2"/>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2102E2"/>
    <w:pPr>
      <w:spacing w:before="100" w:beforeAutospacing="1" w:after="100" w:afterAutospacing="1"/>
      <w:ind w:right="120"/>
      <w:jc w:val="right"/>
    </w:pPr>
    <w:rPr>
      <w:sz w:val="15"/>
      <w:szCs w:val="15"/>
    </w:rPr>
  </w:style>
  <w:style w:type="paragraph" w:customStyle="1" w:styleId="geo-default">
    <w:name w:val="geo-default"/>
    <w:basedOn w:val="a3"/>
    <w:rsid w:val="002102E2"/>
    <w:pPr>
      <w:spacing w:before="100" w:beforeAutospacing="1" w:after="100" w:afterAutospacing="1"/>
    </w:pPr>
  </w:style>
  <w:style w:type="paragraph" w:customStyle="1" w:styleId="geo-nondefault">
    <w:name w:val="geo-nondefault"/>
    <w:basedOn w:val="a3"/>
    <w:rsid w:val="002102E2"/>
    <w:pPr>
      <w:spacing w:before="100" w:beforeAutospacing="1" w:after="100" w:afterAutospacing="1"/>
    </w:pPr>
    <w:rPr>
      <w:vanish/>
    </w:rPr>
  </w:style>
  <w:style w:type="paragraph" w:customStyle="1" w:styleId="geo-dms">
    <w:name w:val="geo-dms"/>
    <w:basedOn w:val="a3"/>
    <w:rsid w:val="002102E2"/>
    <w:pPr>
      <w:spacing w:before="100" w:beforeAutospacing="1" w:after="100" w:afterAutospacing="1"/>
    </w:pPr>
  </w:style>
  <w:style w:type="paragraph" w:customStyle="1" w:styleId="geo-dec">
    <w:name w:val="geo-dec"/>
    <w:basedOn w:val="a3"/>
    <w:rsid w:val="002102E2"/>
    <w:pPr>
      <w:spacing w:before="100" w:beforeAutospacing="1" w:after="100" w:afterAutospacing="1"/>
    </w:pPr>
  </w:style>
  <w:style w:type="paragraph" w:customStyle="1" w:styleId="geo-multi-punct">
    <w:name w:val="geo-multi-punct"/>
    <w:basedOn w:val="a3"/>
    <w:rsid w:val="002102E2"/>
    <w:pPr>
      <w:spacing w:before="100" w:beforeAutospacing="1" w:after="100" w:afterAutospacing="1"/>
    </w:pPr>
    <w:rPr>
      <w:vanish/>
    </w:rPr>
  </w:style>
  <w:style w:type="paragraph" w:customStyle="1" w:styleId="infoboxv2">
    <w:name w:val="infobox_v2"/>
    <w:basedOn w:val="a3"/>
    <w:rsid w:val="002102E2"/>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2102E2"/>
    <w:pPr>
      <w:spacing w:before="100" w:beforeAutospacing="1" w:after="100" w:afterAutospacing="1"/>
    </w:pPr>
  </w:style>
  <w:style w:type="paragraph" w:customStyle="1" w:styleId="degrade">
    <w:name w:val="degrade"/>
    <w:basedOn w:val="a3"/>
    <w:rsid w:val="002102E2"/>
    <w:pPr>
      <w:spacing w:before="100" w:beforeAutospacing="1" w:after="100" w:afterAutospacing="1"/>
    </w:pPr>
  </w:style>
  <w:style w:type="paragraph" w:customStyle="1" w:styleId="degraderev">
    <w:name w:val="degrade_rev"/>
    <w:basedOn w:val="a3"/>
    <w:rsid w:val="002102E2"/>
    <w:pPr>
      <w:spacing w:before="100" w:beforeAutospacing="1" w:after="100" w:afterAutospacing="1"/>
    </w:pPr>
  </w:style>
  <w:style w:type="paragraph" w:customStyle="1" w:styleId="ombre">
    <w:name w:val="ombre"/>
    <w:basedOn w:val="a3"/>
    <w:rsid w:val="002102E2"/>
    <w:pPr>
      <w:spacing w:before="100" w:beforeAutospacing="1" w:after="100" w:afterAutospacing="1"/>
    </w:pPr>
  </w:style>
  <w:style w:type="paragraph" w:customStyle="1" w:styleId="ombrepale">
    <w:name w:val="ombre_pale"/>
    <w:basedOn w:val="a3"/>
    <w:rsid w:val="002102E2"/>
    <w:pPr>
      <w:spacing w:before="100" w:beforeAutospacing="1" w:after="100" w:afterAutospacing="1"/>
    </w:pPr>
  </w:style>
  <w:style w:type="paragraph" w:customStyle="1" w:styleId="ombrebl">
    <w:name w:val="ombre_bl"/>
    <w:basedOn w:val="a3"/>
    <w:rsid w:val="002102E2"/>
    <w:pPr>
      <w:spacing w:before="100" w:beforeAutospacing="1" w:after="100" w:afterAutospacing="1"/>
    </w:pPr>
  </w:style>
  <w:style w:type="paragraph" w:customStyle="1" w:styleId="ombreblpale">
    <w:name w:val="ombre_blpale"/>
    <w:basedOn w:val="a3"/>
    <w:rsid w:val="002102E2"/>
    <w:pPr>
      <w:spacing w:before="100" w:beforeAutospacing="1" w:after="100" w:afterAutospacing="1"/>
    </w:pPr>
  </w:style>
  <w:style w:type="paragraph" w:customStyle="1" w:styleId="ombrerg">
    <w:name w:val="ombre_rg"/>
    <w:basedOn w:val="a3"/>
    <w:rsid w:val="002102E2"/>
    <w:pPr>
      <w:spacing w:before="100" w:beforeAutospacing="1" w:after="100" w:afterAutospacing="1"/>
    </w:pPr>
  </w:style>
  <w:style w:type="paragraph" w:customStyle="1" w:styleId="ombrergpale">
    <w:name w:val="ombre_rgpale"/>
    <w:basedOn w:val="a3"/>
    <w:rsid w:val="002102E2"/>
    <w:pPr>
      <w:spacing w:before="100" w:beforeAutospacing="1" w:after="100" w:afterAutospacing="1"/>
    </w:pPr>
  </w:style>
  <w:style w:type="paragraph" w:customStyle="1" w:styleId="hidden">
    <w:name w:val="hidden"/>
    <w:basedOn w:val="a3"/>
    <w:rsid w:val="002102E2"/>
    <w:pPr>
      <w:spacing w:before="100" w:beforeAutospacing="1" w:after="100" w:afterAutospacing="1"/>
    </w:pPr>
  </w:style>
  <w:style w:type="paragraph" w:customStyle="1" w:styleId="cinema-bandeau">
    <w:name w:val="cinema-bandeau"/>
    <w:basedOn w:val="a3"/>
    <w:rsid w:val="002102E2"/>
    <w:pPr>
      <w:spacing w:before="100" w:beforeAutospacing="1" w:after="100" w:afterAutospacing="1"/>
    </w:pPr>
  </w:style>
  <w:style w:type="paragraph" w:customStyle="1" w:styleId="mw-textarea-protected">
    <w:name w:val="mw-textarea-protected"/>
    <w:basedOn w:val="a3"/>
    <w:rsid w:val="002102E2"/>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2102E2"/>
    <w:pPr>
      <w:spacing w:before="100" w:beforeAutospacing="1" w:after="100" w:afterAutospacing="1"/>
    </w:pPr>
  </w:style>
  <w:style w:type="paragraph" w:customStyle="1" w:styleId="wikimagtitre">
    <w:name w:val="wikimag_titre"/>
    <w:basedOn w:val="a3"/>
    <w:rsid w:val="002102E2"/>
    <w:pPr>
      <w:spacing w:before="100" w:beforeAutospacing="1" w:after="100" w:afterAutospacing="1"/>
    </w:pPr>
  </w:style>
  <w:style w:type="paragraph" w:customStyle="1" w:styleId="ui-button-large">
    <w:name w:val="ui-button-large"/>
    <w:basedOn w:val="a3"/>
    <w:rsid w:val="002102E2"/>
    <w:pPr>
      <w:spacing w:before="100" w:beforeAutospacing="1" w:after="100" w:afterAutospacing="1"/>
    </w:pPr>
  </w:style>
  <w:style w:type="paragraph" w:customStyle="1" w:styleId="fr-collapsible-content">
    <w:name w:val="fr-collapsible-content"/>
    <w:basedOn w:val="a3"/>
    <w:rsid w:val="002102E2"/>
    <w:pPr>
      <w:spacing w:before="100" w:beforeAutospacing="1" w:after="100" w:afterAutospacing="1"/>
    </w:pPr>
  </w:style>
  <w:style w:type="paragraph" w:customStyle="1" w:styleId="navboxnewtitle">
    <w:name w:val="navboxnew_title"/>
    <w:basedOn w:val="a3"/>
    <w:rsid w:val="002102E2"/>
    <w:pPr>
      <w:spacing w:before="100" w:beforeAutospacing="1" w:after="100" w:afterAutospacing="1"/>
    </w:pPr>
  </w:style>
  <w:style w:type="paragraph" w:customStyle="1" w:styleId="navboxnewtitlesub">
    <w:name w:val="navboxnew_titlesub"/>
    <w:basedOn w:val="a3"/>
    <w:rsid w:val="002102E2"/>
    <w:pPr>
      <w:spacing w:before="100" w:beforeAutospacing="1" w:after="100" w:afterAutospacing="1"/>
    </w:pPr>
  </w:style>
  <w:style w:type="paragraph" w:customStyle="1" w:styleId="navboxnewcell">
    <w:name w:val="navboxnew_cell"/>
    <w:basedOn w:val="a3"/>
    <w:rsid w:val="002102E2"/>
    <w:pPr>
      <w:spacing w:before="100" w:beforeAutospacing="1" w:after="100" w:afterAutospacing="1"/>
    </w:pPr>
  </w:style>
  <w:style w:type="paragraph" w:customStyle="1" w:styleId="navboxnewth">
    <w:name w:val="navboxnew_th"/>
    <w:basedOn w:val="a3"/>
    <w:rsid w:val="002102E2"/>
    <w:pPr>
      <w:spacing w:before="100" w:beforeAutospacing="1" w:after="100" w:afterAutospacing="1"/>
    </w:pPr>
  </w:style>
  <w:style w:type="paragraph" w:customStyle="1" w:styleId="impair">
    <w:name w:val="impair"/>
    <w:basedOn w:val="a3"/>
    <w:rsid w:val="002102E2"/>
    <w:pPr>
      <w:spacing w:before="100" w:beforeAutospacing="1" w:after="100" w:afterAutospacing="1"/>
    </w:pPr>
  </w:style>
  <w:style w:type="paragraph" w:customStyle="1" w:styleId="pair">
    <w:name w:val="pair"/>
    <w:basedOn w:val="a3"/>
    <w:rsid w:val="002102E2"/>
    <w:pPr>
      <w:spacing w:before="100" w:beforeAutospacing="1" w:after="100" w:afterAutospacing="1"/>
    </w:pPr>
  </w:style>
  <w:style w:type="paragraph" w:customStyle="1" w:styleId="navboxnewbanner">
    <w:name w:val="navboxnew_banner"/>
    <w:basedOn w:val="a3"/>
    <w:rsid w:val="002102E2"/>
    <w:pPr>
      <w:spacing w:before="100" w:beforeAutospacing="1" w:after="100" w:afterAutospacing="1"/>
    </w:pPr>
  </w:style>
  <w:style w:type="paragraph" w:customStyle="1" w:styleId="navboxnewimage">
    <w:name w:val="navboxnew_image"/>
    <w:basedOn w:val="a3"/>
    <w:rsid w:val="002102E2"/>
    <w:pPr>
      <w:spacing w:before="100" w:beforeAutospacing="1" w:after="100" w:afterAutospacing="1"/>
    </w:pPr>
  </w:style>
  <w:style w:type="paragraph" w:customStyle="1" w:styleId="navboxnewrow">
    <w:name w:val="navboxnew_row"/>
    <w:basedOn w:val="a3"/>
    <w:rsid w:val="002102E2"/>
    <w:pPr>
      <w:spacing w:before="100" w:beforeAutospacing="1" w:after="100" w:afterAutospacing="1"/>
    </w:pPr>
  </w:style>
  <w:style w:type="paragraph" w:customStyle="1" w:styleId="navboxnewie">
    <w:name w:val="navboxnew_ie"/>
    <w:basedOn w:val="a3"/>
    <w:rsid w:val="002102E2"/>
    <w:pPr>
      <w:spacing w:before="100" w:beforeAutospacing="1" w:after="100" w:afterAutospacing="1"/>
    </w:pPr>
  </w:style>
  <w:style w:type="paragraph" w:customStyle="1" w:styleId="navboxnewinline">
    <w:name w:val="navboxnew_inline"/>
    <w:basedOn w:val="a3"/>
    <w:rsid w:val="002102E2"/>
    <w:pPr>
      <w:spacing w:before="100" w:beforeAutospacing="1" w:after="100" w:afterAutospacing="1"/>
    </w:pPr>
  </w:style>
  <w:style w:type="paragraph" w:customStyle="1" w:styleId="ui-button-text">
    <w:name w:val="ui-button-text"/>
    <w:basedOn w:val="a3"/>
    <w:rsid w:val="002102E2"/>
    <w:pPr>
      <w:spacing w:before="100" w:beforeAutospacing="1" w:after="100" w:afterAutospacing="1"/>
    </w:pPr>
  </w:style>
  <w:style w:type="paragraph" w:customStyle="1" w:styleId="ui-dialog-titlebar">
    <w:name w:val="ui-dialog-titlebar"/>
    <w:basedOn w:val="a3"/>
    <w:rsid w:val="002102E2"/>
    <w:pPr>
      <w:spacing w:before="100" w:beforeAutospacing="1" w:after="100" w:afterAutospacing="1"/>
    </w:pPr>
  </w:style>
  <w:style w:type="paragraph" w:customStyle="1" w:styleId="ui-dialog-title">
    <w:name w:val="ui-dialog-title"/>
    <w:basedOn w:val="a3"/>
    <w:rsid w:val="002102E2"/>
    <w:pPr>
      <w:spacing w:before="100" w:beforeAutospacing="1" w:after="100" w:afterAutospacing="1"/>
    </w:pPr>
  </w:style>
  <w:style w:type="paragraph" w:customStyle="1" w:styleId="ui-dialog-titlebar-close">
    <w:name w:val="ui-dialog-titlebar-close"/>
    <w:basedOn w:val="a3"/>
    <w:rsid w:val="002102E2"/>
    <w:pPr>
      <w:spacing w:before="100" w:beforeAutospacing="1" w:after="100" w:afterAutospacing="1"/>
    </w:pPr>
  </w:style>
  <w:style w:type="paragraph" w:customStyle="1" w:styleId="ui-dialog-content">
    <w:name w:val="ui-dialog-content"/>
    <w:basedOn w:val="a3"/>
    <w:rsid w:val="002102E2"/>
    <w:pPr>
      <w:spacing w:before="100" w:beforeAutospacing="1" w:after="100" w:afterAutospacing="1"/>
    </w:pPr>
  </w:style>
  <w:style w:type="paragraph" w:customStyle="1" w:styleId="ui-dialog-buttonpane">
    <w:name w:val="ui-dialog-buttonpane"/>
    <w:basedOn w:val="a3"/>
    <w:rsid w:val="002102E2"/>
    <w:pPr>
      <w:spacing w:before="100" w:beforeAutospacing="1" w:after="100" w:afterAutospacing="1"/>
    </w:pPr>
  </w:style>
  <w:style w:type="paragraph" w:customStyle="1" w:styleId="fr-collapsible-toggle-keyboard">
    <w:name w:val="fr-collapsible-toggle-keyboard"/>
    <w:basedOn w:val="a3"/>
    <w:rsid w:val="002102E2"/>
    <w:pPr>
      <w:spacing w:before="100" w:beforeAutospacing="1" w:after="100" w:afterAutospacing="1"/>
    </w:pPr>
  </w:style>
  <w:style w:type="paragraph" w:customStyle="1" w:styleId="navboxnewlast">
    <w:name w:val="navboxnew_last"/>
    <w:basedOn w:val="a3"/>
    <w:rsid w:val="002102E2"/>
    <w:pPr>
      <w:spacing w:before="100" w:beforeAutospacing="1" w:after="100" w:afterAutospacing="1"/>
    </w:pPr>
  </w:style>
  <w:style w:type="paragraph" w:customStyle="1" w:styleId="special-label">
    <w:name w:val="special-label"/>
    <w:basedOn w:val="a3"/>
    <w:rsid w:val="002102E2"/>
    <w:pPr>
      <w:spacing w:before="100" w:beforeAutospacing="1" w:after="100" w:afterAutospacing="1"/>
    </w:pPr>
  </w:style>
  <w:style w:type="paragraph" w:customStyle="1" w:styleId="special-query">
    <w:name w:val="special-query"/>
    <w:basedOn w:val="a3"/>
    <w:rsid w:val="002102E2"/>
    <w:pPr>
      <w:spacing w:before="100" w:beforeAutospacing="1" w:after="100" w:afterAutospacing="1"/>
    </w:pPr>
  </w:style>
  <w:style w:type="paragraph" w:customStyle="1" w:styleId="special-hover">
    <w:name w:val="special-hover"/>
    <w:basedOn w:val="a3"/>
    <w:rsid w:val="002102E2"/>
    <w:pPr>
      <w:spacing w:before="100" w:beforeAutospacing="1" w:after="100" w:afterAutospacing="1"/>
    </w:pPr>
  </w:style>
  <w:style w:type="paragraph" w:customStyle="1" w:styleId="mw-specialpage-summary">
    <w:name w:val="mw-specialpage-summary"/>
    <w:basedOn w:val="a3"/>
    <w:rsid w:val="002102E2"/>
    <w:pPr>
      <w:spacing w:before="100" w:beforeAutospacing="1" w:after="100" w:afterAutospacing="1"/>
    </w:pPr>
  </w:style>
  <w:style w:type="paragraph" w:customStyle="1" w:styleId="legendlike">
    <w:name w:val="legendlike"/>
    <w:basedOn w:val="a3"/>
    <w:rsid w:val="002102E2"/>
    <w:pPr>
      <w:spacing w:before="100" w:beforeAutospacing="1" w:after="100" w:afterAutospacing="1"/>
    </w:pPr>
  </w:style>
  <w:style w:type="paragraph" w:customStyle="1" w:styleId="legendtextlike">
    <w:name w:val="legendtextlike"/>
    <w:basedOn w:val="a3"/>
    <w:rsid w:val="002102E2"/>
    <w:pPr>
      <w:spacing w:before="100" w:beforeAutospacing="1" w:after="100" w:afterAutospacing="1"/>
    </w:pPr>
  </w:style>
  <w:style w:type="paragraph" w:customStyle="1" w:styleId="scrollbar">
    <w:name w:val="scrollbar"/>
    <w:basedOn w:val="a3"/>
    <w:rsid w:val="002102E2"/>
    <w:pPr>
      <w:spacing w:before="100" w:beforeAutospacing="1" w:after="100" w:afterAutospacing="1"/>
    </w:pPr>
  </w:style>
  <w:style w:type="paragraph" w:customStyle="1" w:styleId="scrollbarcontainer">
    <w:name w:val="scrollbarcontainer"/>
    <w:basedOn w:val="a3"/>
    <w:rsid w:val="002102E2"/>
    <w:pPr>
      <w:spacing w:before="100" w:beforeAutospacing="1" w:after="100" w:afterAutospacing="1"/>
    </w:pPr>
  </w:style>
  <w:style w:type="paragraph" w:customStyle="1" w:styleId="magnify">
    <w:name w:val="magnify"/>
    <w:basedOn w:val="a3"/>
    <w:rsid w:val="002102E2"/>
    <w:pPr>
      <w:spacing w:before="100" w:beforeAutospacing="1" w:after="100" w:afterAutospacing="1"/>
    </w:pPr>
  </w:style>
  <w:style w:type="paragraph" w:customStyle="1" w:styleId="infoboximage">
    <w:name w:val="infoboximage"/>
    <w:basedOn w:val="a3"/>
    <w:rsid w:val="002102E2"/>
    <w:pPr>
      <w:spacing w:before="100" w:beforeAutospacing="1" w:after="100" w:afterAutospacing="1"/>
    </w:pPr>
  </w:style>
  <w:style w:type="paragraph" w:customStyle="1" w:styleId="infoboxsoustitre">
    <w:name w:val="infoboxsoustitre"/>
    <w:basedOn w:val="a3"/>
    <w:rsid w:val="002102E2"/>
    <w:pPr>
      <w:spacing w:before="100" w:beforeAutospacing="1" w:after="100" w:afterAutospacing="1"/>
    </w:pPr>
  </w:style>
  <w:style w:type="paragraph" w:customStyle="1" w:styleId="latitude">
    <w:name w:val="latitude"/>
    <w:basedOn w:val="a3"/>
    <w:rsid w:val="002102E2"/>
    <w:pPr>
      <w:spacing w:before="100" w:beforeAutospacing="1" w:after="100" w:afterAutospacing="1"/>
    </w:pPr>
  </w:style>
  <w:style w:type="paragraph" w:customStyle="1" w:styleId="entete">
    <w:name w:val="entete"/>
    <w:basedOn w:val="a3"/>
    <w:rsid w:val="002102E2"/>
    <w:pPr>
      <w:spacing w:before="100" w:beforeAutospacing="1" w:after="100" w:afterAutospacing="1"/>
    </w:pPr>
  </w:style>
  <w:style w:type="paragraph" w:customStyle="1" w:styleId="media">
    <w:name w:val="media"/>
    <w:basedOn w:val="a3"/>
    <w:rsid w:val="002102E2"/>
    <w:pPr>
      <w:spacing w:before="100" w:beforeAutospacing="1" w:after="100" w:afterAutospacing="1"/>
    </w:pPr>
  </w:style>
  <w:style w:type="paragraph" w:customStyle="1" w:styleId="thumbimage">
    <w:name w:val="thumbimage"/>
    <w:basedOn w:val="a3"/>
    <w:rsid w:val="002102E2"/>
    <w:pPr>
      <w:spacing w:before="100" w:beforeAutospacing="1" w:after="100" w:afterAutospacing="1"/>
    </w:pPr>
  </w:style>
  <w:style w:type="paragraph" w:customStyle="1" w:styleId="thumbinner">
    <w:name w:val="thumbinner"/>
    <w:basedOn w:val="a3"/>
    <w:rsid w:val="002102E2"/>
    <w:pPr>
      <w:spacing w:before="100" w:beforeAutospacing="1" w:after="100" w:afterAutospacing="1"/>
    </w:pPr>
  </w:style>
  <w:style w:type="paragraph" w:customStyle="1" w:styleId="thumb">
    <w:name w:val="thumb"/>
    <w:basedOn w:val="a3"/>
    <w:rsid w:val="002102E2"/>
    <w:pPr>
      <w:spacing w:before="100" w:beforeAutospacing="1" w:after="100" w:afterAutospacing="1"/>
    </w:pPr>
  </w:style>
  <w:style w:type="paragraph" w:customStyle="1" w:styleId="thumbcaption">
    <w:name w:val="thumbcaption"/>
    <w:basedOn w:val="a3"/>
    <w:rsid w:val="002102E2"/>
    <w:pPr>
      <w:spacing w:before="100" w:beforeAutospacing="1" w:after="100" w:afterAutospacing="1"/>
    </w:pPr>
  </w:style>
  <w:style w:type="paragraph" w:customStyle="1" w:styleId="legend">
    <w:name w:val="legend"/>
    <w:basedOn w:val="a3"/>
    <w:rsid w:val="002102E2"/>
    <w:pPr>
      <w:spacing w:before="100" w:beforeAutospacing="1" w:after="100" w:afterAutospacing="1"/>
    </w:pPr>
  </w:style>
  <w:style w:type="paragraph" w:customStyle="1" w:styleId="image2">
    <w:name w:val="image2"/>
    <w:basedOn w:val="a3"/>
    <w:rsid w:val="002102E2"/>
    <w:pPr>
      <w:spacing w:before="100" w:beforeAutospacing="1" w:after="100" w:afterAutospacing="1"/>
    </w:pPr>
  </w:style>
  <w:style w:type="paragraph" w:customStyle="1" w:styleId="hr">
    <w:name w:val="hr"/>
    <w:basedOn w:val="a3"/>
    <w:rsid w:val="002102E2"/>
    <w:pPr>
      <w:spacing w:before="100" w:beforeAutospacing="1" w:after="100" w:afterAutospacing="1"/>
    </w:pPr>
  </w:style>
  <w:style w:type="paragraph" w:customStyle="1" w:styleId="navbar">
    <w:name w:val="navbar"/>
    <w:basedOn w:val="a3"/>
    <w:rsid w:val="002102E2"/>
    <w:pPr>
      <w:spacing w:before="100" w:beforeAutospacing="1" w:after="100" w:afterAutospacing="1"/>
    </w:pPr>
  </w:style>
  <w:style w:type="paragraph" w:customStyle="1" w:styleId="prevbloc">
    <w:name w:val="prev_bloc"/>
    <w:basedOn w:val="a3"/>
    <w:rsid w:val="002102E2"/>
    <w:pPr>
      <w:spacing w:before="100" w:beforeAutospacing="1" w:after="100" w:afterAutospacing="1"/>
    </w:pPr>
  </w:style>
  <w:style w:type="paragraph" w:customStyle="1" w:styleId="nextbloc">
    <w:name w:val="next_bloc"/>
    <w:basedOn w:val="a3"/>
    <w:rsid w:val="002102E2"/>
    <w:pPr>
      <w:spacing w:before="100" w:beforeAutospacing="1" w:after="100" w:afterAutospacing="1"/>
    </w:pPr>
  </w:style>
  <w:style w:type="paragraph" w:customStyle="1" w:styleId="imgtoogle">
    <w:name w:val="img_toogle"/>
    <w:basedOn w:val="a3"/>
    <w:rsid w:val="002102E2"/>
    <w:pPr>
      <w:spacing w:before="100" w:beforeAutospacing="1" w:after="100" w:afterAutospacing="1"/>
    </w:pPr>
  </w:style>
  <w:style w:type="paragraph" w:customStyle="1" w:styleId="atoogle">
    <w:name w:val="a_toogle"/>
    <w:basedOn w:val="a3"/>
    <w:rsid w:val="002102E2"/>
    <w:pPr>
      <w:spacing w:before="100" w:beforeAutospacing="1" w:after="100" w:afterAutospacing="1"/>
    </w:pPr>
  </w:style>
  <w:style w:type="paragraph" w:customStyle="1" w:styleId="geopoint">
    <w:name w:val="geopoint"/>
    <w:basedOn w:val="a3"/>
    <w:rsid w:val="002102E2"/>
    <w:pPr>
      <w:spacing w:before="100" w:beforeAutospacing="1" w:after="100" w:afterAutospacing="1"/>
    </w:pPr>
  </w:style>
  <w:style w:type="paragraph" w:customStyle="1" w:styleId="titre">
    <w:name w:val="titre"/>
    <w:basedOn w:val="a3"/>
    <w:rsid w:val="002102E2"/>
    <w:pPr>
      <w:spacing w:before="100" w:beforeAutospacing="1" w:after="100" w:afterAutospacing="1"/>
    </w:pPr>
  </w:style>
  <w:style w:type="paragraph" w:customStyle="1" w:styleId="ui-icon-closethick">
    <w:name w:val="ui-icon-closethick"/>
    <w:basedOn w:val="a3"/>
    <w:rsid w:val="002102E2"/>
    <w:pPr>
      <w:spacing w:before="100" w:beforeAutospacing="1" w:after="100" w:afterAutospacing="1"/>
    </w:pPr>
  </w:style>
  <w:style w:type="paragraph" w:customStyle="1" w:styleId="taxoboxclassification">
    <w:name w:val="taxobox_classification"/>
    <w:basedOn w:val="a3"/>
    <w:rsid w:val="002102E2"/>
    <w:pPr>
      <w:spacing w:before="100" w:beforeAutospacing="1" w:after="100" w:afterAutospacing="1"/>
    </w:pPr>
  </w:style>
  <w:style w:type="paragraph" w:customStyle="1" w:styleId="rnormal">
    <w:name w:val="rnormal"/>
    <w:basedOn w:val="a3"/>
    <w:rsid w:val="002102E2"/>
    <w:pPr>
      <w:spacing w:before="100" w:beforeAutospacing="1" w:after="100" w:afterAutospacing="1"/>
    </w:pPr>
  </w:style>
  <w:style w:type="paragraph" w:customStyle="1" w:styleId="alert-text">
    <w:name w:val="alert-text"/>
    <w:basedOn w:val="a3"/>
    <w:rsid w:val="002102E2"/>
    <w:pPr>
      <w:spacing w:before="100" w:beforeAutospacing="1" w:after="100" w:afterAutospacing="1"/>
    </w:pPr>
    <w:rPr>
      <w:color w:val="000000"/>
    </w:rPr>
  </w:style>
  <w:style w:type="paragraph" w:customStyle="1" w:styleId="regardsactu">
    <w:name w:val="regards_actu"/>
    <w:basedOn w:val="a3"/>
    <w:rsid w:val="002102E2"/>
    <w:pPr>
      <w:spacing w:before="100" w:beforeAutospacing="1" w:after="100" w:afterAutospacing="1"/>
    </w:pPr>
  </w:style>
  <w:style w:type="paragraph" w:customStyle="1" w:styleId="mw-geshi">
    <w:name w:val="mw-geshi"/>
    <w:basedOn w:val="a3"/>
    <w:rsid w:val="002102E2"/>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2102E2"/>
    <w:pPr>
      <w:spacing w:before="100" w:beforeAutospacing="1" w:after="100" w:afterAutospacing="1"/>
    </w:pPr>
    <w:rPr>
      <w:sz w:val="22"/>
      <w:szCs w:val="22"/>
    </w:rPr>
  </w:style>
  <w:style w:type="paragraph" w:customStyle="1" w:styleId="fr-collapsible-toggle1">
    <w:name w:val="fr-collapsible-toggle1"/>
    <w:basedOn w:val="a3"/>
    <w:rsid w:val="002102E2"/>
    <w:pPr>
      <w:spacing w:before="100" w:beforeAutospacing="1" w:after="100" w:afterAutospacing="1"/>
    </w:pPr>
    <w:rPr>
      <w:sz w:val="22"/>
      <w:szCs w:val="22"/>
    </w:rPr>
  </w:style>
  <w:style w:type="paragraph" w:customStyle="1" w:styleId="fr-collapsible-toggle2">
    <w:name w:val="fr-collapsible-toggle2"/>
    <w:basedOn w:val="a3"/>
    <w:rsid w:val="002102E2"/>
    <w:pPr>
      <w:spacing w:before="100" w:beforeAutospacing="1" w:after="100" w:afterAutospacing="1"/>
    </w:pPr>
    <w:rPr>
      <w:sz w:val="22"/>
      <w:szCs w:val="22"/>
    </w:rPr>
  </w:style>
  <w:style w:type="paragraph" w:customStyle="1" w:styleId="fr-collapsible-toggle3">
    <w:name w:val="fr-collapsible-toggle3"/>
    <w:basedOn w:val="a3"/>
    <w:rsid w:val="002102E2"/>
    <w:pPr>
      <w:spacing w:before="100" w:beforeAutospacing="1" w:after="100" w:afterAutospacing="1"/>
    </w:pPr>
    <w:rPr>
      <w:sz w:val="22"/>
      <w:szCs w:val="22"/>
    </w:rPr>
  </w:style>
  <w:style w:type="paragraph" w:customStyle="1" w:styleId="navboxnewtitle1">
    <w:name w:val="navboxnew_title1"/>
    <w:basedOn w:val="a3"/>
    <w:rsid w:val="002102E2"/>
    <w:pPr>
      <w:shd w:val="clear" w:color="auto" w:fill="CCCCFF"/>
      <w:spacing w:after="30"/>
      <w:jc w:val="center"/>
    </w:pPr>
    <w:rPr>
      <w:b/>
      <w:bCs/>
    </w:rPr>
  </w:style>
  <w:style w:type="paragraph" w:customStyle="1" w:styleId="navboxnewtitlesub1">
    <w:name w:val="navboxnew_titlesub1"/>
    <w:basedOn w:val="a3"/>
    <w:rsid w:val="002102E2"/>
    <w:pPr>
      <w:spacing w:before="100" w:beforeAutospacing="1" w:after="100" w:afterAutospacing="1"/>
    </w:pPr>
    <w:rPr>
      <w:sz w:val="19"/>
      <w:szCs w:val="19"/>
    </w:rPr>
  </w:style>
  <w:style w:type="paragraph" w:customStyle="1" w:styleId="fr-collapsible-content2">
    <w:name w:val="fr-collapsible-content2"/>
    <w:basedOn w:val="a3"/>
    <w:rsid w:val="002102E2"/>
    <w:pPr>
      <w:spacing w:before="100" w:beforeAutospacing="1" w:after="100" w:afterAutospacing="1"/>
    </w:pPr>
    <w:rPr>
      <w:sz w:val="22"/>
      <w:szCs w:val="22"/>
    </w:rPr>
  </w:style>
  <w:style w:type="paragraph" w:customStyle="1" w:styleId="navboxnewcell1">
    <w:name w:val="navboxnew_cell1"/>
    <w:basedOn w:val="a3"/>
    <w:rsid w:val="002102E2"/>
    <w:pPr>
      <w:spacing w:before="100" w:beforeAutospacing="1" w:after="100" w:afterAutospacing="1"/>
      <w:jc w:val="center"/>
    </w:pPr>
  </w:style>
  <w:style w:type="paragraph" w:customStyle="1" w:styleId="navboxnewth1">
    <w:name w:val="navboxnew_th1"/>
    <w:basedOn w:val="a3"/>
    <w:rsid w:val="002102E2"/>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2102E2"/>
    <w:pPr>
      <w:spacing w:before="100" w:beforeAutospacing="1" w:after="100" w:afterAutospacing="1"/>
    </w:pPr>
  </w:style>
  <w:style w:type="paragraph" w:customStyle="1" w:styleId="impair1">
    <w:name w:val="impair1"/>
    <w:basedOn w:val="a3"/>
    <w:rsid w:val="002102E2"/>
    <w:pPr>
      <w:shd w:val="clear" w:color="auto" w:fill="EEEEFF"/>
      <w:spacing w:before="100" w:beforeAutospacing="1" w:after="100" w:afterAutospacing="1"/>
    </w:pPr>
  </w:style>
  <w:style w:type="paragraph" w:customStyle="1" w:styleId="pair1">
    <w:name w:val="pair1"/>
    <w:basedOn w:val="a3"/>
    <w:rsid w:val="002102E2"/>
    <w:pPr>
      <w:shd w:val="clear" w:color="auto" w:fill="F9F9F9"/>
      <w:spacing w:before="100" w:beforeAutospacing="1" w:after="100" w:afterAutospacing="1"/>
    </w:pPr>
  </w:style>
  <w:style w:type="paragraph" w:customStyle="1" w:styleId="navboxnewbanner1">
    <w:name w:val="navboxnew_banner1"/>
    <w:basedOn w:val="a3"/>
    <w:rsid w:val="002102E2"/>
    <w:pPr>
      <w:shd w:val="clear" w:color="auto" w:fill="DDDDFF"/>
      <w:spacing w:after="30"/>
      <w:jc w:val="center"/>
    </w:pPr>
  </w:style>
  <w:style w:type="paragraph" w:customStyle="1" w:styleId="navboxnewimage1">
    <w:name w:val="navboxnew_image1"/>
    <w:basedOn w:val="a3"/>
    <w:rsid w:val="002102E2"/>
    <w:pPr>
      <w:spacing w:before="100" w:beforeAutospacing="1" w:after="100" w:afterAutospacing="1"/>
    </w:pPr>
  </w:style>
  <w:style w:type="paragraph" w:customStyle="1" w:styleId="navboxnewcell2">
    <w:name w:val="navboxnew_cell2"/>
    <w:basedOn w:val="a3"/>
    <w:rsid w:val="002102E2"/>
    <w:pPr>
      <w:spacing w:before="100" w:beforeAutospacing="1" w:after="100" w:afterAutospacing="1"/>
      <w:jc w:val="center"/>
    </w:pPr>
  </w:style>
  <w:style w:type="paragraph" w:customStyle="1" w:styleId="navboxnewie1">
    <w:name w:val="navboxnew_ie1"/>
    <w:basedOn w:val="a3"/>
    <w:rsid w:val="002102E2"/>
    <w:pPr>
      <w:spacing w:before="100" w:beforeAutospacing="1" w:after="100" w:afterAutospacing="1"/>
    </w:pPr>
  </w:style>
  <w:style w:type="paragraph" w:customStyle="1" w:styleId="navboxnewtitle2">
    <w:name w:val="navboxnew_title2"/>
    <w:basedOn w:val="a3"/>
    <w:rsid w:val="002102E2"/>
    <w:pPr>
      <w:shd w:val="clear" w:color="auto" w:fill="99CC99"/>
      <w:spacing w:before="100" w:beforeAutospacing="1" w:after="100" w:afterAutospacing="1"/>
    </w:pPr>
  </w:style>
  <w:style w:type="paragraph" w:customStyle="1" w:styleId="navboxnewbanner2">
    <w:name w:val="navboxnew_banner2"/>
    <w:basedOn w:val="a3"/>
    <w:rsid w:val="002102E2"/>
    <w:pPr>
      <w:shd w:val="clear" w:color="auto" w:fill="99CC99"/>
      <w:spacing w:before="100" w:beforeAutospacing="1" w:after="100" w:afterAutospacing="1"/>
    </w:pPr>
  </w:style>
  <w:style w:type="paragraph" w:customStyle="1" w:styleId="navboxnewth2">
    <w:name w:val="navboxnew_th2"/>
    <w:basedOn w:val="a3"/>
    <w:rsid w:val="002102E2"/>
    <w:pPr>
      <w:shd w:val="clear" w:color="auto" w:fill="B3D9B3"/>
      <w:spacing w:before="100" w:beforeAutospacing="1" w:after="100" w:afterAutospacing="1"/>
    </w:pPr>
  </w:style>
  <w:style w:type="paragraph" w:customStyle="1" w:styleId="navboxnewtitle3">
    <w:name w:val="navboxnew_title3"/>
    <w:basedOn w:val="a3"/>
    <w:rsid w:val="002102E2"/>
    <w:pPr>
      <w:shd w:val="clear" w:color="auto" w:fill="DFEDFF"/>
      <w:spacing w:before="100" w:beforeAutospacing="1" w:after="100" w:afterAutospacing="1"/>
    </w:pPr>
  </w:style>
  <w:style w:type="paragraph" w:customStyle="1" w:styleId="navboxnewbanner3">
    <w:name w:val="navboxnew_banner3"/>
    <w:basedOn w:val="a3"/>
    <w:rsid w:val="002102E2"/>
    <w:pPr>
      <w:shd w:val="clear" w:color="auto" w:fill="DFEDFF"/>
      <w:spacing w:before="100" w:beforeAutospacing="1" w:after="100" w:afterAutospacing="1"/>
    </w:pPr>
  </w:style>
  <w:style w:type="paragraph" w:customStyle="1" w:styleId="navboxnewth3">
    <w:name w:val="navboxnew_th3"/>
    <w:basedOn w:val="a3"/>
    <w:rsid w:val="002102E2"/>
    <w:pPr>
      <w:shd w:val="clear" w:color="auto" w:fill="E7F2FF"/>
      <w:spacing w:before="100" w:beforeAutospacing="1" w:after="100" w:afterAutospacing="1"/>
    </w:pPr>
  </w:style>
  <w:style w:type="paragraph" w:customStyle="1" w:styleId="fr-collapsible-toggle4">
    <w:name w:val="fr-collapsible-toggle4"/>
    <w:basedOn w:val="a3"/>
    <w:rsid w:val="002102E2"/>
    <w:pPr>
      <w:spacing w:before="100" w:beforeAutospacing="1" w:after="100" w:afterAutospacing="1"/>
    </w:pPr>
    <w:rPr>
      <w:sz w:val="22"/>
      <w:szCs w:val="22"/>
    </w:rPr>
  </w:style>
  <w:style w:type="paragraph" w:customStyle="1" w:styleId="navboxnewtitle4">
    <w:name w:val="navboxnew_title4"/>
    <w:basedOn w:val="a3"/>
    <w:rsid w:val="002102E2"/>
    <w:pPr>
      <w:shd w:val="clear" w:color="auto" w:fill="CCCCFF"/>
      <w:spacing w:after="30"/>
      <w:jc w:val="center"/>
    </w:pPr>
    <w:rPr>
      <w:b/>
      <w:bCs/>
    </w:rPr>
  </w:style>
  <w:style w:type="paragraph" w:customStyle="1" w:styleId="navboxnewtitlesub2">
    <w:name w:val="navboxnew_titlesub2"/>
    <w:basedOn w:val="a3"/>
    <w:rsid w:val="002102E2"/>
    <w:pPr>
      <w:spacing w:before="100" w:beforeAutospacing="1" w:after="100" w:afterAutospacing="1"/>
    </w:pPr>
    <w:rPr>
      <w:sz w:val="19"/>
      <w:szCs w:val="19"/>
    </w:rPr>
  </w:style>
  <w:style w:type="paragraph" w:customStyle="1" w:styleId="fr-collapsible-content3">
    <w:name w:val="fr-collapsible-content3"/>
    <w:basedOn w:val="a3"/>
    <w:rsid w:val="002102E2"/>
    <w:pPr>
      <w:spacing w:before="100" w:beforeAutospacing="1" w:after="100" w:afterAutospacing="1"/>
    </w:pPr>
    <w:rPr>
      <w:sz w:val="22"/>
      <w:szCs w:val="22"/>
    </w:rPr>
  </w:style>
  <w:style w:type="paragraph" w:customStyle="1" w:styleId="navboxnewrow1">
    <w:name w:val="navboxnew_row1"/>
    <w:basedOn w:val="a3"/>
    <w:rsid w:val="002102E2"/>
    <w:pPr>
      <w:shd w:val="clear" w:color="auto" w:fill="DDDDFF"/>
      <w:spacing w:before="100" w:beforeAutospacing="1" w:after="100" w:afterAutospacing="1"/>
    </w:pPr>
  </w:style>
  <w:style w:type="paragraph" w:customStyle="1" w:styleId="navboxnewth4">
    <w:name w:val="navboxnew_th4"/>
    <w:basedOn w:val="a3"/>
    <w:rsid w:val="002102E2"/>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2102E2"/>
    <w:pPr>
      <w:pBdr>
        <w:left w:val="single" w:sz="12" w:space="0" w:color="F9F9F9"/>
      </w:pBdr>
      <w:spacing w:before="100" w:beforeAutospacing="1" w:after="100" w:afterAutospacing="1"/>
    </w:pPr>
  </w:style>
  <w:style w:type="paragraph" w:customStyle="1" w:styleId="navboxnewinline1">
    <w:name w:val="navboxnew_inline1"/>
    <w:basedOn w:val="a3"/>
    <w:rsid w:val="002102E2"/>
    <w:pPr>
      <w:shd w:val="clear" w:color="auto" w:fill="F9F9F9"/>
      <w:spacing w:before="100" w:beforeAutospacing="1" w:after="100" w:afterAutospacing="1"/>
    </w:pPr>
  </w:style>
  <w:style w:type="paragraph" w:customStyle="1" w:styleId="navboxnewinline2">
    <w:name w:val="navboxnew_inline2"/>
    <w:basedOn w:val="a3"/>
    <w:rsid w:val="002102E2"/>
    <w:pPr>
      <w:shd w:val="clear" w:color="auto" w:fill="EEEEFF"/>
      <w:spacing w:before="100" w:beforeAutospacing="1" w:after="100" w:afterAutospacing="1"/>
    </w:pPr>
  </w:style>
  <w:style w:type="paragraph" w:customStyle="1" w:styleId="navboxnewimage2">
    <w:name w:val="navboxnew_image2"/>
    <w:basedOn w:val="a3"/>
    <w:rsid w:val="002102E2"/>
    <w:pPr>
      <w:spacing w:before="100" w:beforeAutospacing="1" w:after="100" w:afterAutospacing="1"/>
    </w:pPr>
    <w:rPr>
      <w:vanish/>
    </w:rPr>
  </w:style>
  <w:style w:type="paragraph" w:customStyle="1" w:styleId="navboxnewbanner4">
    <w:name w:val="navboxnew_banner4"/>
    <w:basedOn w:val="a3"/>
    <w:rsid w:val="002102E2"/>
    <w:pPr>
      <w:shd w:val="clear" w:color="auto" w:fill="CCCCFF"/>
      <w:spacing w:before="30"/>
      <w:jc w:val="center"/>
    </w:pPr>
  </w:style>
  <w:style w:type="paragraph" w:customStyle="1" w:styleId="navboxnew1">
    <w:name w:val="navboxnew1"/>
    <w:basedOn w:val="a3"/>
    <w:rsid w:val="002102E2"/>
    <w:pPr>
      <w:shd w:val="clear" w:color="auto" w:fill="F9F9F9"/>
      <w:spacing w:before="100" w:beforeAutospacing="1" w:after="100" w:afterAutospacing="1"/>
    </w:pPr>
  </w:style>
  <w:style w:type="paragraph" w:customStyle="1" w:styleId="play-btn-large1">
    <w:name w:val="play-btn-large1"/>
    <w:basedOn w:val="a3"/>
    <w:rsid w:val="002102E2"/>
    <w:pPr>
      <w:spacing w:after="100" w:afterAutospacing="1"/>
      <w:ind w:left="-525"/>
    </w:pPr>
  </w:style>
  <w:style w:type="paragraph" w:customStyle="1" w:styleId="ui-widget1">
    <w:name w:val="ui-widget1"/>
    <w:basedOn w:val="a3"/>
    <w:rsid w:val="002102E2"/>
    <w:pPr>
      <w:spacing w:before="100" w:beforeAutospacing="1" w:after="100" w:afterAutospacing="1"/>
    </w:pPr>
    <w:rPr>
      <w:rFonts w:ascii="Arial" w:hAnsi="Arial" w:cs="Arial"/>
    </w:rPr>
  </w:style>
  <w:style w:type="paragraph" w:customStyle="1" w:styleId="ui-state-default1">
    <w:name w:val="ui-state-default1"/>
    <w:basedOn w:val="a3"/>
    <w:rsid w:val="002102E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2102E2"/>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2102E2"/>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2102E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2102E2"/>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2102E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2102E2"/>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2102E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2102E2"/>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2102E2"/>
    <w:pPr>
      <w:spacing w:before="100" w:beforeAutospacing="1" w:after="100" w:afterAutospacing="1"/>
    </w:pPr>
    <w:rPr>
      <w:color w:val="FFFFFF"/>
    </w:rPr>
  </w:style>
  <w:style w:type="paragraph" w:customStyle="1" w:styleId="ui-state-error-text2">
    <w:name w:val="ui-state-error-text2"/>
    <w:basedOn w:val="a3"/>
    <w:rsid w:val="002102E2"/>
    <w:pPr>
      <w:spacing w:before="100" w:beforeAutospacing="1" w:after="100" w:afterAutospacing="1"/>
    </w:pPr>
    <w:rPr>
      <w:color w:val="FFFFFF"/>
    </w:rPr>
  </w:style>
  <w:style w:type="paragraph" w:customStyle="1" w:styleId="ui-priority-primary1">
    <w:name w:val="ui-priority-primary1"/>
    <w:basedOn w:val="a3"/>
    <w:rsid w:val="002102E2"/>
    <w:pPr>
      <w:spacing w:before="100" w:beforeAutospacing="1" w:after="100" w:afterAutospacing="1"/>
    </w:pPr>
    <w:rPr>
      <w:b/>
      <w:bCs/>
    </w:rPr>
  </w:style>
  <w:style w:type="paragraph" w:customStyle="1" w:styleId="ui-priority-primary2">
    <w:name w:val="ui-priority-primary2"/>
    <w:basedOn w:val="a3"/>
    <w:rsid w:val="002102E2"/>
    <w:pPr>
      <w:spacing w:before="100" w:beforeAutospacing="1" w:after="100" w:afterAutospacing="1"/>
    </w:pPr>
    <w:rPr>
      <w:b/>
      <w:bCs/>
    </w:rPr>
  </w:style>
  <w:style w:type="paragraph" w:customStyle="1" w:styleId="ui-priority-secondary1">
    <w:name w:val="ui-priority-secondary1"/>
    <w:basedOn w:val="a3"/>
    <w:rsid w:val="002102E2"/>
    <w:pPr>
      <w:spacing w:before="100" w:beforeAutospacing="1" w:after="100" w:afterAutospacing="1"/>
    </w:pPr>
  </w:style>
  <w:style w:type="paragraph" w:customStyle="1" w:styleId="ui-priority-secondary2">
    <w:name w:val="ui-priority-secondary2"/>
    <w:basedOn w:val="a3"/>
    <w:rsid w:val="002102E2"/>
    <w:pPr>
      <w:spacing w:before="100" w:beforeAutospacing="1" w:after="100" w:afterAutospacing="1"/>
    </w:pPr>
  </w:style>
  <w:style w:type="paragraph" w:customStyle="1" w:styleId="ui-state-disabled1">
    <w:name w:val="ui-state-disabled1"/>
    <w:basedOn w:val="a3"/>
    <w:rsid w:val="002102E2"/>
    <w:pPr>
      <w:spacing w:before="100" w:beforeAutospacing="1" w:after="100" w:afterAutospacing="1"/>
    </w:pPr>
  </w:style>
  <w:style w:type="paragraph" w:customStyle="1" w:styleId="ui-state-disabled2">
    <w:name w:val="ui-state-disabled2"/>
    <w:basedOn w:val="a3"/>
    <w:rsid w:val="002102E2"/>
    <w:pPr>
      <w:spacing w:before="100" w:beforeAutospacing="1" w:after="100" w:afterAutospacing="1"/>
    </w:pPr>
  </w:style>
  <w:style w:type="paragraph" w:customStyle="1" w:styleId="ui-icon1">
    <w:name w:val="ui-icon1"/>
    <w:basedOn w:val="a3"/>
    <w:rsid w:val="002102E2"/>
    <w:pPr>
      <w:spacing w:before="100" w:beforeAutospacing="1" w:after="100" w:afterAutospacing="1"/>
      <w:ind w:firstLine="7343"/>
    </w:pPr>
  </w:style>
  <w:style w:type="paragraph" w:customStyle="1" w:styleId="ui-icon2">
    <w:name w:val="ui-icon2"/>
    <w:basedOn w:val="a3"/>
    <w:rsid w:val="002102E2"/>
    <w:pPr>
      <w:spacing w:before="100" w:beforeAutospacing="1" w:after="100" w:afterAutospacing="1"/>
      <w:ind w:firstLine="7343"/>
    </w:pPr>
  </w:style>
  <w:style w:type="paragraph" w:customStyle="1" w:styleId="ui-icon3">
    <w:name w:val="ui-icon3"/>
    <w:basedOn w:val="a3"/>
    <w:rsid w:val="002102E2"/>
    <w:pPr>
      <w:spacing w:before="100" w:beforeAutospacing="1" w:after="100" w:afterAutospacing="1"/>
      <w:ind w:firstLine="7343"/>
    </w:pPr>
  </w:style>
  <w:style w:type="paragraph" w:customStyle="1" w:styleId="ui-icon4">
    <w:name w:val="ui-icon4"/>
    <w:basedOn w:val="a3"/>
    <w:rsid w:val="002102E2"/>
    <w:pPr>
      <w:spacing w:before="100" w:beforeAutospacing="1" w:after="100" w:afterAutospacing="1"/>
      <w:ind w:firstLine="7343"/>
    </w:pPr>
  </w:style>
  <w:style w:type="paragraph" w:customStyle="1" w:styleId="ui-icon5">
    <w:name w:val="ui-icon5"/>
    <w:basedOn w:val="a3"/>
    <w:rsid w:val="002102E2"/>
    <w:pPr>
      <w:spacing w:before="100" w:beforeAutospacing="1" w:after="100" w:afterAutospacing="1"/>
      <w:ind w:firstLine="7343"/>
    </w:pPr>
  </w:style>
  <w:style w:type="paragraph" w:customStyle="1" w:styleId="ui-icon6">
    <w:name w:val="ui-icon6"/>
    <w:basedOn w:val="a3"/>
    <w:rsid w:val="002102E2"/>
    <w:pPr>
      <w:spacing w:before="100" w:beforeAutospacing="1" w:after="100" w:afterAutospacing="1"/>
      <w:ind w:firstLine="7343"/>
    </w:pPr>
  </w:style>
  <w:style w:type="paragraph" w:customStyle="1" w:styleId="ui-icon7">
    <w:name w:val="ui-icon7"/>
    <w:basedOn w:val="a3"/>
    <w:rsid w:val="002102E2"/>
    <w:pPr>
      <w:spacing w:before="100" w:beforeAutospacing="1" w:after="100" w:afterAutospacing="1"/>
      <w:ind w:firstLine="7343"/>
    </w:pPr>
  </w:style>
  <w:style w:type="paragraph" w:customStyle="1" w:styleId="ui-icon8">
    <w:name w:val="ui-icon8"/>
    <w:basedOn w:val="a3"/>
    <w:rsid w:val="002102E2"/>
    <w:pPr>
      <w:spacing w:before="100" w:beforeAutospacing="1" w:after="100" w:afterAutospacing="1"/>
      <w:ind w:firstLine="7343"/>
    </w:pPr>
  </w:style>
  <w:style w:type="paragraph" w:customStyle="1" w:styleId="ui-icon9">
    <w:name w:val="ui-icon9"/>
    <w:basedOn w:val="a3"/>
    <w:rsid w:val="002102E2"/>
    <w:pPr>
      <w:spacing w:before="100" w:beforeAutospacing="1" w:after="100" w:afterAutospacing="1"/>
      <w:ind w:firstLine="7343"/>
    </w:pPr>
  </w:style>
  <w:style w:type="paragraph" w:customStyle="1" w:styleId="ui-resizable-handle1">
    <w:name w:val="ui-resizable-handle1"/>
    <w:basedOn w:val="a3"/>
    <w:rsid w:val="002102E2"/>
    <w:pPr>
      <w:spacing w:before="100" w:beforeAutospacing="1" w:after="100" w:afterAutospacing="1"/>
    </w:pPr>
    <w:rPr>
      <w:vanish/>
      <w:sz w:val="2"/>
      <w:szCs w:val="2"/>
    </w:rPr>
  </w:style>
  <w:style w:type="paragraph" w:customStyle="1" w:styleId="ui-resizable-handle2">
    <w:name w:val="ui-resizable-handle2"/>
    <w:basedOn w:val="a3"/>
    <w:rsid w:val="002102E2"/>
    <w:pPr>
      <w:spacing w:before="100" w:beforeAutospacing="1" w:after="100" w:afterAutospacing="1"/>
    </w:pPr>
    <w:rPr>
      <w:vanish/>
      <w:sz w:val="2"/>
      <w:szCs w:val="2"/>
    </w:rPr>
  </w:style>
  <w:style w:type="paragraph" w:customStyle="1" w:styleId="ui-button-text1">
    <w:name w:val="ui-button-text1"/>
    <w:basedOn w:val="a3"/>
    <w:rsid w:val="002102E2"/>
    <w:pPr>
      <w:spacing w:before="100" w:beforeAutospacing="1" w:after="100" w:afterAutospacing="1"/>
    </w:pPr>
  </w:style>
  <w:style w:type="paragraph" w:customStyle="1" w:styleId="ui-button-text2">
    <w:name w:val="ui-button-text2"/>
    <w:basedOn w:val="a3"/>
    <w:rsid w:val="002102E2"/>
    <w:pPr>
      <w:spacing w:before="100" w:beforeAutospacing="1" w:after="100" w:afterAutospacing="1"/>
    </w:pPr>
  </w:style>
  <w:style w:type="paragraph" w:customStyle="1" w:styleId="ui-button-text3">
    <w:name w:val="ui-button-text3"/>
    <w:basedOn w:val="a3"/>
    <w:rsid w:val="002102E2"/>
    <w:pPr>
      <w:spacing w:before="100" w:beforeAutospacing="1" w:after="100" w:afterAutospacing="1"/>
      <w:ind w:firstLine="11919"/>
    </w:pPr>
  </w:style>
  <w:style w:type="paragraph" w:customStyle="1" w:styleId="ui-button-text4">
    <w:name w:val="ui-button-text4"/>
    <w:basedOn w:val="a3"/>
    <w:rsid w:val="002102E2"/>
    <w:pPr>
      <w:spacing w:before="100" w:beforeAutospacing="1" w:after="100" w:afterAutospacing="1"/>
      <w:ind w:firstLine="11919"/>
    </w:pPr>
  </w:style>
  <w:style w:type="paragraph" w:customStyle="1" w:styleId="ui-button-text5">
    <w:name w:val="ui-button-text5"/>
    <w:basedOn w:val="a3"/>
    <w:rsid w:val="002102E2"/>
    <w:pPr>
      <w:spacing w:before="100" w:beforeAutospacing="1" w:after="100" w:afterAutospacing="1"/>
    </w:pPr>
  </w:style>
  <w:style w:type="paragraph" w:customStyle="1" w:styleId="ui-button-text6">
    <w:name w:val="ui-button-text6"/>
    <w:basedOn w:val="a3"/>
    <w:rsid w:val="002102E2"/>
    <w:pPr>
      <w:spacing w:before="100" w:beforeAutospacing="1" w:after="100" w:afterAutospacing="1"/>
    </w:pPr>
  </w:style>
  <w:style w:type="paragraph" w:customStyle="1" w:styleId="ui-button-text7">
    <w:name w:val="ui-button-text7"/>
    <w:basedOn w:val="a3"/>
    <w:rsid w:val="002102E2"/>
    <w:pPr>
      <w:spacing w:before="100" w:beforeAutospacing="1" w:after="100" w:afterAutospacing="1"/>
    </w:pPr>
  </w:style>
  <w:style w:type="paragraph" w:customStyle="1" w:styleId="ui-icon10">
    <w:name w:val="ui-icon10"/>
    <w:basedOn w:val="a3"/>
    <w:rsid w:val="002102E2"/>
    <w:pPr>
      <w:spacing w:after="100" w:afterAutospacing="1"/>
      <w:ind w:left="-120" w:firstLine="7343"/>
    </w:pPr>
  </w:style>
  <w:style w:type="paragraph" w:customStyle="1" w:styleId="ui-icon11">
    <w:name w:val="ui-icon11"/>
    <w:basedOn w:val="a3"/>
    <w:rsid w:val="002102E2"/>
    <w:pPr>
      <w:spacing w:after="100" w:afterAutospacing="1"/>
      <w:ind w:firstLine="7343"/>
    </w:pPr>
  </w:style>
  <w:style w:type="paragraph" w:customStyle="1" w:styleId="ui-icon12">
    <w:name w:val="ui-icon12"/>
    <w:basedOn w:val="a3"/>
    <w:rsid w:val="002102E2"/>
    <w:pPr>
      <w:spacing w:after="100" w:afterAutospacing="1"/>
      <w:ind w:firstLine="7343"/>
    </w:pPr>
  </w:style>
  <w:style w:type="paragraph" w:customStyle="1" w:styleId="ui-icon13">
    <w:name w:val="ui-icon13"/>
    <w:basedOn w:val="a3"/>
    <w:rsid w:val="002102E2"/>
    <w:pPr>
      <w:spacing w:after="100" w:afterAutospacing="1"/>
      <w:ind w:firstLine="7343"/>
    </w:pPr>
  </w:style>
  <w:style w:type="paragraph" w:customStyle="1" w:styleId="ui-icon14">
    <w:name w:val="ui-icon14"/>
    <w:basedOn w:val="a3"/>
    <w:rsid w:val="002102E2"/>
    <w:pPr>
      <w:spacing w:after="100" w:afterAutospacing="1"/>
      <w:ind w:firstLine="7343"/>
    </w:pPr>
  </w:style>
  <w:style w:type="paragraph" w:customStyle="1" w:styleId="ui-icon15">
    <w:name w:val="ui-icon15"/>
    <w:basedOn w:val="a3"/>
    <w:rsid w:val="002102E2"/>
    <w:pPr>
      <w:spacing w:after="100" w:afterAutospacing="1"/>
      <w:ind w:firstLine="7343"/>
    </w:pPr>
  </w:style>
  <w:style w:type="paragraph" w:customStyle="1" w:styleId="ui-button1">
    <w:name w:val="ui-button1"/>
    <w:basedOn w:val="a3"/>
    <w:rsid w:val="002102E2"/>
    <w:pPr>
      <w:spacing w:before="100" w:beforeAutospacing="1" w:after="100" w:afterAutospacing="1"/>
      <w:ind w:right="-72"/>
      <w:jc w:val="center"/>
    </w:pPr>
  </w:style>
  <w:style w:type="paragraph" w:customStyle="1" w:styleId="ui-button2">
    <w:name w:val="ui-button2"/>
    <w:basedOn w:val="a3"/>
    <w:rsid w:val="002102E2"/>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2102E2"/>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2102E2"/>
    <w:pPr>
      <w:spacing w:before="100" w:beforeAutospacing="1" w:after="100" w:afterAutospacing="1"/>
    </w:pPr>
  </w:style>
  <w:style w:type="paragraph" w:customStyle="1" w:styleId="ui-icon16">
    <w:name w:val="ui-icon16"/>
    <w:basedOn w:val="a3"/>
    <w:rsid w:val="002102E2"/>
    <w:pPr>
      <w:spacing w:before="100" w:beforeAutospacing="1" w:after="100" w:afterAutospacing="1"/>
      <w:ind w:firstLine="7343"/>
    </w:pPr>
  </w:style>
  <w:style w:type="paragraph" w:customStyle="1" w:styleId="ui-icon17">
    <w:name w:val="ui-icon17"/>
    <w:basedOn w:val="a3"/>
    <w:rsid w:val="002102E2"/>
    <w:pPr>
      <w:spacing w:before="100" w:beforeAutospacing="1" w:after="100" w:afterAutospacing="1"/>
      <w:ind w:firstLine="7343"/>
    </w:pPr>
  </w:style>
  <w:style w:type="paragraph" w:customStyle="1" w:styleId="ui-icon18">
    <w:name w:val="ui-icon18"/>
    <w:basedOn w:val="a3"/>
    <w:rsid w:val="002102E2"/>
    <w:pPr>
      <w:spacing w:before="100" w:beforeAutospacing="1" w:after="100" w:afterAutospacing="1"/>
      <w:ind w:firstLine="7343"/>
    </w:pPr>
  </w:style>
  <w:style w:type="paragraph" w:customStyle="1" w:styleId="ui-icon19">
    <w:name w:val="ui-icon19"/>
    <w:basedOn w:val="a3"/>
    <w:rsid w:val="002102E2"/>
    <w:pPr>
      <w:spacing w:before="100" w:beforeAutospacing="1" w:after="100" w:afterAutospacing="1"/>
      <w:ind w:firstLine="7343"/>
    </w:pPr>
  </w:style>
  <w:style w:type="paragraph" w:customStyle="1" w:styleId="ui-dialog-titlebar1">
    <w:name w:val="ui-dialog-titlebar1"/>
    <w:basedOn w:val="a3"/>
    <w:rsid w:val="002102E2"/>
    <w:pPr>
      <w:spacing w:before="100" w:beforeAutospacing="1" w:after="100" w:afterAutospacing="1"/>
    </w:pPr>
  </w:style>
  <w:style w:type="paragraph" w:customStyle="1" w:styleId="ui-dialog-title1">
    <w:name w:val="ui-dialog-title1"/>
    <w:basedOn w:val="a3"/>
    <w:rsid w:val="002102E2"/>
  </w:style>
  <w:style w:type="paragraph" w:customStyle="1" w:styleId="ui-dialog-titlebar-close1">
    <w:name w:val="ui-dialog-titlebar-close1"/>
    <w:basedOn w:val="a3"/>
    <w:rsid w:val="002102E2"/>
  </w:style>
  <w:style w:type="paragraph" w:customStyle="1" w:styleId="ui-dialog-titlebar-close2">
    <w:name w:val="ui-dialog-titlebar-close2"/>
    <w:basedOn w:val="a3"/>
    <w:rsid w:val="002102E2"/>
  </w:style>
  <w:style w:type="paragraph" w:customStyle="1" w:styleId="ui-dialog-content1">
    <w:name w:val="ui-dialog-content1"/>
    <w:basedOn w:val="a3"/>
    <w:rsid w:val="002102E2"/>
    <w:pPr>
      <w:spacing w:before="100" w:beforeAutospacing="1" w:after="100" w:afterAutospacing="1"/>
    </w:pPr>
  </w:style>
  <w:style w:type="paragraph" w:customStyle="1" w:styleId="ui-dialog-buttonpane1">
    <w:name w:val="ui-dialog-buttonpane1"/>
    <w:basedOn w:val="a3"/>
    <w:rsid w:val="002102E2"/>
    <w:pPr>
      <w:spacing w:before="120"/>
    </w:pPr>
  </w:style>
  <w:style w:type="paragraph" w:customStyle="1" w:styleId="ui-resizable-se1">
    <w:name w:val="ui-resizable-se1"/>
    <w:basedOn w:val="a3"/>
    <w:rsid w:val="002102E2"/>
    <w:pPr>
      <w:spacing w:before="100" w:beforeAutospacing="1" w:after="100" w:afterAutospacing="1"/>
    </w:pPr>
  </w:style>
  <w:style w:type="paragraph" w:customStyle="1" w:styleId="ui-dialog-titlebar-close3">
    <w:name w:val="ui-dialog-titlebar-close3"/>
    <w:basedOn w:val="a3"/>
    <w:rsid w:val="002102E2"/>
  </w:style>
  <w:style w:type="paragraph" w:customStyle="1" w:styleId="ui-dialog-titlebar2">
    <w:name w:val="ui-dialog-titlebar2"/>
    <w:basedOn w:val="a3"/>
    <w:rsid w:val="002102E2"/>
    <w:pPr>
      <w:spacing w:before="100" w:beforeAutospacing="1" w:after="100" w:afterAutospacing="1"/>
    </w:pPr>
  </w:style>
  <w:style w:type="paragraph" w:customStyle="1" w:styleId="ui-widget-header1">
    <w:name w:val="ui-widget-header1"/>
    <w:basedOn w:val="a3"/>
    <w:rsid w:val="002102E2"/>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2102E2"/>
    <w:pPr>
      <w:spacing w:before="100" w:beforeAutospacing="1" w:after="100" w:afterAutospacing="1"/>
    </w:pPr>
  </w:style>
  <w:style w:type="paragraph" w:customStyle="1" w:styleId="ui-dialog-buttonpane2">
    <w:name w:val="ui-dialog-buttonpane2"/>
    <w:basedOn w:val="a3"/>
    <w:rsid w:val="002102E2"/>
  </w:style>
  <w:style w:type="paragraph" w:customStyle="1" w:styleId="special-label1">
    <w:name w:val="special-label1"/>
    <w:basedOn w:val="a3"/>
    <w:rsid w:val="002102E2"/>
    <w:pPr>
      <w:spacing w:before="100" w:beforeAutospacing="1" w:after="100" w:afterAutospacing="1"/>
    </w:pPr>
    <w:rPr>
      <w:color w:val="808080"/>
    </w:rPr>
  </w:style>
  <w:style w:type="paragraph" w:customStyle="1" w:styleId="special-query1">
    <w:name w:val="special-query1"/>
    <w:basedOn w:val="a3"/>
    <w:rsid w:val="002102E2"/>
    <w:pPr>
      <w:spacing w:before="100" w:beforeAutospacing="1" w:after="100" w:afterAutospacing="1"/>
    </w:pPr>
    <w:rPr>
      <w:i/>
      <w:iCs/>
      <w:color w:val="000000"/>
    </w:rPr>
  </w:style>
  <w:style w:type="paragraph" w:customStyle="1" w:styleId="special-hover1">
    <w:name w:val="special-hover1"/>
    <w:basedOn w:val="a3"/>
    <w:rsid w:val="002102E2"/>
    <w:pPr>
      <w:shd w:val="clear" w:color="auto" w:fill="C0C0C0"/>
      <w:spacing w:before="100" w:beforeAutospacing="1" w:after="100" w:afterAutospacing="1"/>
    </w:pPr>
  </w:style>
  <w:style w:type="paragraph" w:customStyle="1" w:styleId="special-label2">
    <w:name w:val="special-label2"/>
    <w:basedOn w:val="a3"/>
    <w:rsid w:val="002102E2"/>
    <w:pPr>
      <w:spacing w:before="100" w:beforeAutospacing="1" w:after="100" w:afterAutospacing="1"/>
    </w:pPr>
    <w:rPr>
      <w:color w:val="FFFFFF"/>
    </w:rPr>
  </w:style>
  <w:style w:type="paragraph" w:customStyle="1" w:styleId="special-query2">
    <w:name w:val="special-query2"/>
    <w:basedOn w:val="a3"/>
    <w:rsid w:val="002102E2"/>
    <w:pPr>
      <w:spacing w:before="100" w:beforeAutospacing="1" w:after="100" w:afterAutospacing="1"/>
    </w:pPr>
    <w:rPr>
      <w:color w:val="FFFFFF"/>
    </w:rPr>
  </w:style>
  <w:style w:type="paragraph" w:customStyle="1" w:styleId="mw-specialpage-summary1">
    <w:name w:val="mw-specialpage-summary1"/>
    <w:basedOn w:val="a3"/>
    <w:rsid w:val="002102E2"/>
    <w:pPr>
      <w:spacing w:before="100" w:beforeAutospacing="1" w:after="100" w:afterAutospacing="1"/>
    </w:pPr>
    <w:rPr>
      <w:vanish/>
    </w:rPr>
  </w:style>
  <w:style w:type="paragraph" w:customStyle="1" w:styleId="editsection1">
    <w:name w:val="editsection1"/>
    <w:basedOn w:val="a3"/>
    <w:rsid w:val="002102E2"/>
    <w:pPr>
      <w:spacing w:before="100" w:beforeAutospacing="1" w:after="100" w:afterAutospacing="1"/>
    </w:pPr>
    <w:rPr>
      <w:sz w:val="20"/>
      <w:szCs w:val="20"/>
    </w:rPr>
  </w:style>
  <w:style w:type="paragraph" w:customStyle="1" w:styleId="mw-headline1">
    <w:name w:val="mw-headline1"/>
    <w:basedOn w:val="a3"/>
    <w:rsid w:val="002102E2"/>
    <w:pPr>
      <w:spacing w:before="100" w:beforeAutospacing="1" w:after="100" w:afterAutospacing="1"/>
      <w:ind w:right="72"/>
    </w:pPr>
  </w:style>
  <w:style w:type="paragraph" w:customStyle="1" w:styleId="legendlike1">
    <w:name w:val="legendlike1"/>
    <w:basedOn w:val="a3"/>
    <w:rsid w:val="002102E2"/>
    <w:pPr>
      <w:spacing w:after="100" w:afterAutospacing="1"/>
    </w:pPr>
  </w:style>
  <w:style w:type="paragraph" w:customStyle="1" w:styleId="legendtextlike1">
    <w:name w:val="legendtextlike1"/>
    <w:basedOn w:val="a3"/>
    <w:rsid w:val="002102E2"/>
    <w:pPr>
      <w:shd w:val="clear" w:color="auto" w:fill="FFFFFF"/>
      <w:spacing w:before="100" w:beforeAutospacing="1" w:after="100" w:afterAutospacing="1"/>
    </w:pPr>
  </w:style>
  <w:style w:type="paragraph" w:customStyle="1" w:styleId="scrollbar1">
    <w:name w:val="scrollbar1"/>
    <w:basedOn w:val="a3"/>
    <w:rsid w:val="002102E2"/>
    <w:pPr>
      <w:spacing w:before="100" w:beforeAutospacing="1" w:after="100" w:afterAutospacing="1"/>
    </w:pPr>
  </w:style>
  <w:style w:type="paragraph" w:customStyle="1" w:styleId="scrollbarcontainer1">
    <w:name w:val="scrollbarcontainer1"/>
    <w:basedOn w:val="a3"/>
    <w:rsid w:val="002102E2"/>
    <w:pPr>
      <w:spacing w:before="100" w:beforeAutospacing="1" w:after="100" w:afterAutospacing="1"/>
    </w:pPr>
  </w:style>
  <w:style w:type="paragraph" w:customStyle="1" w:styleId="magnify1">
    <w:name w:val="magnify1"/>
    <w:basedOn w:val="a3"/>
    <w:rsid w:val="002102E2"/>
    <w:pPr>
      <w:spacing w:before="100" w:beforeAutospacing="1" w:after="100" w:afterAutospacing="1"/>
    </w:pPr>
    <w:rPr>
      <w:vanish/>
    </w:rPr>
  </w:style>
  <w:style w:type="paragraph" w:customStyle="1" w:styleId="infoboximage1">
    <w:name w:val="infoboximage1"/>
    <w:basedOn w:val="a3"/>
    <w:rsid w:val="002102E2"/>
    <w:pPr>
      <w:shd w:val="clear" w:color="auto" w:fill="FFFFFF"/>
      <w:spacing w:after="100" w:afterAutospacing="1"/>
      <w:jc w:val="center"/>
    </w:pPr>
    <w:rPr>
      <w:color w:val="000000"/>
    </w:rPr>
  </w:style>
  <w:style w:type="paragraph" w:customStyle="1" w:styleId="infoboxsoustitre1">
    <w:name w:val="infoboxsoustitre1"/>
    <w:basedOn w:val="a3"/>
    <w:rsid w:val="002102E2"/>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2102E2"/>
    <w:pPr>
      <w:spacing w:before="100" w:beforeAutospacing="1" w:after="100" w:afterAutospacing="1"/>
    </w:pPr>
  </w:style>
  <w:style w:type="paragraph" w:customStyle="1" w:styleId="entete1">
    <w:name w:val="entete1"/>
    <w:basedOn w:val="a3"/>
    <w:rsid w:val="002102E2"/>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2102E2"/>
    <w:pPr>
      <w:spacing w:before="100" w:beforeAutospacing="1" w:after="100" w:afterAutospacing="1"/>
      <w:jc w:val="center"/>
    </w:pPr>
    <w:rPr>
      <w:b/>
      <w:bCs/>
      <w:color w:val="000000"/>
    </w:rPr>
  </w:style>
  <w:style w:type="paragraph" w:customStyle="1" w:styleId="entete2">
    <w:name w:val="entete2"/>
    <w:basedOn w:val="a3"/>
    <w:rsid w:val="002102E2"/>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2102E2"/>
    <w:pPr>
      <w:spacing w:before="100" w:beforeAutospacing="1" w:after="100" w:afterAutospacing="1"/>
    </w:pPr>
  </w:style>
  <w:style w:type="paragraph" w:customStyle="1" w:styleId="thumbinner1">
    <w:name w:val="thumbinner1"/>
    <w:basedOn w:val="a3"/>
    <w:rsid w:val="002102E2"/>
    <w:pPr>
      <w:spacing w:before="100" w:beforeAutospacing="1" w:after="100" w:afterAutospacing="1"/>
    </w:pPr>
  </w:style>
  <w:style w:type="paragraph" w:customStyle="1" w:styleId="thumb1">
    <w:name w:val="thumb1"/>
    <w:basedOn w:val="a3"/>
    <w:rsid w:val="002102E2"/>
    <w:pPr>
      <w:spacing w:before="100" w:beforeAutospacing="1" w:after="100" w:afterAutospacing="1"/>
    </w:pPr>
  </w:style>
  <w:style w:type="paragraph" w:customStyle="1" w:styleId="thumbcaption1">
    <w:name w:val="thumbcaption1"/>
    <w:basedOn w:val="a3"/>
    <w:rsid w:val="002102E2"/>
    <w:pPr>
      <w:spacing w:before="100" w:beforeAutospacing="1" w:after="100" w:afterAutospacing="1"/>
    </w:pPr>
    <w:rPr>
      <w:vanish/>
    </w:rPr>
  </w:style>
  <w:style w:type="paragraph" w:customStyle="1" w:styleId="legend1">
    <w:name w:val="legend1"/>
    <w:basedOn w:val="a3"/>
    <w:rsid w:val="002102E2"/>
    <w:pPr>
      <w:spacing w:before="75" w:after="120"/>
      <w:jc w:val="center"/>
    </w:pPr>
    <w:rPr>
      <w:sz w:val="22"/>
      <w:szCs w:val="22"/>
    </w:rPr>
  </w:style>
  <w:style w:type="paragraph" w:customStyle="1" w:styleId="image21">
    <w:name w:val="image21"/>
    <w:basedOn w:val="a3"/>
    <w:rsid w:val="002102E2"/>
    <w:pPr>
      <w:spacing w:before="100" w:beforeAutospacing="1" w:after="100" w:afterAutospacing="1"/>
      <w:jc w:val="center"/>
    </w:pPr>
  </w:style>
  <w:style w:type="paragraph" w:customStyle="1" w:styleId="bloc1">
    <w:name w:val="bloc1"/>
    <w:basedOn w:val="a3"/>
    <w:rsid w:val="002102E2"/>
    <w:pPr>
      <w:shd w:val="clear" w:color="auto" w:fill="DFEDFF"/>
      <w:spacing w:before="75" w:after="75" w:line="264" w:lineRule="atLeast"/>
      <w:jc w:val="center"/>
    </w:pPr>
    <w:rPr>
      <w:b/>
      <w:bCs/>
    </w:rPr>
  </w:style>
  <w:style w:type="paragraph" w:customStyle="1" w:styleId="bordered1">
    <w:name w:val="bordered1"/>
    <w:basedOn w:val="a3"/>
    <w:rsid w:val="002102E2"/>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2102E2"/>
    <w:pPr>
      <w:shd w:val="clear" w:color="auto" w:fill="DFEDFF"/>
      <w:spacing w:before="75" w:after="75" w:line="15" w:lineRule="atLeast"/>
    </w:pPr>
    <w:rPr>
      <w:sz w:val="2"/>
      <w:szCs w:val="2"/>
    </w:rPr>
  </w:style>
  <w:style w:type="paragraph" w:customStyle="1" w:styleId="navbar1">
    <w:name w:val="navbar1"/>
    <w:basedOn w:val="a3"/>
    <w:rsid w:val="002102E2"/>
    <w:pPr>
      <w:jc w:val="right"/>
    </w:pPr>
    <w:rPr>
      <w:sz w:val="19"/>
      <w:szCs w:val="19"/>
    </w:rPr>
  </w:style>
  <w:style w:type="paragraph" w:customStyle="1" w:styleId="prevbloc1">
    <w:name w:val="prev_bloc1"/>
    <w:basedOn w:val="a3"/>
    <w:rsid w:val="002102E2"/>
    <w:pPr>
      <w:spacing w:before="100" w:beforeAutospacing="1" w:after="100" w:afterAutospacing="1"/>
    </w:pPr>
  </w:style>
  <w:style w:type="paragraph" w:customStyle="1" w:styleId="nextbloc1">
    <w:name w:val="next_bloc1"/>
    <w:basedOn w:val="a3"/>
    <w:rsid w:val="002102E2"/>
    <w:pPr>
      <w:spacing w:before="100" w:beforeAutospacing="1" w:after="100" w:afterAutospacing="1"/>
      <w:jc w:val="right"/>
    </w:pPr>
  </w:style>
  <w:style w:type="paragraph" w:customStyle="1" w:styleId="entete3">
    <w:name w:val="entete3"/>
    <w:basedOn w:val="a3"/>
    <w:rsid w:val="002102E2"/>
    <w:pPr>
      <w:spacing w:before="100" w:beforeAutospacing="1" w:after="100" w:afterAutospacing="1"/>
    </w:pPr>
  </w:style>
  <w:style w:type="paragraph" w:customStyle="1" w:styleId="bloc2">
    <w:name w:val="bloc2"/>
    <w:basedOn w:val="a3"/>
    <w:rsid w:val="002102E2"/>
    <w:pPr>
      <w:spacing w:before="100" w:beforeAutospacing="1" w:after="100" w:afterAutospacing="1"/>
    </w:pPr>
  </w:style>
  <w:style w:type="paragraph" w:customStyle="1" w:styleId="taxoboxclassification1">
    <w:name w:val="taxobox_classification1"/>
    <w:basedOn w:val="a3"/>
    <w:rsid w:val="002102E2"/>
    <w:pPr>
      <w:spacing w:before="100" w:beforeAutospacing="1" w:after="100" w:afterAutospacing="1"/>
    </w:pPr>
    <w:rPr>
      <w:i/>
      <w:iCs/>
    </w:rPr>
  </w:style>
  <w:style w:type="paragraph" w:customStyle="1" w:styleId="rnormal1">
    <w:name w:val="rnormal1"/>
    <w:basedOn w:val="a3"/>
    <w:rsid w:val="002102E2"/>
    <w:pPr>
      <w:spacing w:before="100" w:beforeAutospacing="1" w:after="100" w:afterAutospacing="1"/>
    </w:pPr>
  </w:style>
  <w:style w:type="paragraph" w:customStyle="1" w:styleId="imgtoogle1">
    <w:name w:val="img_toogle1"/>
    <w:basedOn w:val="a3"/>
    <w:rsid w:val="002102E2"/>
    <w:pPr>
      <w:spacing w:before="100" w:beforeAutospacing="1" w:after="100" w:afterAutospacing="1"/>
    </w:pPr>
  </w:style>
  <w:style w:type="paragraph" w:customStyle="1" w:styleId="atoogle1">
    <w:name w:val="a_toogle1"/>
    <w:basedOn w:val="a3"/>
    <w:rsid w:val="002102E2"/>
    <w:pPr>
      <w:spacing w:before="100" w:beforeAutospacing="1" w:after="100" w:afterAutospacing="1"/>
      <w:jc w:val="center"/>
    </w:pPr>
    <w:rPr>
      <w:sz w:val="23"/>
      <w:szCs w:val="23"/>
    </w:rPr>
  </w:style>
  <w:style w:type="paragraph" w:customStyle="1" w:styleId="geopoint1">
    <w:name w:val="geopoint1"/>
    <w:basedOn w:val="a3"/>
    <w:rsid w:val="002102E2"/>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2102E2"/>
  </w:style>
  <w:style w:type="paragraph" w:customStyle="1" w:styleId="titre1">
    <w:name w:val="titre1"/>
    <w:basedOn w:val="a3"/>
    <w:rsid w:val="002102E2"/>
    <w:pPr>
      <w:spacing w:before="48" w:after="48"/>
      <w:jc w:val="center"/>
    </w:pPr>
  </w:style>
  <w:style w:type="paragraph" w:customStyle="1" w:styleId="e6e73">
    <w:name w:val="¶e6e7аголовок 3"/>
    <w:basedOn w:val="a3"/>
    <w:next w:val="a3"/>
    <w:rsid w:val="002102E2"/>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2102E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2102E2"/>
    <w:rPr>
      <w:sz w:val="17"/>
      <w:shd w:val="clear" w:color="auto" w:fill="FFFFFF"/>
    </w:rPr>
  </w:style>
  <w:style w:type="paragraph" w:customStyle="1" w:styleId="afffffffffff1">
    <w:name w:val="Подпись к таблице"/>
    <w:basedOn w:val="a3"/>
    <w:link w:val="afffffffffff0"/>
    <w:rsid w:val="002102E2"/>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2102E2"/>
    <w:rPr>
      <w:sz w:val="14"/>
      <w:shd w:val="clear" w:color="auto" w:fill="FFFFFF"/>
    </w:rPr>
  </w:style>
  <w:style w:type="paragraph" w:customStyle="1" w:styleId="6b">
    <w:name w:val="Основной текст (6)"/>
    <w:basedOn w:val="a3"/>
    <w:link w:val="6a"/>
    <w:rsid w:val="002102E2"/>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2102E2"/>
    <w:rPr>
      <w:sz w:val="22"/>
    </w:rPr>
  </w:style>
  <w:style w:type="character" w:customStyle="1" w:styleId="useremail">
    <w:name w:val="useremail"/>
    <w:rsid w:val="002102E2"/>
    <w:rPr>
      <w:b/>
      <w:color w:val="555555"/>
    </w:rPr>
  </w:style>
  <w:style w:type="character" w:customStyle="1" w:styleId="sel1">
    <w:name w:val="sel1"/>
    <w:rsid w:val="002102E2"/>
    <w:rPr>
      <w:shd w:val="clear" w:color="auto" w:fill="000000"/>
    </w:rPr>
  </w:style>
  <w:style w:type="character" w:customStyle="1" w:styleId="1ffffffa">
    <w:name w:val="Основной текст + Курсив1"/>
    <w:rsid w:val="002102E2"/>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2102E2"/>
    <w:rPr>
      <w:rFonts w:ascii="Times New Roman" w:hAnsi="Times New Roman"/>
      <w:b/>
      <w:i/>
      <w:spacing w:val="0"/>
      <w:sz w:val="20"/>
    </w:rPr>
  </w:style>
  <w:style w:type="character" w:customStyle="1" w:styleId="sel11">
    <w:name w:val="sel11"/>
    <w:rsid w:val="002102E2"/>
    <w:rPr>
      <w:b/>
    </w:rPr>
  </w:style>
  <w:style w:type="character" w:customStyle="1" w:styleId="bodyouter">
    <w:name w:val="body_outer"/>
    <w:rsid w:val="002102E2"/>
  </w:style>
  <w:style w:type="character" w:customStyle="1" w:styleId="at3">
    <w:name w:val="at3"/>
    <w:rsid w:val="002102E2"/>
    <w:rPr>
      <w:b/>
      <w:i/>
      <w:color w:val="00008B"/>
      <w:u w:val="single"/>
    </w:rPr>
  </w:style>
  <w:style w:type="character" w:customStyle="1" w:styleId="417">
    <w:name w:val="Знак4 Знак Знак1"/>
    <w:locked/>
    <w:rsid w:val="002102E2"/>
    <w:rPr>
      <w:rFonts w:ascii="Arial" w:hAnsi="Arial"/>
      <w:b/>
      <w:kern w:val="32"/>
      <w:sz w:val="32"/>
      <w:lang w:val="ru-RU" w:eastAsia="ru-RU"/>
    </w:rPr>
  </w:style>
  <w:style w:type="character" w:customStyle="1" w:styleId="21f4">
    <w:name w:val="Знак2 Знак Знак1"/>
    <w:locked/>
    <w:rsid w:val="002102E2"/>
    <w:rPr>
      <w:b/>
      <w:sz w:val="27"/>
      <w:lang w:val="ru-RU" w:eastAsia="ru-RU"/>
    </w:rPr>
  </w:style>
  <w:style w:type="character" w:customStyle="1" w:styleId="ilad">
    <w:name w:val="il_ad"/>
    <w:rsid w:val="002102E2"/>
  </w:style>
  <w:style w:type="character" w:customStyle="1" w:styleId="tooltipextranews">
    <w:name w:val="tooltip_extranews"/>
    <w:rsid w:val="002102E2"/>
    <w:rPr>
      <w:rFonts w:ascii="Times New Roman" w:hAnsi="Times New Roman"/>
    </w:rPr>
  </w:style>
  <w:style w:type="character" w:customStyle="1" w:styleId="needref">
    <w:name w:val="need_ref"/>
    <w:rsid w:val="002102E2"/>
    <w:rPr>
      <w:rFonts w:ascii="Times New Roman" w:hAnsi="Times New Roman"/>
    </w:rPr>
  </w:style>
  <w:style w:type="character" w:customStyle="1" w:styleId="up">
    <w:name w:val="up"/>
    <w:rsid w:val="002102E2"/>
    <w:rPr>
      <w:rFonts w:ascii="Times New Roman" w:hAnsi="Times New Roman"/>
    </w:rPr>
  </w:style>
  <w:style w:type="character" w:customStyle="1" w:styleId="down">
    <w:name w:val="down"/>
    <w:rsid w:val="002102E2"/>
    <w:rPr>
      <w:rFonts w:ascii="Times New Roman" w:hAnsi="Times New Roman"/>
    </w:rPr>
  </w:style>
  <w:style w:type="character" w:customStyle="1" w:styleId="ref">
    <w:name w:val="ref"/>
    <w:rsid w:val="002102E2"/>
    <w:rPr>
      <w:rFonts w:ascii="Times New Roman" w:hAnsi="Times New Roman"/>
    </w:rPr>
  </w:style>
  <w:style w:type="character" w:customStyle="1" w:styleId="up1">
    <w:name w:val="up1"/>
    <w:rsid w:val="002102E2"/>
    <w:rPr>
      <w:rFonts w:ascii="Times New Roman" w:hAnsi="Times New Roman"/>
      <w:color w:val="0645AD"/>
    </w:rPr>
  </w:style>
  <w:style w:type="character" w:customStyle="1" w:styleId="down1">
    <w:name w:val="down1"/>
    <w:rsid w:val="002102E2"/>
    <w:rPr>
      <w:rFonts w:ascii="Times New Roman" w:hAnsi="Times New Roman"/>
      <w:color w:val="0645AD"/>
    </w:rPr>
  </w:style>
  <w:style w:type="character" w:customStyle="1" w:styleId="up2">
    <w:name w:val="up2"/>
    <w:rsid w:val="002102E2"/>
    <w:rPr>
      <w:rFonts w:ascii="Times New Roman" w:hAnsi="Times New Roman"/>
      <w:vanish/>
    </w:rPr>
  </w:style>
  <w:style w:type="character" w:customStyle="1" w:styleId="down2">
    <w:name w:val="down2"/>
    <w:rsid w:val="002102E2"/>
    <w:rPr>
      <w:rFonts w:ascii="Times New Roman" w:hAnsi="Times New Roman"/>
      <w:vanish/>
    </w:rPr>
  </w:style>
  <w:style w:type="character" w:customStyle="1" w:styleId="toctoggle">
    <w:name w:val="toctoggle"/>
    <w:rsid w:val="002102E2"/>
    <w:rPr>
      <w:rFonts w:ascii="Times New Roman" w:hAnsi="Times New Roman"/>
    </w:rPr>
  </w:style>
  <w:style w:type="character" w:customStyle="1" w:styleId="tocnumber">
    <w:name w:val="tocnumber"/>
    <w:rsid w:val="002102E2"/>
    <w:rPr>
      <w:rFonts w:ascii="Times New Roman" w:hAnsi="Times New Roman"/>
    </w:rPr>
  </w:style>
  <w:style w:type="character" w:customStyle="1" w:styleId="romain1">
    <w:name w:val="romain1"/>
    <w:rsid w:val="002102E2"/>
    <w:rPr>
      <w:rFonts w:ascii="Times New Roman" w:hAnsi="Times New Roman"/>
      <w:smallCaps/>
    </w:rPr>
  </w:style>
  <w:style w:type="character" w:customStyle="1" w:styleId="editsection2">
    <w:name w:val="editsection2"/>
    <w:rsid w:val="002102E2"/>
    <w:rPr>
      <w:rFonts w:ascii="Times New Roman" w:hAnsi="Times New Roman"/>
    </w:rPr>
  </w:style>
  <w:style w:type="character" w:customStyle="1" w:styleId="mw-headline2">
    <w:name w:val="mw-headline2"/>
    <w:rsid w:val="002102E2"/>
    <w:rPr>
      <w:rFonts w:ascii="Times New Roman" w:hAnsi="Times New Roman"/>
    </w:rPr>
  </w:style>
  <w:style w:type="character" w:customStyle="1" w:styleId="750">
    <w:name w:val="Основной текст (7)5"/>
    <w:rsid w:val="002102E2"/>
    <w:rPr>
      <w:rFonts w:ascii="Times New Roman" w:hAnsi="Times New Roman"/>
      <w:spacing w:val="0"/>
      <w:sz w:val="20"/>
    </w:rPr>
  </w:style>
  <w:style w:type="character" w:customStyle="1" w:styleId="term1">
    <w:name w:val="term1"/>
    <w:rsid w:val="002102E2"/>
    <w:rPr>
      <w:b/>
      <w:i/>
      <w:color w:val="121F48"/>
    </w:rPr>
  </w:style>
  <w:style w:type="character" w:customStyle="1" w:styleId="fontstyle290">
    <w:name w:val="fontstyle29"/>
    <w:rsid w:val="002102E2"/>
    <w:rPr>
      <w:rFonts w:ascii="Times New Roman" w:hAnsi="Times New Roman"/>
    </w:rPr>
  </w:style>
  <w:style w:type="character" w:customStyle="1" w:styleId="4c">
    <w:name w:val="Знак4 Знак Знак"/>
    <w:locked/>
    <w:rsid w:val="002102E2"/>
    <w:rPr>
      <w:rFonts w:ascii="Arial" w:hAnsi="Arial"/>
      <w:b/>
      <w:kern w:val="32"/>
      <w:sz w:val="32"/>
      <w:lang w:val="ru-RU" w:eastAsia="ru-RU"/>
    </w:rPr>
  </w:style>
  <w:style w:type="character" w:customStyle="1" w:styleId="2fff7">
    <w:name w:val="Знак2 Знак Знак"/>
    <w:semiHidden/>
    <w:locked/>
    <w:rsid w:val="002102E2"/>
    <w:rPr>
      <w:rFonts w:ascii="Arial" w:hAnsi="Arial"/>
      <w:b/>
      <w:sz w:val="26"/>
      <w:lang w:val="ru-RU" w:eastAsia="ru-RU"/>
    </w:rPr>
  </w:style>
  <w:style w:type="character" w:customStyle="1" w:styleId="-FN0">
    <w:name w:val="Текст сноски-FN Знак Знак Знак"/>
    <w:semiHidden/>
    <w:locked/>
    <w:rsid w:val="002102E2"/>
    <w:rPr>
      <w:lang w:eastAsia="ru-RU"/>
    </w:rPr>
  </w:style>
  <w:style w:type="character" w:customStyle="1" w:styleId="style50">
    <w:name w:val="style5"/>
    <w:rsid w:val="002102E2"/>
  </w:style>
  <w:style w:type="character" w:customStyle="1" w:styleId="721">
    <w:name w:val="Основной текст (7)2"/>
    <w:rsid w:val="002102E2"/>
    <w:rPr>
      <w:rFonts w:ascii="Times New Roman" w:hAnsi="Times New Roman"/>
      <w:spacing w:val="0"/>
      <w:sz w:val="20"/>
    </w:rPr>
  </w:style>
  <w:style w:type="character" w:customStyle="1" w:styleId="760">
    <w:name w:val="Основной текст (7)6"/>
    <w:rsid w:val="002102E2"/>
    <w:rPr>
      <w:rFonts w:ascii="Times New Roman" w:hAnsi="Times New Roman"/>
      <w:spacing w:val="0"/>
      <w:sz w:val="20"/>
    </w:rPr>
  </w:style>
  <w:style w:type="character" w:customStyle="1" w:styleId="Absatz-Standardschriftart">
    <w:name w:val="Absatz-Standardschriftart"/>
    <w:rsid w:val="002102E2"/>
  </w:style>
  <w:style w:type="character" w:customStyle="1" w:styleId="WW-Absatz-Standardschriftart">
    <w:name w:val="WW-Absatz-Standardschriftart"/>
    <w:rsid w:val="002102E2"/>
  </w:style>
  <w:style w:type="character" w:customStyle="1" w:styleId="FontStyle23">
    <w:name w:val="Font Style23"/>
    <w:rsid w:val="002102E2"/>
    <w:rPr>
      <w:rFonts w:ascii="Times New Roman" w:hAnsi="Times New Roman"/>
      <w:b/>
      <w:sz w:val="20"/>
    </w:rPr>
  </w:style>
  <w:style w:type="character" w:customStyle="1" w:styleId="b-serp-urlitem">
    <w:name w:val="b-serp-url__item"/>
    <w:rsid w:val="002102E2"/>
    <w:rPr>
      <w:rFonts w:ascii="Times New Roman" w:hAnsi="Times New Roman"/>
    </w:rPr>
  </w:style>
  <w:style w:type="character" w:customStyle="1" w:styleId="79">
    <w:name w:val="Основной текст (7)9"/>
    <w:rsid w:val="002102E2"/>
    <w:rPr>
      <w:rFonts w:ascii="Times New Roman" w:hAnsi="Times New Roman"/>
      <w:spacing w:val="0"/>
      <w:sz w:val="20"/>
    </w:rPr>
  </w:style>
  <w:style w:type="character" w:customStyle="1" w:styleId="afffffffffff2">
    <w:name w:val="пример"/>
    <w:rsid w:val="002102E2"/>
    <w:rPr>
      <w:rFonts w:ascii="Times New Roman" w:hAnsi="Times New Roman"/>
    </w:rPr>
  </w:style>
  <w:style w:type="character" w:customStyle="1" w:styleId="first-letter">
    <w:name w:val="first-letter"/>
    <w:rsid w:val="002102E2"/>
  </w:style>
  <w:style w:type="character" w:customStyle="1" w:styleId="indicateur-langue1">
    <w:name w:val="indicateur-langue1"/>
    <w:rsid w:val="002102E2"/>
    <w:rPr>
      <w:rFonts w:ascii="Courier New" w:hAnsi="Courier New"/>
      <w:b/>
      <w:sz w:val="24"/>
    </w:rPr>
  </w:style>
  <w:style w:type="character" w:customStyle="1" w:styleId="italique1">
    <w:name w:val="italique1"/>
    <w:rsid w:val="002102E2"/>
    <w:rPr>
      <w:i/>
    </w:rPr>
  </w:style>
  <w:style w:type="character" w:customStyle="1" w:styleId="hl21">
    <w:name w:val="hl21"/>
    <w:rsid w:val="002102E2"/>
    <w:rPr>
      <w:b/>
      <w:sz w:val="24"/>
    </w:rPr>
  </w:style>
  <w:style w:type="character" w:customStyle="1" w:styleId="m1">
    <w:name w:val="m1"/>
    <w:rsid w:val="002102E2"/>
    <w:rPr>
      <w:rFonts w:ascii="Tahoma" w:hAnsi="Tahoma"/>
      <w:sz w:val="18"/>
      <w:u w:val="none"/>
    </w:rPr>
  </w:style>
  <w:style w:type="character" w:customStyle="1" w:styleId="trd12">
    <w:name w:val="trd12"/>
    <w:rsid w:val="002102E2"/>
  </w:style>
  <w:style w:type="character" w:customStyle="1" w:styleId="mr1">
    <w:name w:val="mr1"/>
    <w:rsid w:val="002102E2"/>
    <w:rPr>
      <w:rFonts w:ascii="Tahoma" w:hAnsi="Tahoma"/>
      <w:color w:val="800000"/>
      <w:sz w:val="18"/>
      <w:u w:val="none"/>
    </w:rPr>
  </w:style>
  <w:style w:type="character" w:customStyle="1" w:styleId="trd121">
    <w:name w:val="trd121"/>
    <w:rsid w:val="002102E2"/>
    <w:rPr>
      <w:rFonts w:ascii="Arial" w:hAnsi="Arial"/>
      <w:b/>
      <w:color w:val="800000"/>
      <w:sz w:val="18"/>
      <w:u w:val="none"/>
    </w:rPr>
  </w:style>
  <w:style w:type="character" w:customStyle="1" w:styleId="hlnormal">
    <w:name w:val="hlnormal"/>
    <w:rsid w:val="002102E2"/>
  </w:style>
  <w:style w:type="character" w:customStyle="1" w:styleId="bod1">
    <w:name w:val="bod1"/>
    <w:rsid w:val="002102E2"/>
  </w:style>
  <w:style w:type="paragraph" w:customStyle="1" w:styleId="914">
    <w:name w:val="Знак91"/>
    <w:basedOn w:val="a3"/>
    <w:rsid w:val="002102E2"/>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2102E2"/>
    <w:rPr>
      <w:rFonts w:ascii="Arial" w:hAnsi="Arial"/>
      <w:b/>
      <w:kern w:val="32"/>
      <w:sz w:val="32"/>
      <w:lang w:val="ru-RU" w:eastAsia="ru-RU"/>
    </w:rPr>
  </w:style>
  <w:style w:type="character" w:customStyle="1" w:styleId="2114">
    <w:name w:val="Знак2 Знак Знак11"/>
    <w:locked/>
    <w:rsid w:val="002102E2"/>
    <w:rPr>
      <w:b/>
      <w:sz w:val="27"/>
      <w:lang w:val="ru-RU" w:eastAsia="ru-RU"/>
    </w:rPr>
  </w:style>
  <w:style w:type="character" w:customStyle="1" w:styleId="422">
    <w:name w:val="Знак4 Знак Знак2"/>
    <w:locked/>
    <w:rsid w:val="002102E2"/>
    <w:rPr>
      <w:rFonts w:ascii="Arial" w:hAnsi="Arial"/>
      <w:b/>
      <w:kern w:val="32"/>
      <w:sz w:val="32"/>
      <w:lang w:val="ru-RU" w:eastAsia="ru-RU"/>
    </w:rPr>
  </w:style>
  <w:style w:type="character" w:customStyle="1" w:styleId="22b">
    <w:name w:val="Знак2 Знак Знак2"/>
    <w:locked/>
    <w:rsid w:val="002102E2"/>
    <w:rPr>
      <w:rFonts w:ascii="Arial" w:hAnsi="Arial"/>
      <w:b/>
      <w:sz w:val="26"/>
      <w:lang w:val="ru-RU" w:eastAsia="ru-RU"/>
    </w:rPr>
  </w:style>
  <w:style w:type="character" w:customStyle="1" w:styleId="spellingerror">
    <w:name w:val="spellingerror"/>
    <w:rsid w:val="002102E2"/>
  </w:style>
  <w:style w:type="character" w:customStyle="1" w:styleId="contextualspellingandgrammarerror">
    <w:name w:val="contextualspellingandgrammarerror"/>
    <w:rsid w:val="002102E2"/>
  </w:style>
  <w:style w:type="character" w:customStyle="1" w:styleId="normaltextrun1">
    <w:name w:val="normaltextrun1"/>
    <w:rsid w:val="002102E2"/>
  </w:style>
  <w:style w:type="character" w:customStyle="1" w:styleId="eop">
    <w:name w:val="eop"/>
    <w:rsid w:val="002102E2"/>
  </w:style>
  <w:style w:type="character" w:customStyle="1" w:styleId="PlainTextChar2">
    <w:name w:val="Plain Text Char2"/>
    <w:aliases w:val="Heading 12 Char1,Знак3 Char,Plain Text Char21,Heading 12 Char12"/>
    <w:locked/>
    <w:rsid w:val="002102E2"/>
    <w:rPr>
      <w:rFonts w:ascii="Courier New" w:hAnsi="Courier New"/>
      <w:sz w:val="20"/>
    </w:rPr>
  </w:style>
  <w:style w:type="character" w:customStyle="1" w:styleId="FontStyle182">
    <w:name w:val="Font Style182"/>
    <w:rsid w:val="002102E2"/>
    <w:rPr>
      <w:rFonts w:ascii="Times New Roman" w:hAnsi="Times New Roman"/>
      <w:sz w:val="18"/>
    </w:rPr>
  </w:style>
  <w:style w:type="character" w:customStyle="1" w:styleId="CommentTextChar2">
    <w:name w:val="Comment Text Char2"/>
    <w:locked/>
    <w:rsid w:val="002102E2"/>
  </w:style>
  <w:style w:type="character" w:customStyle="1" w:styleId="HeaderChar2">
    <w:name w:val="Header Char2"/>
    <w:locked/>
    <w:rsid w:val="002102E2"/>
    <w:rPr>
      <w:sz w:val="24"/>
    </w:rPr>
  </w:style>
  <w:style w:type="character" w:customStyle="1" w:styleId="FooterChar2">
    <w:name w:val="Footer Char2"/>
    <w:locked/>
    <w:rsid w:val="002102E2"/>
    <w:rPr>
      <w:sz w:val="24"/>
    </w:rPr>
  </w:style>
  <w:style w:type="character" w:customStyle="1" w:styleId="EndnoteTextChar2">
    <w:name w:val="Endnote Text Char2"/>
    <w:locked/>
    <w:rsid w:val="002102E2"/>
    <w:rPr>
      <w:color w:val="000000"/>
      <w:sz w:val="24"/>
    </w:rPr>
  </w:style>
  <w:style w:type="character" w:customStyle="1" w:styleId="MacroTextChar1">
    <w:name w:val="Macro Text Char1"/>
    <w:locked/>
    <w:rsid w:val="002102E2"/>
    <w:rPr>
      <w:rFonts w:ascii="Courier New" w:hAnsi="Courier New"/>
      <w:sz w:val="22"/>
      <w:lang w:val="en-US" w:eastAsia="en-US"/>
    </w:rPr>
  </w:style>
  <w:style w:type="character" w:customStyle="1" w:styleId="TitleChar2">
    <w:name w:val="Title Char2"/>
    <w:locked/>
    <w:rsid w:val="002102E2"/>
    <w:rPr>
      <w:sz w:val="24"/>
      <w:lang w:val="en-US"/>
    </w:rPr>
  </w:style>
  <w:style w:type="character" w:customStyle="1" w:styleId="SubtitleChar2">
    <w:name w:val="Subtitle Char2"/>
    <w:locked/>
    <w:rsid w:val="002102E2"/>
    <w:rPr>
      <w:rFonts w:ascii="PragmaticaCTT" w:hAnsi="PragmaticaCTT"/>
      <w:b/>
      <w:sz w:val="24"/>
    </w:rPr>
  </w:style>
  <w:style w:type="character" w:customStyle="1" w:styleId="BodyTextFirstIndentChar2">
    <w:name w:val="Body Text First Indent Char2"/>
    <w:locked/>
    <w:rsid w:val="002102E2"/>
    <w:rPr>
      <w:rFonts w:ascii="Times New Roman" w:hAnsi="Times New Roman"/>
      <w:sz w:val="24"/>
      <w:lang w:eastAsia="ru-RU"/>
    </w:rPr>
  </w:style>
  <w:style w:type="character" w:customStyle="1" w:styleId="BodyTextIndent2Char2">
    <w:name w:val="Body Text Indent 2 Char2"/>
    <w:locked/>
    <w:rsid w:val="002102E2"/>
    <w:rPr>
      <w:sz w:val="24"/>
    </w:rPr>
  </w:style>
  <w:style w:type="character" w:customStyle="1" w:styleId="BodyTextIndent3Char2">
    <w:name w:val="Body Text Indent 3 Char2"/>
    <w:locked/>
    <w:rsid w:val="002102E2"/>
    <w:rPr>
      <w:sz w:val="16"/>
    </w:rPr>
  </w:style>
  <w:style w:type="character" w:customStyle="1" w:styleId="DocumentMapChar2">
    <w:name w:val="Document Map Char2"/>
    <w:locked/>
    <w:rsid w:val="002102E2"/>
    <w:rPr>
      <w:rFonts w:ascii="Tahoma" w:hAnsi="Tahoma"/>
    </w:rPr>
  </w:style>
  <w:style w:type="character" w:customStyle="1" w:styleId="BalloonTextChar2">
    <w:name w:val="Balloon Text Char2"/>
    <w:locked/>
    <w:rsid w:val="002102E2"/>
    <w:rPr>
      <w:rFonts w:ascii="Tahoma" w:hAnsi="Tahoma"/>
      <w:sz w:val="16"/>
    </w:rPr>
  </w:style>
  <w:style w:type="character" w:customStyle="1" w:styleId="NoSpacingChar3">
    <w:name w:val="No Spacing Char3"/>
    <w:locked/>
    <w:rsid w:val="002102E2"/>
    <w:rPr>
      <w:sz w:val="22"/>
      <w:lang w:val="en-US" w:eastAsia="en-US"/>
    </w:rPr>
  </w:style>
  <w:style w:type="paragraph" w:customStyle="1" w:styleId="12d">
    <w:name w:val="Подзаголовок12"/>
    <w:basedOn w:val="a3"/>
    <w:rsid w:val="002102E2"/>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2102E2"/>
    <w:rPr>
      <w:rFonts w:ascii="Times New Roman" w:hAnsi="Times New Roman"/>
      <w:sz w:val="24"/>
      <w:lang w:val="en-US"/>
    </w:rPr>
  </w:style>
  <w:style w:type="character" w:customStyle="1" w:styleId="1ffffffb">
    <w:name w:val="Заголовок Знак1"/>
    <w:rsid w:val="002102E2"/>
    <w:rPr>
      <w:rFonts w:ascii="Calibri Light" w:hAnsi="Calibri Light"/>
      <w:spacing w:val="-10"/>
      <w:kern w:val="28"/>
      <w:sz w:val="56"/>
      <w:lang w:eastAsia="ru-RU"/>
    </w:rPr>
  </w:style>
  <w:style w:type="character" w:customStyle="1" w:styleId="QuoteChar4">
    <w:name w:val="Quote Char4"/>
    <w:link w:val="22c"/>
    <w:locked/>
    <w:rsid w:val="002102E2"/>
    <w:rPr>
      <w:i/>
      <w:color w:val="000000"/>
    </w:rPr>
  </w:style>
  <w:style w:type="paragraph" w:customStyle="1" w:styleId="22c">
    <w:name w:val="Цитата 22"/>
    <w:basedOn w:val="a3"/>
    <w:next w:val="a3"/>
    <w:link w:val="QuoteChar4"/>
    <w:rsid w:val="002102E2"/>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2102E2"/>
    <w:rPr>
      <w:rFonts w:ascii="Calibri" w:hAnsi="Calibri" w:cs="Times New Roman"/>
      <w:i/>
      <w:color w:val="000000"/>
      <w:sz w:val="20"/>
      <w:szCs w:val="20"/>
    </w:rPr>
  </w:style>
  <w:style w:type="character" w:customStyle="1" w:styleId="IntenseQuoteChar4">
    <w:name w:val="Intense Quote Char4"/>
    <w:link w:val="2fff8"/>
    <w:locked/>
    <w:rsid w:val="002102E2"/>
    <w:rPr>
      <w:b/>
      <w:i/>
      <w:color w:val="4F81BD"/>
    </w:rPr>
  </w:style>
  <w:style w:type="paragraph" w:customStyle="1" w:styleId="2fff8">
    <w:name w:val="Выделенная цитата2"/>
    <w:basedOn w:val="a3"/>
    <w:next w:val="a3"/>
    <w:link w:val="IntenseQuoteChar4"/>
    <w:rsid w:val="002102E2"/>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2102E2"/>
    <w:rPr>
      <w:rFonts w:ascii="Calibri" w:hAnsi="Calibri" w:cs="Times New Roman"/>
      <w:b/>
      <w:i/>
      <w:color w:val="4F81BD"/>
      <w:sz w:val="20"/>
      <w:szCs w:val="20"/>
    </w:rPr>
  </w:style>
  <w:style w:type="character" w:customStyle="1" w:styleId="5510">
    <w:name w:val="Знак Знак551"/>
    <w:locked/>
    <w:rsid w:val="002102E2"/>
    <w:rPr>
      <w:sz w:val="24"/>
      <w:lang w:val="ru-RU" w:eastAsia="ru-RU"/>
    </w:rPr>
  </w:style>
  <w:style w:type="character" w:customStyle="1" w:styleId="6510">
    <w:name w:val="Знак Знак651"/>
    <w:locked/>
    <w:rsid w:val="002102E2"/>
    <w:rPr>
      <w:b/>
      <w:sz w:val="27"/>
      <w:lang w:val="ru-RU" w:eastAsia="ru-RU"/>
    </w:rPr>
  </w:style>
  <w:style w:type="character" w:customStyle="1" w:styleId="6410">
    <w:name w:val="Знак Знак641"/>
    <w:locked/>
    <w:rsid w:val="002102E2"/>
    <w:rPr>
      <w:b/>
      <w:sz w:val="28"/>
      <w:lang w:val="ru-RU" w:eastAsia="ru-RU"/>
    </w:rPr>
  </w:style>
  <w:style w:type="character" w:customStyle="1" w:styleId="631">
    <w:name w:val="Знак Знак631"/>
    <w:locked/>
    <w:rsid w:val="002102E2"/>
    <w:rPr>
      <w:b/>
      <w:i/>
      <w:sz w:val="26"/>
      <w:lang w:val="ru-RU" w:eastAsia="ru-RU"/>
    </w:rPr>
  </w:style>
  <w:style w:type="character" w:customStyle="1" w:styleId="6210">
    <w:name w:val="Знак Знак621"/>
    <w:locked/>
    <w:rsid w:val="002102E2"/>
    <w:rPr>
      <w:sz w:val="24"/>
      <w:lang w:val="ru-RU" w:eastAsia="ru-RU"/>
    </w:rPr>
  </w:style>
  <w:style w:type="character" w:customStyle="1" w:styleId="6010">
    <w:name w:val="Знак Знак601"/>
    <w:locked/>
    <w:rsid w:val="002102E2"/>
    <w:rPr>
      <w:i/>
      <w:sz w:val="24"/>
      <w:lang w:val="ru-RU" w:eastAsia="ru-RU"/>
    </w:rPr>
  </w:style>
  <w:style w:type="character" w:customStyle="1" w:styleId="591">
    <w:name w:val="Знак Знак591"/>
    <w:locked/>
    <w:rsid w:val="002102E2"/>
    <w:rPr>
      <w:rFonts w:ascii="Arial" w:hAnsi="Arial"/>
      <w:sz w:val="22"/>
      <w:lang w:val="ru-RU" w:eastAsia="ru-RU"/>
    </w:rPr>
  </w:style>
  <w:style w:type="character" w:customStyle="1" w:styleId="5810">
    <w:name w:val="Знак Знак581"/>
    <w:locked/>
    <w:rsid w:val="002102E2"/>
    <w:rPr>
      <w:rFonts w:ascii="Courier New" w:hAnsi="Courier New"/>
      <w:lang w:val="ru-RU" w:eastAsia="ru-RU"/>
    </w:rPr>
  </w:style>
  <w:style w:type="character" w:customStyle="1" w:styleId="5710">
    <w:name w:val="Знак Знак571"/>
    <w:locked/>
    <w:rsid w:val="002102E2"/>
    <w:rPr>
      <w:lang w:val="ru-RU" w:eastAsia="ru-RU"/>
    </w:rPr>
  </w:style>
  <w:style w:type="character" w:customStyle="1" w:styleId="5610">
    <w:name w:val="Знак Знак561"/>
    <w:locked/>
    <w:rsid w:val="002102E2"/>
    <w:rPr>
      <w:sz w:val="24"/>
      <w:lang w:val="ru-RU" w:eastAsia="ru-RU"/>
    </w:rPr>
  </w:style>
  <w:style w:type="character" w:customStyle="1" w:styleId="5410">
    <w:name w:val="Знак Знак541"/>
    <w:locked/>
    <w:rsid w:val="002102E2"/>
    <w:rPr>
      <w:sz w:val="24"/>
      <w:lang w:val="en-US" w:eastAsia="ru-RU"/>
    </w:rPr>
  </w:style>
  <w:style w:type="character" w:customStyle="1" w:styleId="6710">
    <w:name w:val="Знак Знак671"/>
    <w:rsid w:val="002102E2"/>
    <w:rPr>
      <w:rFonts w:ascii="Arial" w:hAnsi="Arial"/>
      <w:b/>
      <w:sz w:val="26"/>
    </w:rPr>
  </w:style>
  <w:style w:type="character" w:customStyle="1" w:styleId="6610">
    <w:name w:val="Знак Знак661"/>
    <w:rsid w:val="002102E2"/>
    <w:rPr>
      <w:b/>
      <w:sz w:val="28"/>
    </w:rPr>
  </w:style>
  <w:style w:type="character" w:customStyle="1" w:styleId="7010">
    <w:name w:val="Знак Знак701"/>
    <w:rsid w:val="002102E2"/>
    <w:rPr>
      <w:rFonts w:ascii="Arial" w:hAnsi="Arial"/>
      <w:b/>
      <w:sz w:val="26"/>
    </w:rPr>
  </w:style>
  <w:style w:type="character" w:customStyle="1" w:styleId="691">
    <w:name w:val="Знак Знак691"/>
    <w:rsid w:val="002102E2"/>
    <w:rPr>
      <w:b/>
      <w:sz w:val="28"/>
    </w:rPr>
  </w:style>
  <w:style w:type="character" w:customStyle="1" w:styleId="681">
    <w:name w:val="Знак Знак681"/>
    <w:rsid w:val="002102E2"/>
    <w:rPr>
      <w:b/>
      <w:i/>
      <w:sz w:val="26"/>
    </w:rPr>
  </w:style>
  <w:style w:type="character" w:customStyle="1" w:styleId="2fff9">
    <w:name w:val="Текст сноски Знак2"/>
    <w:semiHidden/>
    <w:rsid w:val="002102E2"/>
    <w:rPr>
      <w:rFonts w:ascii="Times New Roman" w:hAnsi="Times New Roman"/>
      <w:sz w:val="20"/>
    </w:rPr>
  </w:style>
  <w:style w:type="paragraph" w:customStyle="1" w:styleId="3fd">
    <w:name w:val="3"/>
    <w:basedOn w:val="a3"/>
    <w:next w:val="114"/>
    <w:rsid w:val="002102E2"/>
    <w:pPr>
      <w:jc w:val="center"/>
    </w:pPr>
    <w:rPr>
      <w:sz w:val="28"/>
      <w:lang w:val="en-US"/>
    </w:rPr>
  </w:style>
  <w:style w:type="paragraph" w:customStyle="1" w:styleId="3fe">
    <w:name w:val="Абзац списка3"/>
    <w:basedOn w:val="a3"/>
    <w:link w:val="ListParagraphChar3"/>
    <w:rsid w:val="002102E2"/>
    <w:pPr>
      <w:ind w:left="708"/>
    </w:pPr>
    <w:rPr>
      <w:sz w:val="20"/>
      <w:szCs w:val="20"/>
    </w:rPr>
  </w:style>
  <w:style w:type="character" w:customStyle="1" w:styleId="ListParagraphChar3">
    <w:name w:val="List Paragraph Char3"/>
    <w:link w:val="3fe"/>
    <w:locked/>
    <w:rsid w:val="002102E2"/>
    <w:rPr>
      <w:rFonts w:ascii="Times New Roman" w:eastAsia="Times New Roman" w:hAnsi="Times New Roman" w:cs="Times New Roman"/>
      <w:sz w:val="20"/>
      <w:szCs w:val="20"/>
      <w:lang w:eastAsia="ru-RU"/>
    </w:rPr>
  </w:style>
  <w:style w:type="paragraph" w:customStyle="1" w:styleId="5a">
    <w:name w:val="Обычный5"/>
    <w:rsid w:val="002102E2"/>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2102E2"/>
    <w:rPr>
      <w:rFonts w:ascii="Times New Roman" w:hAnsi="Times New Roman"/>
    </w:rPr>
  </w:style>
  <w:style w:type="paragraph" w:customStyle="1" w:styleId="msonormal0">
    <w:name w:val="msonormal"/>
    <w:basedOn w:val="a3"/>
    <w:rsid w:val="002102E2"/>
    <w:pPr>
      <w:spacing w:before="100" w:beforeAutospacing="1" w:after="100" w:afterAutospacing="1"/>
    </w:pPr>
  </w:style>
  <w:style w:type="table" w:customStyle="1" w:styleId="2fffa">
    <w:name w:val="Сетка таблицы2"/>
    <w:rsid w:val="002102E2"/>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2102E2"/>
    <w:rPr>
      <w:lang w:val="en-US"/>
    </w:rPr>
  </w:style>
  <w:style w:type="paragraph" w:customStyle="1" w:styleId="2fffb">
    <w:name w:val="Без интервала2"/>
    <w:link w:val="NoSpacingChar2"/>
    <w:rsid w:val="002102E2"/>
    <w:pPr>
      <w:spacing w:beforeAutospacing="1" w:after="0" w:afterAutospacing="1" w:line="240" w:lineRule="auto"/>
    </w:pPr>
    <w:rPr>
      <w:lang w:val="en-US"/>
    </w:rPr>
  </w:style>
  <w:style w:type="paragraph" w:customStyle="1" w:styleId="21f5">
    <w:name w:val="Обычный21"/>
    <w:rsid w:val="002102E2"/>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2102E2"/>
    <w:rPr>
      <w:color w:val="808080"/>
    </w:rPr>
  </w:style>
  <w:style w:type="character" w:customStyle="1" w:styleId="2fffd">
    <w:name w:val="Слабое выделение2"/>
    <w:rsid w:val="002102E2"/>
    <w:rPr>
      <w:i/>
      <w:color w:val="808080"/>
    </w:rPr>
  </w:style>
  <w:style w:type="character" w:customStyle="1" w:styleId="2fffe">
    <w:name w:val="Сильное выделение2"/>
    <w:rsid w:val="002102E2"/>
    <w:rPr>
      <w:b/>
      <w:i/>
      <w:color w:val="4F81BD"/>
    </w:rPr>
  </w:style>
  <w:style w:type="character" w:customStyle="1" w:styleId="2ffff">
    <w:name w:val="Слабая ссылка2"/>
    <w:rsid w:val="002102E2"/>
    <w:rPr>
      <w:smallCaps/>
      <w:color w:val="C0504D"/>
      <w:u w:val="single"/>
    </w:rPr>
  </w:style>
  <w:style w:type="character" w:customStyle="1" w:styleId="2ffff0">
    <w:name w:val="Сильная ссылка2"/>
    <w:rsid w:val="002102E2"/>
    <w:rPr>
      <w:b/>
      <w:smallCaps/>
      <w:color w:val="C0504D"/>
      <w:spacing w:val="5"/>
      <w:u w:val="single"/>
    </w:rPr>
  </w:style>
  <w:style w:type="character" w:customStyle="1" w:styleId="2ffff1">
    <w:name w:val="Название книги2"/>
    <w:rsid w:val="002102E2"/>
    <w:rPr>
      <w:b/>
      <w:smallCaps/>
      <w:spacing w:val="5"/>
    </w:rPr>
  </w:style>
  <w:style w:type="paragraph" w:customStyle="1" w:styleId="2ffff2">
    <w:name w:val="Заголовок оглавления2"/>
    <w:basedOn w:val="11"/>
    <w:next w:val="a3"/>
    <w:rsid w:val="002102E2"/>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2102E2"/>
    <w:pPr>
      <w:jc w:val="center"/>
    </w:pPr>
    <w:rPr>
      <w:sz w:val="20"/>
      <w:szCs w:val="20"/>
      <w:lang w:val="en-US"/>
    </w:rPr>
  </w:style>
  <w:style w:type="character" w:customStyle="1" w:styleId="3ff">
    <w:name w:val="Название Знак3"/>
    <w:link w:val="83"/>
    <w:locked/>
    <w:rsid w:val="002102E2"/>
    <w:rPr>
      <w:rFonts w:ascii="Times New Roman" w:eastAsia="Times New Roman" w:hAnsi="Times New Roman" w:cs="Times New Roman"/>
      <w:sz w:val="20"/>
      <w:szCs w:val="20"/>
      <w:lang w:val="en-US" w:eastAsia="ru-RU"/>
    </w:rPr>
  </w:style>
  <w:style w:type="paragraph" w:customStyle="1" w:styleId="31e">
    <w:name w:val="Абзац списка31"/>
    <w:basedOn w:val="a3"/>
    <w:rsid w:val="002102E2"/>
    <w:pPr>
      <w:ind w:left="708"/>
    </w:pPr>
    <w:rPr>
      <w:sz w:val="20"/>
      <w:szCs w:val="20"/>
    </w:rPr>
  </w:style>
  <w:style w:type="character" w:customStyle="1" w:styleId="21f6">
    <w:name w:val="Слабое выделение21"/>
    <w:rsid w:val="002102E2"/>
    <w:rPr>
      <w:i/>
      <w:color w:val="808080"/>
    </w:rPr>
  </w:style>
  <w:style w:type="paragraph" w:customStyle="1" w:styleId="516">
    <w:name w:val="Обычный51"/>
    <w:basedOn w:val="a3"/>
    <w:rsid w:val="002102E2"/>
    <w:pPr>
      <w:spacing w:before="100" w:beforeAutospacing="1" w:after="100" w:afterAutospacing="1"/>
    </w:pPr>
  </w:style>
  <w:style w:type="paragraph" w:customStyle="1" w:styleId="21f7">
    <w:name w:val="Без интервала21"/>
    <w:rsid w:val="002102E2"/>
    <w:pPr>
      <w:spacing w:after="0" w:line="240" w:lineRule="auto"/>
    </w:pPr>
    <w:rPr>
      <w:rFonts w:ascii="Calibri" w:eastAsia="Times New Roman" w:hAnsi="Calibri" w:cs="Times New Roman"/>
      <w:lang w:val="en-US"/>
    </w:rPr>
  </w:style>
  <w:style w:type="character" w:customStyle="1" w:styleId="21f8">
    <w:name w:val="Сильное выделение21"/>
    <w:rsid w:val="002102E2"/>
    <w:rPr>
      <w:b/>
      <w:i/>
      <w:color w:val="4F81BD"/>
    </w:rPr>
  </w:style>
  <w:style w:type="paragraph" w:customStyle="1" w:styleId="2ffff3">
    <w:name w:val="Подзаголовок2"/>
    <w:basedOn w:val="a3"/>
    <w:rsid w:val="002102E2"/>
    <w:pPr>
      <w:spacing w:line="312" w:lineRule="auto"/>
    </w:pPr>
    <w:rPr>
      <w:rFonts w:ascii="Arial" w:hAnsi="Arial" w:cs="Arial"/>
      <w:b/>
      <w:bCs/>
      <w:color w:val="000000"/>
      <w:sz w:val="20"/>
      <w:szCs w:val="20"/>
    </w:rPr>
  </w:style>
  <w:style w:type="paragraph" w:customStyle="1" w:styleId="6c">
    <w:name w:val="Обычный6"/>
    <w:basedOn w:val="a3"/>
    <w:rsid w:val="002102E2"/>
    <w:pPr>
      <w:spacing w:before="100" w:beforeAutospacing="1" w:after="100" w:afterAutospacing="1"/>
    </w:pPr>
  </w:style>
  <w:style w:type="paragraph" w:customStyle="1" w:styleId="3ff0">
    <w:name w:val="Подзаголовок3"/>
    <w:basedOn w:val="a3"/>
    <w:rsid w:val="002102E2"/>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2102E2"/>
    <w:rPr>
      <w:rFonts w:ascii="Courier New" w:hAnsi="Courier New"/>
      <w:sz w:val="20"/>
    </w:rPr>
  </w:style>
  <w:style w:type="character" w:customStyle="1" w:styleId="3311">
    <w:name w:val="Знак3 Знак Знак Знак31"/>
    <w:locked/>
    <w:rsid w:val="002102E2"/>
    <w:rPr>
      <w:rFonts w:ascii="Arial" w:hAnsi="Arial"/>
      <w:b/>
      <w:kern w:val="32"/>
      <w:sz w:val="32"/>
    </w:rPr>
  </w:style>
  <w:style w:type="character" w:customStyle="1" w:styleId="353">
    <w:name w:val="Знак3 Знак Знак5 Знак Знак"/>
    <w:semiHidden/>
    <w:locked/>
    <w:rsid w:val="002102E2"/>
    <w:rPr>
      <w:rFonts w:ascii="Courier New" w:hAnsi="Courier New"/>
      <w:color w:val="000000"/>
      <w:sz w:val="24"/>
    </w:rPr>
  </w:style>
  <w:style w:type="paragraph" w:customStyle="1" w:styleId="3ff1">
    <w:name w:val="Без интервала3"/>
    <w:rsid w:val="002102E2"/>
    <w:pPr>
      <w:spacing w:after="0" w:line="240" w:lineRule="auto"/>
    </w:pPr>
    <w:rPr>
      <w:rFonts w:ascii="Calibri" w:eastAsia="Times New Roman" w:hAnsi="Calibri" w:cs="Times New Roman"/>
      <w:lang w:val="en-US"/>
    </w:rPr>
  </w:style>
  <w:style w:type="character" w:customStyle="1" w:styleId="172">
    <w:name w:val="Знак Знак172"/>
    <w:locked/>
    <w:rsid w:val="002102E2"/>
    <w:rPr>
      <w:sz w:val="16"/>
    </w:rPr>
  </w:style>
  <w:style w:type="paragraph" w:customStyle="1" w:styleId="233">
    <w:name w:val="Основной текст 23"/>
    <w:basedOn w:val="a3"/>
    <w:rsid w:val="002102E2"/>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2102E2"/>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2102E2"/>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2102E2"/>
    <w:rPr>
      <w:rFonts w:ascii="Times New Roman" w:hAnsi="Times New Roman"/>
      <w:b/>
      <w:i/>
      <w:sz w:val="26"/>
    </w:rPr>
  </w:style>
  <w:style w:type="character" w:customStyle="1" w:styleId="Heading6Char1">
    <w:name w:val="Heading 6 Char1"/>
    <w:locked/>
    <w:rsid w:val="002102E2"/>
    <w:rPr>
      <w:rFonts w:ascii="Times New Roman" w:hAnsi="Times New Roman"/>
      <w:b/>
      <w:lang w:eastAsia="ru-RU"/>
    </w:rPr>
  </w:style>
  <w:style w:type="character" w:customStyle="1" w:styleId="Heading7Char1">
    <w:name w:val="Heading 7 Char1"/>
    <w:locked/>
    <w:rsid w:val="002102E2"/>
    <w:rPr>
      <w:rFonts w:ascii="Times New Roman" w:hAnsi="Times New Roman"/>
      <w:sz w:val="20"/>
      <w:lang w:eastAsia="ru-RU"/>
    </w:rPr>
  </w:style>
  <w:style w:type="character" w:customStyle="1" w:styleId="Heading8Char1">
    <w:name w:val="Heading 8 Char1"/>
    <w:locked/>
    <w:rsid w:val="002102E2"/>
    <w:rPr>
      <w:rFonts w:ascii="Calibri" w:hAnsi="Calibri"/>
      <w:i/>
      <w:sz w:val="24"/>
    </w:rPr>
  </w:style>
  <w:style w:type="character" w:customStyle="1" w:styleId="Heading9Char1">
    <w:name w:val="Heading 9 Char1"/>
    <w:locked/>
    <w:rsid w:val="002102E2"/>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2102E2"/>
    <w:rPr>
      <w:rFonts w:ascii="Times New Roman" w:hAnsi="Times New Roman"/>
      <w:sz w:val="24"/>
    </w:rPr>
  </w:style>
  <w:style w:type="character" w:customStyle="1" w:styleId="BodyText3Char2">
    <w:name w:val="Body Text 3 Char2"/>
    <w:aliases w:val="Знак5 Char2"/>
    <w:locked/>
    <w:rsid w:val="002102E2"/>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2102E2"/>
    <w:rPr>
      <w:rFonts w:ascii="Courier New" w:hAnsi="Courier New"/>
      <w:color w:val="000000"/>
      <w:sz w:val="24"/>
    </w:rPr>
  </w:style>
  <w:style w:type="character" w:customStyle="1" w:styleId="BodyTextFirstIndent2Char2">
    <w:name w:val="Body Text First Indent 2 Char2"/>
    <w:locked/>
    <w:rsid w:val="002102E2"/>
    <w:rPr>
      <w:rFonts w:ascii="Times New Roman" w:hAnsi="Times New Roman"/>
      <w:sz w:val="24"/>
      <w:lang w:eastAsia="ru-RU"/>
    </w:rPr>
  </w:style>
  <w:style w:type="character" w:customStyle="1" w:styleId="HTMLPreformattedChar1">
    <w:name w:val="HTML Preformatted Char1"/>
    <w:locked/>
    <w:rsid w:val="002102E2"/>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2102E2"/>
    <w:rPr>
      <w:rFonts w:ascii="Cambria" w:hAnsi="Cambria"/>
      <w:b/>
      <w:kern w:val="32"/>
      <w:sz w:val="32"/>
    </w:rPr>
  </w:style>
  <w:style w:type="character" w:customStyle="1" w:styleId="Heading3Char2">
    <w:name w:val="Heading 3 Char2"/>
    <w:aliases w:val="Знак2 Char3,Heading 3 Char21"/>
    <w:locked/>
    <w:rsid w:val="002102E2"/>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2102E2"/>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2102E2"/>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2102E2"/>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2102E2"/>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2102E2"/>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2102E2"/>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2102E2"/>
    <w:rPr>
      <w:sz w:val="24"/>
    </w:rPr>
  </w:style>
  <w:style w:type="character" w:customStyle="1" w:styleId="3120">
    <w:name w:val="Основной текст 3 Знак12"/>
    <w:aliases w:val="Знак5 Знак11"/>
    <w:rsid w:val="002102E2"/>
    <w:rPr>
      <w:sz w:val="16"/>
    </w:rPr>
  </w:style>
  <w:style w:type="character" w:customStyle="1" w:styleId="3140">
    <w:name w:val="Основной текст 3 Знак14"/>
    <w:aliases w:val="Знак5 Знак12,Знак5 Знак13"/>
    <w:semiHidden/>
    <w:rsid w:val="002102E2"/>
    <w:rPr>
      <w:sz w:val="16"/>
    </w:rPr>
  </w:style>
  <w:style w:type="character" w:customStyle="1" w:styleId="CommentSubjectChar3">
    <w:name w:val="Comment Subject Char3"/>
    <w:locked/>
    <w:rsid w:val="002102E2"/>
    <w:rPr>
      <w:sz w:val="16"/>
    </w:rPr>
  </w:style>
  <w:style w:type="character" w:customStyle="1" w:styleId="1200">
    <w:name w:val="Тема примечания Знак120"/>
    <w:semiHidden/>
    <w:rsid w:val="002102E2"/>
    <w:rPr>
      <w:rFonts w:ascii="Times New Roman" w:hAnsi="Times New Roman"/>
      <w:b/>
      <w:sz w:val="20"/>
      <w:lang w:val="ru-RU" w:eastAsia="ru-RU"/>
    </w:rPr>
  </w:style>
  <w:style w:type="character" w:customStyle="1" w:styleId="1190">
    <w:name w:val="Тема примечания Знак119"/>
    <w:semiHidden/>
    <w:rsid w:val="002102E2"/>
    <w:rPr>
      <w:rFonts w:ascii="Times New Roman" w:hAnsi="Times New Roman"/>
      <w:b/>
      <w:sz w:val="20"/>
      <w:lang w:val="ru-RU" w:eastAsia="ru-RU"/>
    </w:rPr>
  </w:style>
  <w:style w:type="character" w:customStyle="1" w:styleId="1180">
    <w:name w:val="Тема примечания Знак118"/>
    <w:semiHidden/>
    <w:rsid w:val="002102E2"/>
    <w:rPr>
      <w:rFonts w:ascii="Times New Roman" w:hAnsi="Times New Roman"/>
      <w:b/>
      <w:sz w:val="20"/>
      <w:lang w:val="ru-RU" w:eastAsia="ru-RU"/>
    </w:rPr>
  </w:style>
  <w:style w:type="character" w:customStyle="1" w:styleId="1170">
    <w:name w:val="Тема примечания Знак117"/>
    <w:rsid w:val="002102E2"/>
    <w:rPr>
      <w:rFonts w:ascii="Times New Roman" w:hAnsi="Times New Roman"/>
      <w:b/>
      <w:sz w:val="20"/>
      <w:lang w:val="ru-RU" w:eastAsia="ru-RU"/>
    </w:rPr>
  </w:style>
  <w:style w:type="character" w:customStyle="1" w:styleId="1160">
    <w:name w:val="Тема примечания Знак116"/>
    <w:semiHidden/>
    <w:rsid w:val="002102E2"/>
    <w:rPr>
      <w:rFonts w:ascii="Times New Roman" w:hAnsi="Times New Roman"/>
      <w:b/>
      <w:sz w:val="20"/>
      <w:lang w:val="ru-RU" w:eastAsia="ru-RU"/>
    </w:rPr>
  </w:style>
  <w:style w:type="character" w:customStyle="1" w:styleId="1150">
    <w:name w:val="Тема примечания Знак115"/>
    <w:semiHidden/>
    <w:rsid w:val="002102E2"/>
    <w:rPr>
      <w:rFonts w:ascii="Times New Roman" w:hAnsi="Times New Roman"/>
      <w:b/>
      <w:sz w:val="20"/>
      <w:lang w:val="ru-RU" w:eastAsia="ru-RU"/>
    </w:rPr>
  </w:style>
  <w:style w:type="character" w:customStyle="1" w:styleId="1140">
    <w:name w:val="Тема примечания Знак114"/>
    <w:semiHidden/>
    <w:rsid w:val="002102E2"/>
    <w:rPr>
      <w:rFonts w:ascii="Times New Roman" w:hAnsi="Times New Roman"/>
      <w:b/>
      <w:sz w:val="20"/>
      <w:lang w:val="ru-RU" w:eastAsia="ru-RU"/>
    </w:rPr>
  </w:style>
  <w:style w:type="character" w:customStyle="1" w:styleId="1130">
    <w:name w:val="Тема примечания Знак113"/>
    <w:semiHidden/>
    <w:rsid w:val="002102E2"/>
    <w:rPr>
      <w:rFonts w:ascii="Times New Roman" w:hAnsi="Times New Roman"/>
      <w:b/>
      <w:sz w:val="20"/>
      <w:lang w:val="ru-RU" w:eastAsia="ru-RU"/>
    </w:rPr>
  </w:style>
  <w:style w:type="character" w:customStyle="1" w:styleId="1120">
    <w:name w:val="Тема примечания Знак112"/>
    <w:semiHidden/>
    <w:rsid w:val="002102E2"/>
    <w:rPr>
      <w:rFonts w:ascii="Times New Roman" w:hAnsi="Times New Roman"/>
      <w:b/>
      <w:sz w:val="20"/>
      <w:lang w:val="ru-RU" w:eastAsia="ru-RU"/>
    </w:rPr>
  </w:style>
  <w:style w:type="character" w:customStyle="1" w:styleId="1112">
    <w:name w:val="Тема примечания Знак111"/>
    <w:rsid w:val="002102E2"/>
    <w:rPr>
      <w:rFonts w:ascii="Times New Roman" w:hAnsi="Times New Roman"/>
      <w:b/>
      <w:sz w:val="20"/>
      <w:lang w:val="ru-RU" w:eastAsia="ru-RU"/>
    </w:rPr>
  </w:style>
  <w:style w:type="character" w:customStyle="1" w:styleId="1101">
    <w:name w:val="Тема примечания Знак110"/>
    <w:semiHidden/>
    <w:rsid w:val="002102E2"/>
    <w:rPr>
      <w:rFonts w:ascii="Times New Roman" w:hAnsi="Times New Roman"/>
      <w:b/>
      <w:sz w:val="20"/>
      <w:lang w:val="ru-RU" w:eastAsia="ru-RU"/>
    </w:rPr>
  </w:style>
  <w:style w:type="character" w:customStyle="1" w:styleId="192">
    <w:name w:val="Тема примечания Знак19"/>
    <w:rsid w:val="002102E2"/>
    <w:rPr>
      <w:rFonts w:ascii="Times New Roman" w:hAnsi="Times New Roman"/>
      <w:b/>
      <w:sz w:val="20"/>
      <w:lang w:val="ru-RU" w:eastAsia="ru-RU"/>
    </w:rPr>
  </w:style>
  <w:style w:type="character" w:customStyle="1" w:styleId="182">
    <w:name w:val="Тема примечания Знак18"/>
    <w:semiHidden/>
    <w:rsid w:val="002102E2"/>
    <w:rPr>
      <w:rFonts w:ascii="Times New Roman" w:hAnsi="Times New Roman"/>
      <w:b/>
      <w:sz w:val="20"/>
      <w:lang w:val="ru-RU" w:eastAsia="ru-RU"/>
    </w:rPr>
  </w:style>
  <w:style w:type="character" w:customStyle="1" w:styleId="173">
    <w:name w:val="Тема примечания Знак17"/>
    <w:semiHidden/>
    <w:rsid w:val="002102E2"/>
    <w:rPr>
      <w:rFonts w:ascii="Times New Roman" w:hAnsi="Times New Roman"/>
      <w:b/>
      <w:sz w:val="20"/>
      <w:lang w:val="ru-RU" w:eastAsia="ru-RU"/>
    </w:rPr>
  </w:style>
  <w:style w:type="character" w:customStyle="1" w:styleId="163">
    <w:name w:val="Тема примечания Знак16"/>
    <w:semiHidden/>
    <w:rsid w:val="002102E2"/>
    <w:rPr>
      <w:rFonts w:ascii="Times New Roman" w:hAnsi="Times New Roman"/>
      <w:b/>
      <w:sz w:val="20"/>
      <w:lang w:val="ru-RU" w:eastAsia="ru-RU"/>
    </w:rPr>
  </w:style>
  <w:style w:type="character" w:customStyle="1" w:styleId="152">
    <w:name w:val="Тема примечания Знак15"/>
    <w:rsid w:val="002102E2"/>
    <w:rPr>
      <w:rFonts w:ascii="Times New Roman" w:hAnsi="Times New Roman"/>
      <w:b/>
      <w:sz w:val="20"/>
      <w:lang w:val="ru-RU" w:eastAsia="ru-RU"/>
    </w:rPr>
  </w:style>
  <w:style w:type="character" w:customStyle="1" w:styleId="146">
    <w:name w:val="Тема примечания Знак14"/>
    <w:semiHidden/>
    <w:rsid w:val="002102E2"/>
    <w:rPr>
      <w:rFonts w:ascii="Times New Roman" w:hAnsi="Times New Roman"/>
      <w:b/>
      <w:sz w:val="20"/>
      <w:lang w:val="ru-RU" w:eastAsia="ru-RU"/>
    </w:rPr>
  </w:style>
  <w:style w:type="character" w:customStyle="1" w:styleId="138">
    <w:name w:val="Тема примечания Знак13"/>
    <w:semiHidden/>
    <w:rsid w:val="002102E2"/>
    <w:rPr>
      <w:rFonts w:ascii="Times New Roman" w:hAnsi="Times New Roman"/>
      <w:b/>
      <w:sz w:val="20"/>
      <w:lang w:val="ru-RU" w:eastAsia="ru-RU"/>
    </w:rPr>
  </w:style>
  <w:style w:type="character" w:customStyle="1" w:styleId="12e">
    <w:name w:val="Тема примечания Знак12"/>
    <w:rsid w:val="002102E2"/>
    <w:rPr>
      <w:rFonts w:ascii="Times New Roman" w:hAnsi="Times New Roman"/>
      <w:b/>
      <w:sz w:val="20"/>
      <w:lang w:val="ru-RU" w:eastAsia="ru-RU"/>
    </w:rPr>
  </w:style>
  <w:style w:type="character" w:customStyle="1" w:styleId="11f2">
    <w:name w:val="Тема примечания Знак11"/>
    <w:rsid w:val="002102E2"/>
    <w:rPr>
      <w:b/>
      <w:lang w:val="ru-RU" w:eastAsia="ru-RU"/>
    </w:rPr>
  </w:style>
  <w:style w:type="character" w:customStyle="1" w:styleId="HTMLAddressChar2">
    <w:name w:val="HTML Address Char2"/>
    <w:locked/>
    <w:rsid w:val="002102E2"/>
    <w:rPr>
      <w:i/>
      <w:sz w:val="24"/>
      <w:lang w:eastAsia="ru-RU"/>
    </w:rPr>
  </w:style>
  <w:style w:type="character" w:customStyle="1" w:styleId="HTML120">
    <w:name w:val="Адрес HTML Знак120"/>
    <w:semiHidden/>
    <w:rsid w:val="002102E2"/>
    <w:rPr>
      <w:i/>
      <w:sz w:val="24"/>
    </w:rPr>
  </w:style>
  <w:style w:type="character" w:customStyle="1" w:styleId="HTML119">
    <w:name w:val="Адрес HTML Знак119"/>
    <w:semiHidden/>
    <w:rsid w:val="002102E2"/>
    <w:rPr>
      <w:i/>
      <w:sz w:val="24"/>
    </w:rPr>
  </w:style>
  <w:style w:type="character" w:customStyle="1" w:styleId="HTML118">
    <w:name w:val="Адрес HTML Знак118"/>
    <w:semiHidden/>
    <w:rsid w:val="002102E2"/>
    <w:rPr>
      <w:i/>
      <w:sz w:val="24"/>
    </w:rPr>
  </w:style>
  <w:style w:type="character" w:customStyle="1" w:styleId="HTML117">
    <w:name w:val="Адрес HTML Знак117"/>
    <w:rsid w:val="002102E2"/>
    <w:rPr>
      <w:i/>
      <w:sz w:val="24"/>
    </w:rPr>
  </w:style>
  <w:style w:type="character" w:customStyle="1" w:styleId="HTML116">
    <w:name w:val="Адрес HTML Знак116"/>
    <w:semiHidden/>
    <w:rsid w:val="002102E2"/>
    <w:rPr>
      <w:i/>
      <w:sz w:val="24"/>
    </w:rPr>
  </w:style>
  <w:style w:type="character" w:customStyle="1" w:styleId="HTML115">
    <w:name w:val="Адрес HTML Знак115"/>
    <w:semiHidden/>
    <w:rsid w:val="002102E2"/>
    <w:rPr>
      <w:i/>
      <w:sz w:val="24"/>
    </w:rPr>
  </w:style>
  <w:style w:type="character" w:customStyle="1" w:styleId="HTML114">
    <w:name w:val="Адрес HTML Знак114"/>
    <w:semiHidden/>
    <w:rsid w:val="002102E2"/>
    <w:rPr>
      <w:i/>
      <w:sz w:val="24"/>
    </w:rPr>
  </w:style>
  <w:style w:type="character" w:customStyle="1" w:styleId="HTML113">
    <w:name w:val="Адрес HTML Знак113"/>
    <w:semiHidden/>
    <w:rsid w:val="002102E2"/>
    <w:rPr>
      <w:i/>
      <w:sz w:val="24"/>
    </w:rPr>
  </w:style>
  <w:style w:type="character" w:customStyle="1" w:styleId="HTML112">
    <w:name w:val="Адрес HTML Знак112"/>
    <w:semiHidden/>
    <w:rsid w:val="002102E2"/>
    <w:rPr>
      <w:i/>
      <w:sz w:val="24"/>
    </w:rPr>
  </w:style>
  <w:style w:type="character" w:customStyle="1" w:styleId="HTML111">
    <w:name w:val="Адрес HTML Знак111"/>
    <w:rsid w:val="002102E2"/>
    <w:rPr>
      <w:i/>
      <w:sz w:val="24"/>
    </w:rPr>
  </w:style>
  <w:style w:type="character" w:customStyle="1" w:styleId="HTML110">
    <w:name w:val="Адрес HTML Знак110"/>
    <w:semiHidden/>
    <w:rsid w:val="002102E2"/>
    <w:rPr>
      <w:i/>
      <w:sz w:val="24"/>
    </w:rPr>
  </w:style>
  <w:style w:type="character" w:customStyle="1" w:styleId="HTML19">
    <w:name w:val="Адрес HTML Знак19"/>
    <w:rsid w:val="002102E2"/>
    <w:rPr>
      <w:i/>
      <w:sz w:val="24"/>
    </w:rPr>
  </w:style>
  <w:style w:type="character" w:customStyle="1" w:styleId="HTML18">
    <w:name w:val="Адрес HTML Знак18"/>
    <w:semiHidden/>
    <w:rsid w:val="002102E2"/>
    <w:rPr>
      <w:i/>
      <w:sz w:val="24"/>
    </w:rPr>
  </w:style>
  <w:style w:type="character" w:customStyle="1" w:styleId="HTML17">
    <w:name w:val="Адрес HTML Знак17"/>
    <w:semiHidden/>
    <w:rsid w:val="002102E2"/>
    <w:rPr>
      <w:i/>
      <w:sz w:val="24"/>
    </w:rPr>
  </w:style>
  <w:style w:type="character" w:customStyle="1" w:styleId="HTML16">
    <w:name w:val="Адрес HTML Знак16"/>
    <w:semiHidden/>
    <w:rsid w:val="002102E2"/>
    <w:rPr>
      <w:i/>
      <w:sz w:val="24"/>
    </w:rPr>
  </w:style>
  <w:style w:type="character" w:customStyle="1" w:styleId="HTML15">
    <w:name w:val="Адрес HTML Знак15"/>
    <w:rsid w:val="002102E2"/>
    <w:rPr>
      <w:i/>
      <w:sz w:val="24"/>
    </w:rPr>
  </w:style>
  <w:style w:type="character" w:customStyle="1" w:styleId="HTML14">
    <w:name w:val="Адрес HTML Знак14"/>
    <w:semiHidden/>
    <w:rsid w:val="002102E2"/>
    <w:rPr>
      <w:i/>
      <w:sz w:val="24"/>
    </w:rPr>
  </w:style>
  <w:style w:type="character" w:customStyle="1" w:styleId="HTML130">
    <w:name w:val="Адрес HTML Знак13"/>
    <w:semiHidden/>
    <w:rsid w:val="002102E2"/>
    <w:rPr>
      <w:i/>
      <w:sz w:val="24"/>
    </w:rPr>
  </w:style>
  <w:style w:type="character" w:customStyle="1" w:styleId="HTML121">
    <w:name w:val="Адрес HTML Знак12"/>
    <w:rsid w:val="002102E2"/>
    <w:rPr>
      <w:i/>
      <w:sz w:val="22"/>
    </w:rPr>
  </w:style>
  <w:style w:type="character" w:customStyle="1" w:styleId="1220">
    <w:name w:val="Знак1 Знак Знак22"/>
    <w:locked/>
    <w:rsid w:val="002102E2"/>
    <w:rPr>
      <w:sz w:val="24"/>
    </w:rPr>
  </w:style>
  <w:style w:type="character" w:customStyle="1" w:styleId="IntenseQuoteChar7">
    <w:name w:val="Intense Quote Char7"/>
    <w:locked/>
    <w:rsid w:val="002102E2"/>
    <w:rPr>
      <w:rFonts w:ascii="Calibri" w:hAnsi="Calibri"/>
      <w:b/>
      <w:i/>
      <w:color w:val="4F81BD"/>
      <w:sz w:val="24"/>
    </w:rPr>
  </w:style>
  <w:style w:type="character" w:customStyle="1" w:styleId="1250">
    <w:name w:val="Знак1 Знак Знак25"/>
    <w:locked/>
    <w:rsid w:val="002102E2"/>
    <w:rPr>
      <w:sz w:val="24"/>
    </w:rPr>
  </w:style>
  <w:style w:type="character" w:customStyle="1" w:styleId="1240">
    <w:name w:val="Знак1 Знак Знак24"/>
    <w:locked/>
    <w:rsid w:val="002102E2"/>
    <w:rPr>
      <w:sz w:val="24"/>
    </w:rPr>
  </w:style>
  <w:style w:type="character" w:customStyle="1" w:styleId="1230">
    <w:name w:val="Знак1 Знак Знак23"/>
    <w:locked/>
    <w:rsid w:val="002102E2"/>
    <w:rPr>
      <w:sz w:val="24"/>
    </w:rPr>
  </w:style>
  <w:style w:type="character" w:customStyle="1" w:styleId="1201">
    <w:name w:val="Выделенная цитата Знак120"/>
    <w:rsid w:val="002102E2"/>
    <w:rPr>
      <w:i/>
      <w:color w:val="5B9BD5"/>
      <w:sz w:val="24"/>
    </w:rPr>
  </w:style>
  <w:style w:type="character" w:customStyle="1" w:styleId="1191">
    <w:name w:val="Выделенная цитата Знак119"/>
    <w:rsid w:val="002102E2"/>
    <w:rPr>
      <w:i/>
      <w:color w:val="5B9BD5"/>
      <w:sz w:val="24"/>
    </w:rPr>
  </w:style>
  <w:style w:type="character" w:customStyle="1" w:styleId="1181">
    <w:name w:val="Выделенная цитата Знак118"/>
    <w:rsid w:val="002102E2"/>
    <w:rPr>
      <w:i/>
      <w:color w:val="5B9BD5"/>
      <w:sz w:val="24"/>
    </w:rPr>
  </w:style>
  <w:style w:type="character" w:customStyle="1" w:styleId="1171">
    <w:name w:val="Выделенная цитата Знак117"/>
    <w:rsid w:val="002102E2"/>
    <w:rPr>
      <w:i/>
      <w:color w:val="5B9BD5"/>
      <w:sz w:val="24"/>
    </w:rPr>
  </w:style>
  <w:style w:type="character" w:customStyle="1" w:styleId="1161">
    <w:name w:val="Выделенная цитата Знак116"/>
    <w:rsid w:val="002102E2"/>
    <w:rPr>
      <w:i/>
      <w:color w:val="5B9BD5"/>
      <w:sz w:val="24"/>
    </w:rPr>
  </w:style>
  <w:style w:type="character" w:customStyle="1" w:styleId="1151">
    <w:name w:val="Выделенная цитата Знак115"/>
    <w:rsid w:val="002102E2"/>
    <w:rPr>
      <w:i/>
      <w:color w:val="5B9BD5"/>
      <w:sz w:val="24"/>
    </w:rPr>
  </w:style>
  <w:style w:type="character" w:customStyle="1" w:styleId="1141">
    <w:name w:val="Выделенная цитата Знак114"/>
    <w:rsid w:val="002102E2"/>
    <w:rPr>
      <w:i/>
      <w:color w:val="5B9BD5"/>
      <w:sz w:val="24"/>
    </w:rPr>
  </w:style>
  <w:style w:type="character" w:customStyle="1" w:styleId="1131">
    <w:name w:val="Выделенная цитата Знак113"/>
    <w:rsid w:val="002102E2"/>
    <w:rPr>
      <w:i/>
      <w:color w:val="5B9BD5"/>
      <w:sz w:val="24"/>
    </w:rPr>
  </w:style>
  <w:style w:type="character" w:customStyle="1" w:styleId="1121">
    <w:name w:val="Выделенная цитата Знак112"/>
    <w:rsid w:val="002102E2"/>
    <w:rPr>
      <w:i/>
      <w:color w:val="5B9BD5"/>
      <w:sz w:val="24"/>
    </w:rPr>
  </w:style>
  <w:style w:type="character" w:customStyle="1" w:styleId="1113">
    <w:name w:val="Выделенная цитата Знак111"/>
    <w:rsid w:val="002102E2"/>
    <w:rPr>
      <w:i/>
      <w:color w:val="5B9BD5"/>
      <w:sz w:val="24"/>
    </w:rPr>
  </w:style>
  <w:style w:type="character" w:customStyle="1" w:styleId="1102">
    <w:name w:val="Выделенная цитата Знак110"/>
    <w:rsid w:val="002102E2"/>
    <w:rPr>
      <w:i/>
      <w:color w:val="5B9BD5"/>
      <w:sz w:val="24"/>
    </w:rPr>
  </w:style>
  <w:style w:type="character" w:customStyle="1" w:styleId="193">
    <w:name w:val="Выделенная цитата Знак19"/>
    <w:rsid w:val="002102E2"/>
    <w:rPr>
      <w:i/>
      <w:color w:val="5B9BD5"/>
      <w:sz w:val="24"/>
    </w:rPr>
  </w:style>
  <w:style w:type="character" w:customStyle="1" w:styleId="183">
    <w:name w:val="Выделенная цитата Знак18"/>
    <w:rsid w:val="002102E2"/>
    <w:rPr>
      <w:i/>
      <w:color w:val="5B9BD5"/>
      <w:sz w:val="24"/>
    </w:rPr>
  </w:style>
  <w:style w:type="character" w:customStyle="1" w:styleId="174">
    <w:name w:val="Выделенная цитата Знак17"/>
    <w:rsid w:val="002102E2"/>
    <w:rPr>
      <w:i/>
      <w:color w:val="5B9BD5"/>
      <w:sz w:val="24"/>
    </w:rPr>
  </w:style>
  <w:style w:type="character" w:customStyle="1" w:styleId="164">
    <w:name w:val="Выделенная цитата Знак16"/>
    <w:rsid w:val="002102E2"/>
    <w:rPr>
      <w:i/>
      <w:color w:val="5B9BD5"/>
      <w:sz w:val="24"/>
    </w:rPr>
  </w:style>
  <w:style w:type="character" w:customStyle="1" w:styleId="153">
    <w:name w:val="Выделенная цитата Знак15"/>
    <w:rsid w:val="002102E2"/>
    <w:rPr>
      <w:i/>
      <w:color w:val="5B9BD5"/>
      <w:sz w:val="24"/>
    </w:rPr>
  </w:style>
  <w:style w:type="character" w:customStyle="1" w:styleId="147">
    <w:name w:val="Выделенная цитата Знак14"/>
    <w:rsid w:val="002102E2"/>
    <w:rPr>
      <w:i/>
      <w:color w:val="5B9BD5"/>
      <w:sz w:val="24"/>
    </w:rPr>
  </w:style>
  <w:style w:type="character" w:customStyle="1" w:styleId="139">
    <w:name w:val="Выделенная цитата Знак13"/>
    <w:rsid w:val="002102E2"/>
    <w:rPr>
      <w:i/>
      <w:color w:val="5B9BD5"/>
      <w:sz w:val="24"/>
    </w:rPr>
  </w:style>
  <w:style w:type="character" w:customStyle="1" w:styleId="12f">
    <w:name w:val="Выделенная цитата Знак12"/>
    <w:rsid w:val="002102E2"/>
    <w:rPr>
      <w:i/>
      <w:color w:val="5B9BD5"/>
      <w:sz w:val="24"/>
    </w:rPr>
  </w:style>
  <w:style w:type="character" w:customStyle="1" w:styleId="3113">
    <w:name w:val="Основной текст 3 Знак11"/>
    <w:aliases w:val="Знак5 Знак25"/>
    <w:locked/>
    <w:rsid w:val="002102E2"/>
    <w:rPr>
      <w:rFonts w:ascii="Times New Roman" w:hAnsi="Times New Roman"/>
      <w:sz w:val="16"/>
      <w:lang w:val="ru-RU" w:eastAsia="ru-RU"/>
    </w:rPr>
  </w:style>
  <w:style w:type="character" w:customStyle="1" w:styleId="HTML11a">
    <w:name w:val="Адрес HTML Знак11"/>
    <w:rsid w:val="002102E2"/>
    <w:rPr>
      <w:rFonts w:ascii="Times New Roman" w:hAnsi="Times New Roman"/>
      <w:i/>
      <w:sz w:val="24"/>
    </w:rPr>
  </w:style>
  <w:style w:type="character" w:customStyle="1" w:styleId="1ffffffc">
    <w:name w:val="Без интервала Знак1"/>
    <w:link w:val="4d"/>
    <w:locked/>
    <w:rsid w:val="002102E2"/>
  </w:style>
  <w:style w:type="paragraph" w:customStyle="1" w:styleId="4d">
    <w:name w:val="Без интервала4"/>
    <w:link w:val="1ffffffc"/>
    <w:rsid w:val="002102E2"/>
    <w:pPr>
      <w:spacing w:after="0" w:line="240" w:lineRule="auto"/>
    </w:pPr>
  </w:style>
  <w:style w:type="character" w:customStyle="1" w:styleId="3114">
    <w:name w:val="Знак3 Знак Знак11"/>
    <w:aliases w:val="Знак3 Знак Знак Знак12"/>
    <w:locked/>
    <w:rsid w:val="002102E2"/>
    <w:rPr>
      <w:rFonts w:ascii="Arial" w:hAnsi="Arial"/>
      <w:b/>
      <w:i/>
      <w:sz w:val="28"/>
      <w:lang w:val="ru-RU" w:eastAsia="en-US"/>
    </w:rPr>
  </w:style>
  <w:style w:type="character" w:customStyle="1" w:styleId="11f3">
    <w:name w:val="Выделенная цитата Знак11"/>
    <w:rsid w:val="002102E2"/>
    <w:rPr>
      <w:b/>
      <w:i/>
      <w:color w:val="4F81BD"/>
      <w:sz w:val="24"/>
    </w:rPr>
  </w:style>
  <w:style w:type="character" w:customStyle="1" w:styleId="2115">
    <w:name w:val="Цитата 2 Знак11"/>
    <w:rsid w:val="002102E2"/>
    <w:rPr>
      <w:i/>
      <w:color w:val="404040"/>
      <w:sz w:val="24"/>
    </w:rPr>
  </w:style>
  <w:style w:type="character" w:customStyle="1" w:styleId="1ffffffd">
    <w:name w:val="Абзац списка Знак1"/>
    <w:locked/>
    <w:rsid w:val="002102E2"/>
    <w:rPr>
      <w:rFonts w:ascii="Times New Roman" w:hAnsi="Times New Roman"/>
      <w:sz w:val="24"/>
    </w:rPr>
  </w:style>
  <w:style w:type="character" w:customStyle="1" w:styleId="202">
    <w:name w:val="Знак Знак202"/>
    <w:rsid w:val="002102E2"/>
    <w:rPr>
      <w:rFonts w:ascii="Arial" w:hAnsi="Arial"/>
      <w:sz w:val="22"/>
    </w:rPr>
  </w:style>
  <w:style w:type="paragraph" w:customStyle="1" w:styleId="3ff2">
    <w:name w:val="Знак Знак Знак Знак Знак Знак3"/>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2102E2"/>
    <w:rPr>
      <w:b/>
      <w:sz w:val="27"/>
      <w:lang w:val="ru-RU" w:eastAsia="ru-RU"/>
    </w:rPr>
  </w:style>
  <w:style w:type="character" w:customStyle="1" w:styleId="102">
    <w:name w:val="Знак Знак102"/>
    <w:locked/>
    <w:rsid w:val="002102E2"/>
    <w:rPr>
      <w:sz w:val="16"/>
      <w:lang w:val="ru-RU" w:eastAsia="ru-RU"/>
    </w:rPr>
  </w:style>
  <w:style w:type="character" w:customStyle="1" w:styleId="6120">
    <w:name w:val="Знак Знак612"/>
    <w:rsid w:val="002102E2"/>
    <w:rPr>
      <w:rFonts w:ascii="Arial" w:hAnsi="Arial"/>
      <w:b/>
      <w:i/>
      <w:sz w:val="28"/>
      <w:lang w:val="ru-RU" w:eastAsia="en-US"/>
    </w:rPr>
  </w:style>
  <w:style w:type="character" w:customStyle="1" w:styleId="1630">
    <w:name w:val="Знак Знак163"/>
    <w:locked/>
    <w:rsid w:val="002102E2"/>
    <w:rPr>
      <w:b/>
      <w:caps/>
      <w:sz w:val="24"/>
      <w:lang w:val="ru-RU" w:eastAsia="ru-RU"/>
    </w:rPr>
  </w:style>
  <w:style w:type="character" w:customStyle="1" w:styleId="4e">
    <w:name w:val="Знак Знак Знак4"/>
    <w:rsid w:val="002102E2"/>
    <w:rPr>
      <w:rFonts w:ascii="Times New Roman" w:hAnsi="Times New Roman"/>
      <w:b/>
      <w:caps/>
      <w:sz w:val="28"/>
    </w:rPr>
  </w:style>
  <w:style w:type="character" w:customStyle="1" w:styleId="2520">
    <w:name w:val="Знак Знак252"/>
    <w:rsid w:val="002102E2"/>
    <w:rPr>
      <w:rFonts w:ascii="Times New Roman" w:hAnsi="Times New Roman"/>
      <w:b/>
      <w:sz w:val="28"/>
    </w:rPr>
  </w:style>
  <w:style w:type="character" w:customStyle="1" w:styleId="2220">
    <w:name w:val="Знак Знак222"/>
    <w:rsid w:val="002102E2"/>
    <w:rPr>
      <w:rFonts w:ascii="Times New Roman" w:hAnsi="Times New Roman"/>
      <w:sz w:val="24"/>
    </w:rPr>
  </w:style>
  <w:style w:type="character" w:customStyle="1" w:styleId="1920">
    <w:name w:val="Знак Знак192"/>
    <w:rsid w:val="002102E2"/>
    <w:rPr>
      <w:rFonts w:ascii="Times New Roman" w:hAnsi="Times New Roman"/>
      <w:sz w:val="16"/>
      <w:lang w:eastAsia="ru-RU"/>
    </w:rPr>
  </w:style>
  <w:style w:type="character" w:customStyle="1" w:styleId="1820">
    <w:name w:val="Знак Знак182"/>
    <w:rsid w:val="002102E2"/>
    <w:rPr>
      <w:rFonts w:ascii="Courier New" w:hAnsi="Courier New"/>
    </w:rPr>
  </w:style>
  <w:style w:type="character" w:customStyle="1" w:styleId="1520">
    <w:name w:val="Знак Знак152"/>
    <w:rsid w:val="002102E2"/>
    <w:rPr>
      <w:b/>
      <w:sz w:val="28"/>
    </w:rPr>
  </w:style>
  <w:style w:type="character" w:customStyle="1" w:styleId="4120">
    <w:name w:val="Знак Знак412"/>
    <w:locked/>
    <w:rsid w:val="002102E2"/>
    <w:rPr>
      <w:rFonts w:ascii="Arial" w:hAnsi="Arial"/>
      <w:b/>
      <w:i/>
      <w:sz w:val="28"/>
      <w:lang w:val="ru-RU" w:eastAsia="en-US"/>
    </w:rPr>
  </w:style>
  <w:style w:type="character" w:customStyle="1" w:styleId="2330">
    <w:name w:val="Знак Знак23 Знак3"/>
    <w:aliases w:val="Знак Знак3 Знак3"/>
    <w:locked/>
    <w:rsid w:val="002102E2"/>
    <w:rPr>
      <w:rFonts w:ascii="Tahoma" w:hAnsi="Tahoma"/>
      <w:sz w:val="16"/>
    </w:rPr>
  </w:style>
  <w:style w:type="paragraph" w:customStyle="1" w:styleId="4f">
    <w:name w:val="Знак Знак Знак Знак Знак Знак Знак Знак Знак Знак Знак Знак Знак4"/>
    <w:basedOn w:val="a3"/>
    <w:rsid w:val="002102E2"/>
    <w:pPr>
      <w:spacing w:after="160" w:line="240" w:lineRule="exact"/>
    </w:pPr>
    <w:rPr>
      <w:rFonts w:ascii="Verdana" w:hAnsi="Verdana"/>
      <w:lang w:val="en-US" w:eastAsia="en-US"/>
    </w:rPr>
  </w:style>
  <w:style w:type="paragraph" w:customStyle="1" w:styleId="32a">
    <w:name w:val="Знак32"/>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2102E2"/>
    <w:rPr>
      <w:b/>
      <w:caps/>
      <w:sz w:val="24"/>
      <w:lang w:val="ru-RU" w:eastAsia="ru-RU"/>
    </w:rPr>
  </w:style>
  <w:style w:type="character" w:customStyle="1" w:styleId="2ffff5">
    <w:name w:val="Без интервала Знак2"/>
    <w:locked/>
    <w:rsid w:val="002102E2"/>
    <w:rPr>
      <w:sz w:val="24"/>
      <w:lang w:eastAsia="en-US"/>
    </w:rPr>
  </w:style>
  <w:style w:type="character" w:customStyle="1" w:styleId="1122">
    <w:name w:val="Знак1 Знак Знак12"/>
    <w:locked/>
    <w:rsid w:val="002102E2"/>
    <w:rPr>
      <w:rFonts w:ascii="Times New Roman" w:hAnsi="Times New Roman"/>
      <w:sz w:val="24"/>
      <w:lang w:eastAsia="ru-RU"/>
    </w:rPr>
  </w:style>
  <w:style w:type="character" w:customStyle="1" w:styleId="462">
    <w:name w:val="Знак Знак462"/>
    <w:locked/>
    <w:rsid w:val="002102E2"/>
    <w:rPr>
      <w:b/>
      <w:sz w:val="27"/>
      <w:lang w:val="ru-RU" w:eastAsia="ru-RU"/>
    </w:rPr>
  </w:style>
  <w:style w:type="character" w:customStyle="1" w:styleId="482">
    <w:name w:val="Знак Знак482"/>
    <w:locked/>
    <w:rsid w:val="002102E2"/>
    <w:rPr>
      <w:b/>
      <w:sz w:val="27"/>
      <w:lang w:val="ru-RU" w:eastAsia="ru-RU"/>
    </w:rPr>
  </w:style>
  <w:style w:type="character" w:customStyle="1" w:styleId="442">
    <w:name w:val="Знак Знак442"/>
    <w:locked/>
    <w:rsid w:val="002102E2"/>
    <w:rPr>
      <w:sz w:val="24"/>
    </w:rPr>
  </w:style>
  <w:style w:type="character" w:customStyle="1" w:styleId="5120">
    <w:name w:val="Знак Знак512"/>
    <w:locked/>
    <w:rsid w:val="002102E2"/>
    <w:rPr>
      <w:b/>
      <w:sz w:val="27"/>
      <w:lang w:val="ru-RU" w:eastAsia="ru-RU"/>
    </w:rPr>
  </w:style>
  <w:style w:type="character" w:customStyle="1" w:styleId="432">
    <w:name w:val="Знак Знак432"/>
    <w:locked/>
    <w:rsid w:val="002102E2"/>
    <w:rPr>
      <w:color w:val="000000"/>
      <w:sz w:val="24"/>
      <w:lang w:eastAsia="ru-RU"/>
    </w:rPr>
  </w:style>
  <w:style w:type="character" w:customStyle="1" w:styleId="4220">
    <w:name w:val="Знак Знак422"/>
    <w:rsid w:val="002102E2"/>
    <w:rPr>
      <w:rFonts w:ascii="Times New Roman" w:hAnsi="Times New Roman"/>
      <w:sz w:val="16"/>
    </w:rPr>
  </w:style>
  <w:style w:type="character" w:customStyle="1" w:styleId="4920">
    <w:name w:val="Знак Знак492"/>
    <w:rsid w:val="002102E2"/>
    <w:rPr>
      <w:rFonts w:ascii="Times New Roman" w:hAnsi="Times New Roman"/>
      <w:b/>
      <w:caps/>
      <w:sz w:val="24"/>
      <w:lang w:eastAsia="ru-RU"/>
    </w:rPr>
  </w:style>
  <w:style w:type="character" w:customStyle="1" w:styleId="472">
    <w:name w:val="Знак Знак472"/>
    <w:rsid w:val="002102E2"/>
    <w:rPr>
      <w:rFonts w:ascii="Times New Roman" w:hAnsi="Times New Roman"/>
      <w:b/>
      <w:sz w:val="27"/>
      <w:lang w:eastAsia="ru-RU"/>
    </w:rPr>
  </w:style>
  <w:style w:type="character" w:customStyle="1" w:styleId="452">
    <w:name w:val="Знак Знак452"/>
    <w:rsid w:val="002102E2"/>
    <w:rPr>
      <w:rFonts w:ascii="Times New Roman" w:hAnsi="Times New Roman"/>
      <w:b/>
      <w:i/>
      <w:sz w:val="26"/>
      <w:lang w:eastAsia="ru-RU"/>
    </w:rPr>
  </w:style>
  <w:style w:type="character" w:customStyle="1" w:styleId="5020">
    <w:name w:val="Знак Знак502"/>
    <w:locked/>
    <w:rsid w:val="002102E2"/>
    <w:rPr>
      <w:b/>
      <w:sz w:val="28"/>
      <w:lang w:val="ru-RU" w:eastAsia="ru-RU"/>
    </w:rPr>
  </w:style>
  <w:style w:type="character" w:customStyle="1" w:styleId="522">
    <w:name w:val="Знак Знак522"/>
    <w:rsid w:val="002102E2"/>
    <w:rPr>
      <w:rFonts w:ascii="Arial" w:hAnsi="Arial"/>
      <w:b/>
      <w:i/>
      <w:sz w:val="28"/>
    </w:rPr>
  </w:style>
  <w:style w:type="character" w:customStyle="1" w:styleId="5121">
    <w:name w:val="Знак5 Знак Знак12"/>
    <w:locked/>
    <w:rsid w:val="002102E2"/>
    <w:rPr>
      <w:sz w:val="16"/>
      <w:lang w:val="ru-RU" w:eastAsia="ru-RU"/>
    </w:rPr>
  </w:style>
  <w:style w:type="character" w:customStyle="1" w:styleId="624">
    <w:name w:val="Знак6 Знак Знак2"/>
    <w:rsid w:val="002102E2"/>
    <w:rPr>
      <w:sz w:val="24"/>
      <w:lang w:val="ru-RU" w:eastAsia="ru-RU"/>
    </w:rPr>
  </w:style>
  <w:style w:type="character" w:customStyle="1" w:styleId="UnresolvedMention">
    <w:name w:val="Unresolved Mention"/>
    <w:semiHidden/>
    <w:rsid w:val="002102E2"/>
    <w:rPr>
      <w:color w:val="605E5C"/>
      <w:shd w:val="clear" w:color="auto" w:fill="E1DFDD"/>
    </w:rPr>
  </w:style>
  <w:style w:type="character" w:customStyle="1" w:styleId="203">
    <w:name w:val="Знак Знак203"/>
    <w:rsid w:val="002102E2"/>
    <w:rPr>
      <w:rFonts w:ascii="Arial" w:hAnsi="Arial"/>
      <w:sz w:val="22"/>
    </w:rPr>
  </w:style>
  <w:style w:type="paragraph" w:customStyle="1" w:styleId="4f0">
    <w:name w:val="Знак Знак Знак Знак Знак Знак4"/>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2102E2"/>
    <w:rPr>
      <w:sz w:val="16"/>
      <w:lang w:val="ru-RU" w:eastAsia="ru-RU"/>
    </w:rPr>
  </w:style>
  <w:style w:type="character" w:customStyle="1" w:styleId="1430">
    <w:name w:val="Знак Знак143"/>
    <w:locked/>
    <w:rsid w:val="002102E2"/>
    <w:rPr>
      <w:b/>
      <w:sz w:val="27"/>
      <w:lang w:val="ru-RU" w:eastAsia="ru-RU"/>
    </w:rPr>
  </w:style>
  <w:style w:type="character" w:customStyle="1" w:styleId="103">
    <w:name w:val="Знак Знак103"/>
    <w:locked/>
    <w:rsid w:val="002102E2"/>
    <w:rPr>
      <w:sz w:val="16"/>
      <w:lang w:val="ru-RU" w:eastAsia="ru-RU"/>
    </w:rPr>
  </w:style>
  <w:style w:type="character" w:customStyle="1" w:styleId="6130">
    <w:name w:val="Знак Знак613"/>
    <w:rsid w:val="002102E2"/>
    <w:rPr>
      <w:rFonts w:ascii="Arial" w:hAnsi="Arial"/>
      <w:b/>
      <w:i/>
      <w:sz w:val="28"/>
      <w:lang w:val="ru-RU" w:eastAsia="en-US"/>
    </w:rPr>
  </w:style>
  <w:style w:type="character" w:customStyle="1" w:styleId="1640">
    <w:name w:val="Знак Знак164"/>
    <w:locked/>
    <w:rsid w:val="002102E2"/>
    <w:rPr>
      <w:b/>
      <w:caps/>
      <w:sz w:val="24"/>
      <w:lang w:val="ru-RU" w:eastAsia="ru-RU"/>
    </w:rPr>
  </w:style>
  <w:style w:type="character" w:customStyle="1" w:styleId="5b">
    <w:name w:val="Знак Знак Знак5"/>
    <w:rsid w:val="002102E2"/>
    <w:rPr>
      <w:rFonts w:ascii="Times New Roman" w:hAnsi="Times New Roman"/>
      <w:b/>
      <w:caps/>
      <w:sz w:val="28"/>
    </w:rPr>
  </w:style>
  <w:style w:type="character" w:customStyle="1" w:styleId="253">
    <w:name w:val="Знак Знак253"/>
    <w:rsid w:val="002102E2"/>
    <w:rPr>
      <w:rFonts w:ascii="Times New Roman" w:hAnsi="Times New Roman"/>
      <w:b/>
      <w:sz w:val="28"/>
    </w:rPr>
  </w:style>
  <w:style w:type="character" w:customStyle="1" w:styleId="2230">
    <w:name w:val="Знак Знак223"/>
    <w:rsid w:val="002102E2"/>
    <w:rPr>
      <w:rFonts w:ascii="Times New Roman" w:hAnsi="Times New Roman"/>
      <w:sz w:val="24"/>
    </w:rPr>
  </w:style>
  <w:style w:type="character" w:customStyle="1" w:styleId="1930">
    <w:name w:val="Знак Знак193"/>
    <w:rsid w:val="002102E2"/>
    <w:rPr>
      <w:rFonts w:ascii="Times New Roman" w:hAnsi="Times New Roman"/>
      <w:sz w:val="16"/>
      <w:lang w:eastAsia="ru-RU"/>
    </w:rPr>
  </w:style>
  <w:style w:type="character" w:customStyle="1" w:styleId="1830">
    <w:name w:val="Знак Знак183"/>
    <w:rsid w:val="002102E2"/>
    <w:rPr>
      <w:rFonts w:ascii="Courier New" w:hAnsi="Courier New"/>
    </w:rPr>
  </w:style>
  <w:style w:type="character" w:customStyle="1" w:styleId="1730">
    <w:name w:val="Знак Знак173"/>
    <w:rsid w:val="002102E2"/>
    <w:rPr>
      <w:rFonts w:ascii="Times New Roman" w:hAnsi="Times New Roman"/>
      <w:sz w:val="24"/>
    </w:rPr>
  </w:style>
  <w:style w:type="character" w:customStyle="1" w:styleId="1530">
    <w:name w:val="Знак Знак153"/>
    <w:rsid w:val="002102E2"/>
    <w:rPr>
      <w:b/>
      <w:sz w:val="28"/>
    </w:rPr>
  </w:style>
  <w:style w:type="character" w:customStyle="1" w:styleId="4130">
    <w:name w:val="Знак Знак413"/>
    <w:locked/>
    <w:rsid w:val="002102E2"/>
    <w:rPr>
      <w:rFonts w:ascii="Arial" w:hAnsi="Arial"/>
      <w:b/>
      <w:i/>
      <w:sz w:val="28"/>
      <w:lang w:val="ru-RU" w:eastAsia="en-US"/>
    </w:rPr>
  </w:style>
  <w:style w:type="character" w:customStyle="1" w:styleId="2340">
    <w:name w:val="Знак Знак23 Знак4"/>
    <w:aliases w:val="Знак Знак3 Знак4"/>
    <w:locked/>
    <w:rsid w:val="002102E2"/>
    <w:rPr>
      <w:rFonts w:ascii="Tahoma" w:hAnsi="Tahoma"/>
      <w:sz w:val="16"/>
    </w:rPr>
  </w:style>
  <w:style w:type="paragraph" w:customStyle="1" w:styleId="5c">
    <w:name w:val="Знак Знак Знак Знак Знак Знак Знак Знак Знак Знак Знак Знак Знак5"/>
    <w:basedOn w:val="a3"/>
    <w:rsid w:val="002102E2"/>
    <w:pPr>
      <w:spacing w:after="160" w:line="240" w:lineRule="exact"/>
    </w:pPr>
    <w:rPr>
      <w:rFonts w:ascii="Verdana" w:hAnsi="Verdana"/>
      <w:lang w:val="en-US" w:eastAsia="en-US"/>
    </w:rPr>
  </w:style>
  <w:style w:type="paragraph" w:customStyle="1" w:styleId="332">
    <w:name w:val="Знак33"/>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2102E2"/>
    <w:rPr>
      <w:b/>
      <w:caps/>
      <w:sz w:val="24"/>
      <w:lang w:val="ru-RU" w:eastAsia="ru-RU"/>
    </w:rPr>
  </w:style>
  <w:style w:type="character" w:customStyle="1" w:styleId="3ff3">
    <w:name w:val="Без интервала Знак3"/>
    <w:locked/>
    <w:rsid w:val="002102E2"/>
    <w:rPr>
      <w:sz w:val="24"/>
      <w:lang w:eastAsia="en-US"/>
    </w:rPr>
  </w:style>
  <w:style w:type="character" w:customStyle="1" w:styleId="1132">
    <w:name w:val="Знак1 Знак Знак13"/>
    <w:locked/>
    <w:rsid w:val="002102E2"/>
    <w:rPr>
      <w:rFonts w:ascii="Times New Roman" w:hAnsi="Times New Roman"/>
      <w:sz w:val="24"/>
      <w:lang w:eastAsia="ru-RU"/>
    </w:rPr>
  </w:style>
  <w:style w:type="character" w:customStyle="1" w:styleId="463">
    <w:name w:val="Знак Знак463"/>
    <w:locked/>
    <w:rsid w:val="002102E2"/>
    <w:rPr>
      <w:b/>
      <w:sz w:val="27"/>
      <w:lang w:val="ru-RU" w:eastAsia="ru-RU"/>
    </w:rPr>
  </w:style>
  <w:style w:type="character" w:customStyle="1" w:styleId="483">
    <w:name w:val="Знак Знак483"/>
    <w:locked/>
    <w:rsid w:val="002102E2"/>
    <w:rPr>
      <w:b/>
      <w:sz w:val="27"/>
      <w:lang w:val="ru-RU" w:eastAsia="ru-RU"/>
    </w:rPr>
  </w:style>
  <w:style w:type="character" w:customStyle="1" w:styleId="443">
    <w:name w:val="Знак Знак443"/>
    <w:locked/>
    <w:rsid w:val="002102E2"/>
    <w:rPr>
      <w:sz w:val="24"/>
    </w:rPr>
  </w:style>
  <w:style w:type="character" w:customStyle="1" w:styleId="5130">
    <w:name w:val="Знак Знак513"/>
    <w:locked/>
    <w:rsid w:val="002102E2"/>
    <w:rPr>
      <w:b/>
      <w:sz w:val="27"/>
      <w:lang w:val="ru-RU" w:eastAsia="ru-RU"/>
    </w:rPr>
  </w:style>
  <w:style w:type="character" w:customStyle="1" w:styleId="433">
    <w:name w:val="Знак Знак433"/>
    <w:locked/>
    <w:rsid w:val="002102E2"/>
    <w:rPr>
      <w:color w:val="000000"/>
      <w:sz w:val="24"/>
      <w:lang w:eastAsia="ru-RU"/>
    </w:rPr>
  </w:style>
  <w:style w:type="character" w:customStyle="1" w:styleId="423">
    <w:name w:val="Знак Знак423"/>
    <w:rsid w:val="002102E2"/>
    <w:rPr>
      <w:rFonts w:ascii="Times New Roman" w:hAnsi="Times New Roman"/>
      <w:sz w:val="16"/>
    </w:rPr>
  </w:style>
  <w:style w:type="character" w:customStyle="1" w:styleId="493">
    <w:name w:val="Знак Знак493"/>
    <w:rsid w:val="002102E2"/>
    <w:rPr>
      <w:rFonts w:ascii="Times New Roman" w:hAnsi="Times New Roman"/>
      <w:b/>
      <w:caps/>
      <w:sz w:val="24"/>
      <w:lang w:eastAsia="ru-RU"/>
    </w:rPr>
  </w:style>
  <w:style w:type="character" w:customStyle="1" w:styleId="473">
    <w:name w:val="Знак Знак473"/>
    <w:rsid w:val="002102E2"/>
    <w:rPr>
      <w:rFonts w:ascii="Times New Roman" w:hAnsi="Times New Roman"/>
      <w:b/>
      <w:sz w:val="27"/>
      <w:lang w:eastAsia="ru-RU"/>
    </w:rPr>
  </w:style>
  <w:style w:type="character" w:customStyle="1" w:styleId="453">
    <w:name w:val="Знак Знак453"/>
    <w:rsid w:val="002102E2"/>
    <w:rPr>
      <w:rFonts w:ascii="Times New Roman" w:hAnsi="Times New Roman"/>
      <w:b/>
      <w:i/>
      <w:sz w:val="26"/>
      <w:lang w:eastAsia="ru-RU"/>
    </w:rPr>
  </w:style>
  <w:style w:type="character" w:customStyle="1" w:styleId="503">
    <w:name w:val="Знак Знак503"/>
    <w:locked/>
    <w:rsid w:val="002102E2"/>
    <w:rPr>
      <w:b/>
      <w:sz w:val="28"/>
      <w:lang w:val="ru-RU" w:eastAsia="ru-RU"/>
    </w:rPr>
  </w:style>
  <w:style w:type="character" w:customStyle="1" w:styleId="523">
    <w:name w:val="Знак Знак523"/>
    <w:rsid w:val="002102E2"/>
    <w:rPr>
      <w:rFonts w:ascii="Arial" w:hAnsi="Arial"/>
      <w:b/>
      <w:i/>
      <w:sz w:val="28"/>
    </w:rPr>
  </w:style>
  <w:style w:type="character" w:customStyle="1" w:styleId="5131">
    <w:name w:val="Знак5 Знак Знак13"/>
    <w:locked/>
    <w:rsid w:val="002102E2"/>
    <w:rPr>
      <w:sz w:val="16"/>
      <w:lang w:val="ru-RU" w:eastAsia="ru-RU"/>
    </w:rPr>
  </w:style>
  <w:style w:type="character" w:customStyle="1" w:styleId="632">
    <w:name w:val="Знак6 Знак Знак3"/>
    <w:rsid w:val="002102E2"/>
    <w:rPr>
      <w:sz w:val="24"/>
      <w:lang w:val="ru-RU" w:eastAsia="ru-RU"/>
    </w:rPr>
  </w:style>
  <w:style w:type="paragraph" w:customStyle="1" w:styleId="5d">
    <w:name w:val="Знак Знак Знак Знак Знак Знак5"/>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2102E2"/>
    <w:rPr>
      <w:sz w:val="16"/>
      <w:lang w:val="ru-RU" w:eastAsia="ru-RU"/>
    </w:rPr>
  </w:style>
  <w:style w:type="character" w:customStyle="1" w:styleId="1440">
    <w:name w:val="Знак Знак144"/>
    <w:locked/>
    <w:rsid w:val="002102E2"/>
    <w:rPr>
      <w:b/>
      <w:sz w:val="27"/>
      <w:lang w:val="ru-RU" w:eastAsia="ru-RU"/>
    </w:rPr>
  </w:style>
  <w:style w:type="character" w:customStyle="1" w:styleId="104">
    <w:name w:val="Знак Знак104"/>
    <w:locked/>
    <w:rsid w:val="002102E2"/>
    <w:rPr>
      <w:sz w:val="16"/>
      <w:lang w:val="ru-RU" w:eastAsia="ru-RU"/>
    </w:rPr>
  </w:style>
  <w:style w:type="character" w:customStyle="1" w:styleId="6140">
    <w:name w:val="Знак Знак614"/>
    <w:rsid w:val="002102E2"/>
    <w:rPr>
      <w:rFonts w:ascii="Arial" w:hAnsi="Arial"/>
      <w:b/>
      <w:i/>
      <w:sz w:val="28"/>
      <w:lang w:val="ru-RU" w:eastAsia="en-US"/>
    </w:rPr>
  </w:style>
  <w:style w:type="character" w:customStyle="1" w:styleId="165">
    <w:name w:val="Знак Знак165"/>
    <w:locked/>
    <w:rsid w:val="002102E2"/>
    <w:rPr>
      <w:b/>
      <w:caps/>
      <w:sz w:val="24"/>
      <w:lang w:val="ru-RU" w:eastAsia="ru-RU"/>
    </w:rPr>
  </w:style>
  <w:style w:type="character" w:customStyle="1" w:styleId="6d">
    <w:name w:val="Знак Знак Знак6"/>
    <w:rsid w:val="002102E2"/>
    <w:rPr>
      <w:rFonts w:ascii="Times New Roman" w:hAnsi="Times New Roman"/>
      <w:b/>
      <w:caps/>
      <w:sz w:val="28"/>
    </w:rPr>
  </w:style>
  <w:style w:type="character" w:customStyle="1" w:styleId="254">
    <w:name w:val="Знак Знак254"/>
    <w:rsid w:val="002102E2"/>
    <w:rPr>
      <w:rFonts w:ascii="Times New Roman" w:hAnsi="Times New Roman"/>
      <w:b/>
      <w:sz w:val="28"/>
    </w:rPr>
  </w:style>
  <w:style w:type="character" w:customStyle="1" w:styleId="2240">
    <w:name w:val="Знак Знак224"/>
    <w:rsid w:val="002102E2"/>
    <w:rPr>
      <w:rFonts w:ascii="Times New Roman" w:hAnsi="Times New Roman"/>
      <w:sz w:val="24"/>
    </w:rPr>
  </w:style>
  <w:style w:type="character" w:customStyle="1" w:styleId="204">
    <w:name w:val="Знак Знак204"/>
    <w:rsid w:val="002102E2"/>
    <w:rPr>
      <w:rFonts w:ascii="Arial" w:hAnsi="Arial"/>
      <w:sz w:val="22"/>
    </w:rPr>
  </w:style>
  <w:style w:type="character" w:customStyle="1" w:styleId="194">
    <w:name w:val="Знак Знак194"/>
    <w:rsid w:val="002102E2"/>
    <w:rPr>
      <w:rFonts w:ascii="Times New Roman" w:hAnsi="Times New Roman"/>
      <w:sz w:val="16"/>
      <w:lang w:eastAsia="ru-RU"/>
    </w:rPr>
  </w:style>
  <w:style w:type="character" w:customStyle="1" w:styleId="184">
    <w:name w:val="Знак Знак184"/>
    <w:rsid w:val="002102E2"/>
    <w:rPr>
      <w:rFonts w:ascii="Courier New" w:hAnsi="Courier New"/>
    </w:rPr>
  </w:style>
  <w:style w:type="character" w:customStyle="1" w:styleId="1740">
    <w:name w:val="Знак Знак174"/>
    <w:rsid w:val="002102E2"/>
    <w:rPr>
      <w:rFonts w:ascii="Times New Roman" w:hAnsi="Times New Roman"/>
      <w:sz w:val="24"/>
    </w:rPr>
  </w:style>
  <w:style w:type="character" w:customStyle="1" w:styleId="154">
    <w:name w:val="Знак Знак154"/>
    <w:rsid w:val="002102E2"/>
    <w:rPr>
      <w:b/>
      <w:sz w:val="28"/>
    </w:rPr>
  </w:style>
  <w:style w:type="character" w:customStyle="1" w:styleId="4140">
    <w:name w:val="Знак Знак414"/>
    <w:locked/>
    <w:rsid w:val="002102E2"/>
    <w:rPr>
      <w:rFonts w:ascii="Arial" w:hAnsi="Arial"/>
      <w:b/>
      <w:i/>
      <w:sz w:val="28"/>
      <w:lang w:val="ru-RU" w:eastAsia="en-US"/>
    </w:rPr>
  </w:style>
  <w:style w:type="character" w:customStyle="1" w:styleId="235">
    <w:name w:val="Знак Знак23 Знак5"/>
    <w:aliases w:val="Знак Знак3 Знак5"/>
    <w:locked/>
    <w:rsid w:val="002102E2"/>
    <w:rPr>
      <w:rFonts w:ascii="Tahoma" w:hAnsi="Tahoma"/>
      <w:sz w:val="16"/>
    </w:rPr>
  </w:style>
  <w:style w:type="paragraph" w:customStyle="1" w:styleId="6e">
    <w:name w:val="Знак Знак Знак Знак Знак Знак Знак Знак Знак Знак Знак Знак Знак6"/>
    <w:basedOn w:val="a3"/>
    <w:rsid w:val="002102E2"/>
    <w:pPr>
      <w:spacing w:after="160" w:line="240" w:lineRule="exact"/>
    </w:pPr>
    <w:rPr>
      <w:rFonts w:ascii="Verdana" w:hAnsi="Verdana"/>
      <w:lang w:val="en-US" w:eastAsia="en-US"/>
    </w:rPr>
  </w:style>
  <w:style w:type="paragraph" w:customStyle="1" w:styleId="344">
    <w:name w:val="Знак34"/>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2102E2"/>
    <w:rPr>
      <w:b/>
      <w:caps/>
      <w:sz w:val="24"/>
      <w:lang w:val="ru-RU" w:eastAsia="ru-RU"/>
    </w:rPr>
  </w:style>
  <w:style w:type="character" w:customStyle="1" w:styleId="4f1">
    <w:name w:val="Без интервала Знак4"/>
    <w:locked/>
    <w:rsid w:val="002102E2"/>
    <w:rPr>
      <w:sz w:val="24"/>
      <w:lang w:eastAsia="en-US"/>
    </w:rPr>
  </w:style>
  <w:style w:type="character" w:customStyle="1" w:styleId="1142">
    <w:name w:val="Знак1 Знак Знак14"/>
    <w:locked/>
    <w:rsid w:val="002102E2"/>
    <w:rPr>
      <w:rFonts w:ascii="Times New Roman" w:hAnsi="Times New Roman"/>
      <w:sz w:val="24"/>
      <w:lang w:eastAsia="ru-RU"/>
    </w:rPr>
  </w:style>
  <w:style w:type="character" w:customStyle="1" w:styleId="464">
    <w:name w:val="Знак Знак464"/>
    <w:locked/>
    <w:rsid w:val="002102E2"/>
    <w:rPr>
      <w:b/>
      <w:sz w:val="27"/>
      <w:lang w:val="ru-RU" w:eastAsia="ru-RU"/>
    </w:rPr>
  </w:style>
  <w:style w:type="character" w:customStyle="1" w:styleId="484">
    <w:name w:val="Знак Знак484"/>
    <w:locked/>
    <w:rsid w:val="002102E2"/>
    <w:rPr>
      <w:b/>
      <w:sz w:val="27"/>
      <w:lang w:val="ru-RU" w:eastAsia="ru-RU"/>
    </w:rPr>
  </w:style>
  <w:style w:type="character" w:customStyle="1" w:styleId="444">
    <w:name w:val="Знак Знак444"/>
    <w:locked/>
    <w:rsid w:val="002102E2"/>
    <w:rPr>
      <w:sz w:val="24"/>
    </w:rPr>
  </w:style>
  <w:style w:type="character" w:customStyle="1" w:styleId="5140">
    <w:name w:val="Знак Знак514"/>
    <w:locked/>
    <w:rsid w:val="002102E2"/>
    <w:rPr>
      <w:b/>
      <w:sz w:val="27"/>
      <w:lang w:val="ru-RU" w:eastAsia="ru-RU"/>
    </w:rPr>
  </w:style>
  <w:style w:type="character" w:customStyle="1" w:styleId="434">
    <w:name w:val="Знак Знак434"/>
    <w:locked/>
    <w:rsid w:val="002102E2"/>
    <w:rPr>
      <w:color w:val="000000"/>
      <w:sz w:val="24"/>
      <w:lang w:eastAsia="ru-RU"/>
    </w:rPr>
  </w:style>
  <w:style w:type="character" w:customStyle="1" w:styleId="424">
    <w:name w:val="Знак Знак424"/>
    <w:rsid w:val="002102E2"/>
    <w:rPr>
      <w:rFonts w:ascii="Times New Roman" w:hAnsi="Times New Roman"/>
      <w:sz w:val="16"/>
    </w:rPr>
  </w:style>
  <w:style w:type="character" w:customStyle="1" w:styleId="494">
    <w:name w:val="Знак Знак494"/>
    <w:rsid w:val="002102E2"/>
    <w:rPr>
      <w:rFonts w:ascii="Times New Roman" w:hAnsi="Times New Roman"/>
      <w:b/>
      <w:caps/>
      <w:sz w:val="24"/>
      <w:lang w:eastAsia="ru-RU"/>
    </w:rPr>
  </w:style>
  <w:style w:type="character" w:customStyle="1" w:styleId="474">
    <w:name w:val="Знак Знак474"/>
    <w:rsid w:val="002102E2"/>
    <w:rPr>
      <w:rFonts w:ascii="Times New Roman" w:hAnsi="Times New Roman"/>
      <w:b/>
      <w:sz w:val="27"/>
      <w:lang w:eastAsia="ru-RU"/>
    </w:rPr>
  </w:style>
  <w:style w:type="character" w:customStyle="1" w:styleId="454">
    <w:name w:val="Знак Знак454"/>
    <w:rsid w:val="002102E2"/>
    <w:rPr>
      <w:rFonts w:ascii="Times New Roman" w:hAnsi="Times New Roman"/>
      <w:b/>
      <w:i/>
      <w:sz w:val="26"/>
      <w:lang w:eastAsia="ru-RU"/>
    </w:rPr>
  </w:style>
  <w:style w:type="character" w:customStyle="1" w:styleId="552">
    <w:name w:val="Знак5 Знак Знак5"/>
    <w:locked/>
    <w:rsid w:val="002102E2"/>
    <w:rPr>
      <w:sz w:val="16"/>
    </w:rPr>
  </w:style>
  <w:style w:type="character" w:customStyle="1" w:styleId="504">
    <w:name w:val="Знак Знак504"/>
    <w:locked/>
    <w:rsid w:val="002102E2"/>
    <w:rPr>
      <w:b/>
      <w:sz w:val="28"/>
      <w:lang w:val="ru-RU" w:eastAsia="ru-RU"/>
    </w:rPr>
  </w:style>
  <w:style w:type="character" w:customStyle="1" w:styleId="524">
    <w:name w:val="Знак Знак524"/>
    <w:rsid w:val="002102E2"/>
    <w:rPr>
      <w:rFonts w:ascii="Arial" w:hAnsi="Arial"/>
      <w:b/>
      <w:i/>
      <w:sz w:val="28"/>
    </w:rPr>
  </w:style>
  <w:style w:type="character" w:customStyle="1" w:styleId="5141">
    <w:name w:val="Знак5 Знак Знак14"/>
    <w:locked/>
    <w:rsid w:val="002102E2"/>
    <w:rPr>
      <w:sz w:val="16"/>
      <w:lang w:val="ru-RU" w:eastAsia="ru-RU"/>
    </w:rPr>
  </w:style>
  <w:style w:type="character" w:customStyle="1" w:styleId="642">
    <w:name w:val="Знак6 Знак Знак4"/>
    <w:rsid w:val="002102E2"/>
    <w:rPr>
      <w:sz w:val="24"/>
      <w:lang w:val="ru-RU" w:eastAsia="ru-RU"/>
    </w:rPr>
  </w:style>
  <w:style w:type="character" w:customStyle="1" w:styleId="205">
    <w:name w:val="Знак Знак205"/>
    <w:rsid w:val="002102E2"/>
    <w:rPr>
      <w:rFonts w:ascii="Arial" w:hAnsi="Arial"/>
      <w:sz w:val="22"/>
    </w:rPr>
  </w:style>
  <w:style w:type="character" w:customStyle="1" w:styleId="206">
    <w:name w:val="Знак Знак206"/>
    <w:rsid w:val="002102E2"/>
    <w:rPr>
      <w:rFonts w:ascii="Arial" w:hAnsi="Arial"/>
      <w:sz w:val="22"/>
    </w:rPr>
  </w:style>
  <w:style w:type="paragraph" w:customStyle="1" w:styleId="6f">
    <w:name w:val="Знак Знак Знак Знак Знак Знак6"/>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2102E2"/>
    <w:rPr>
      <w:sz w:val="16"/>
      <w:lang w:val="ru-RU" w:eastAsia="ru-RU"/>
    </w:rPr>
  </w:style>
  <w:style w:type="character" w:customStyle="1" w:styleId="1450">
    <w:name w:val="Знак Знак145"/>
    <w:locked/>
    <w:rsid w:val="002102E2"/>
    <w:rPr>
      <w:b/>
      <w:sz w:val="27"/>
      <w:lang w:val="ru-RU" w:eastAsia="ru-RU"/>
    </w:rPr>
  </w:style>
  <w:style w:type="character" w:customStyle="1" w:styleId="105">
    <w:name w:val="Знак Знак105"/>
    <w:locked/>
    <w:rsid w:val="002102E2"/>
    <w:rPr>
      <w:sz w:val="16"/>
      <w:lang w:val="ru-RU" w:eastAsia="ru-RU"/>
    </w:rPr>
  </w:style>
  <w:style w:type="character" w:customStyle="1" w:styleId="6150">
    <w:name w:val="Знак Знак615"/>
    <w:rsid w:val="002102E2"/>
    <w:rPr>
      <w:rFonts w:ascii="Arial" w:hAnsi="Arial"/>
      <w:b/>
      <w:i/>
      <w:sz w:val="28"/>
      <w:lang w:val="ru-RU" w:eastAsia="en-US"/>
    </w:rPr>
  </w:style>
  <w:style w:type="character" w:customStyle="1" w:styleId="166">
    <w:name w:val="Знак Знак166"/>
    <w:locked/>
    <w:rsid w:val="002102E2"/>
    <w:rPr>
      <w:b/>
      <w:caps/>
      <w:sz w:val="24"/>
      <w:lang w:val="ru-RU" w:eastAsia="ru-RU"/>
    </w:rPr>
  </w:style>
  <w:style w:type="character" w:customStyle="1" w:styleId="78">
    <w:name w:val="Знак Знак Знак7"/>
    <w:rsid w:val="002102E2"/>
    <w:rPr>
      <w:rFonts w:ascii="Times New Roman" w:hAnsi="Times New Roman"/>
      <w:b/>
      <w:caps/>
      <w:sz w:val="28"/>
    </w:rPr>
  </w:style>
  <w:style w:type="character" w:customStyle="1" w:styleId="255">
    <w:name w:val="Знак Знак255"/>
    <w:rsid w:val="002102E2"/>
    <w:rPr>
      <w:rFonts w:ascii="Times New Roman" w:hAnsi="Times New Roman"/>
      <w:b/>
      <w:sz w:val="28"/>
    </w:rPr>
  </w:style>
  <w:style w:type="character" w:customStyle="1" w:styleId="2250">
    <w:name w:val="Знак Знак225"/>
    <w:rsid w:val="002102E2"/>
    <w:rPr>
      <w:rFonts w:ascii="Times New Roman" w:hAnsi="Times New Roman"/>
      <w:sz w:val="24"/>
    </w:rPr>
  </w:style>
  <w:style w:type="character" w:customStyle="1" w:styleId="195">
    <w:name w:val="Знак Знак195"/>
    <w:rsid w:val="002102E2"/>
    <w:rPr>
      <w:rFonts w:ascii="Times New Roman" w:hAnsi="Times New Roman"/>
      <w:sz w:val="16"/>
      <w:lang w:eastAsia="ru-RU"/>
    </w:rPr>
  </w:style>
  <w:style w:type="character" w:customStyle="1" w:styleId="185">
    <w:name w:val="Знак Знак185"/>
    <w:rsid w:val="002102E2"/>
    <w:rPr>
      <w:rFonts w:ascii="Courier New" w:hAnsi="Courier New"/>
    </w:rPr>
  </w:style>
  <w:style w:type="character" w:customStyle="1" w:styleId="175">
    <w:name w:val="Знак Знак175"/>
    <w:rsid w:val="002102E2"/>
    <w:rPr>
      <w:rFonts w:ascii="Times New Roman" w:hAnsi="Times New Roman"/>
      <w:sz w:val="24"/>
    </w:rPr>
  </w:style>
  <w:style w:type="character" w:customStyle="1" w:styleId="155">
    <w:name w:val="Знак Знак155"/>
    <w:rsid w:val="002102E2"/>
    <w:rPr>
      <w:b/>
      <w:sz w:val="28"/>
    </w:rPr>
  </w:style>
  <w:style w:type="character" w:customStyle="1" w:styleId="4150">
    <w:name w:val="Знак Знак415"/>
    <w:locked/>
    <w:rsid w:val="002102E2"/>
    <w:rPr>
      <w:rFonts w:ascii="Arial" w:hAnsi="Arial"/>
      <w:b/>
      <w:i/>
      <w:sz w:val="28"/>
      <w:lang w:val="ru-RU" w:eastAsia="en-US"/>
    </w:rPr>
  </w:style>
  <w:style w:type="character" w:customStyle="1" w:styleId="236">
    <w:name w:val="Знак Знак23 Знак6"/>
    <w:aliases w:val="Знак Знак3 Знак6"/>
    <w:locked/>
    <w:rsid w:val="002102E2"/>
    <w:rPr>
      <w:rFonts w:ascii="Tahoma" w:hAnsi="Tahoma"/>
      <w:sz w:val="16"/>
    </w:rPr>
  </w:style>
  <w:style w:type="paragraph" w:customStyle="1" w:styleId="7a">
    <w:name w:val="Знак Знак Знак Знак Знак Знак Знак Знак Знак Знак Знак Знак Знак7"/>
    <w:basedOn w:val="a3"/>
    <w:rsid w:val="002102E2"/>
    <w:pPr>
      <w:spacing w:after="160" w:line="240" w:lineRule="exact"/>
    </w:pPr>
    <w:rPr>
      <w:rFonts w:ascii="Verdana" w:hAnsi="Verdana"/>
      <w:lang w:val="en-US" w:eastAsia="en-US"/>
    </w:rPr>
  </w:style>
  <w:style w:type="paragraph" w:customStyle="1" w:styleId="354">
    <w:name w:val="Знак35"/>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2102E2"/>
    <w:rPr>
      <w:b/>
      <w:caps/>
      <w:sz w:val="24"/>
      <w:lang w:val="ru-RU" w:eastAsia="ru-RU"/>
    </w:rPr>
  </w:style>
  <w:style w:type="character" w:customStyle="1" w:styleId="5e">
    <w:name w:val="Без интервала Знак5"/>
    <w:locked/>
    <w:rsid w:val="002102E2"/>
    <w:rPr>
      <w:sz w:val="24"/>
      <w:lang w:eastAsia="en-US"/>
    </w:rPr>
  </w:style>
  <w:style w:type="character" w:customStyle="1" w:styleId="1152">
    <w:name w:val="Знак1 Знак Знак15"/>
    <w:locked/>
    <w:rsid w:val="002102E2"/>
    <w:rPr>
      <w:rFonts w:ascii="Times New Roman" w:hAnsi="Times New Roman"/>
      <w:sz w:val="24"/>
      <w:lang w:eastAsia="ru-RU"/>
    </w:rPr>
  </w:style>
  <w:style w:type="character" w:customStyle="1" w:styleId="465">
    <w:name w:val="Знак Знак465"/>
    <w:locked/>
    <w:rsid w:val="002102E2"/>
    <w:rPr>
      <w:b/>
      <w:sz w:val="27"/>
      <w:lang w:val="ru-RU" w:eastAsia="ru-RU"/>
    </w:rPr>
  </w:style>
  <w:style w:type="character" w:customStyle="1" w:styleId="485">
    <w:name w:val="Знак Знак485"/>
    <w:locked/>
    <w:rsid w:val="002102E2"/>
    <w:rPr>
      <w:b/>
      <w:sz w:val="27"/>
      <w:lang w:val="ru-RU" w:eastAsia="ru-RU"/>
    </w:rPr>
  </w:style>
  <w:style w:type="character" w:customStyle="1" w:styleId="445">
    <w:name w:val="Знак Знак445"/>
    <w:locked/>
    <w:rsid w:val="002102E2"/>
    <w:rPr>
      <w:sz w:val="24"/>
    </w:rPr>
  </w:style>
  <w:style w:type="character" w:customStyle="1" w:styleId="5150">
    <w:name w:val="Знак Знак515"/>
    <w:locked/>
    <w:rsid w:val="002102E2"/>
    <w:rPr>
      <w:b/>
      <w:sz w:val="27"/>
      <w:lang w:val="ru-RU" w:eastAsia="ru-RU"/>
    </w:rPr>
  </w:style>
  <w:style w:type="character" w:customStyle="1" w:styleId="435">
    <w:name w:val="Знак Знак435"/>
    <w:locked/>
    <w:rsid w:val="002102E2"/>
    <w:rPr>
      <w:color w:val="000000"/>
      <w:sz w:val="24"/>
      <w:lang w:eastAsia="ru-RU"/>
    </w:rPr>
  </w:style>
  <w:style w:type="character" w:customStyle="1" w:styleId="425">
    <w:name w:val="Знак Знак425"/>
    <w:rsid w:val="002102E2"/>
    <w:rPr>
      <w:rFonts w:ascii="Times New Roman" w:hAnsi="Times New Roman"/>
      <w:sz w:val="16"/>
    </w:rPr>
  </w:style>
  <w:style w:type="character" w:customStyle="1" w:styleId="495">
    <w:name w:val="Знак Знак495"/>
    <w:rsid w:val="002102E2"/>
    <w:rPr>
      <w:rFonts w:ascii="Times New Roman" w:hAnsi="Times New Roman"/>
      <w:b/>
      <w:caps/>
      <w:sz w:val="24"/>
      <w:lang w:eastAsia="ru-RU"/>
    </w:rPr>
  </w:style>
  <w:style w:type="character" w:customStyle="1" w:styleId="475">
    <w:name w:val="Знак Знак475"/>
    <w:rsid w:val="002102E2"/>
    <w:rPr>
      <w:rFonts w:ascii="Times New Roman" w:hAnsi="Times New Roman"/>
      <w:b/>
      <w:sz w:val="27"/>
      <w:lang w:eastAsia="ru-RU"/>
    </w:rPr>
  </w:style>
  <w:style w:type="character" w:customStyle="1" w:styleId="455">
    <w:name w:val="Знак Знак455"/>
    <w:rsid w:val="002102E2"/>
    <w:rPr>
      <w:rFonts w:ascii="Times New Roman" w:hAnsi="Times New Roman"/>
      <w:b/>
      <w:i/>
      <w:sz w:val="26"/>
      <w:lang w:eastAsia="ru-RU"/>
    </w:rPr>
  </w:style>
  <w:style w:type="character" w:customStyle="1" w:styleId="562">
    <w:name w:val="Знак5 Знак Знак6"/>
    <w:locked/>
    <w:rsid w:val="002102E2"/>
    <w:rPr>
      <w:sz w:val="16"/>
    </w:rPr>
  </w:style>
  <w:style w:type="character" w:customStyle="1" w:styleId="505">
    <w:name w:val="Знак Знак505"/>
    <w:locked/>
    <w:rsid w:val="002102E2"/>
    <w:rPr>
      <w:b/>
      <w:sz w:val="28"/>
      <w:lang w:val="ru-RU" w:eastAsia="ru-RU"/>
    </w:rPr>
  </w:style>
  <w:style w:type="character" w:customStyle="1" w:styleId="525">
    <w:name w:val="Знак Знак525"/>
    <w:rsid w:val="002102E2"/>
    <w:rPr>
      <w:rFonts w:ascii="Arial" w:hAnsi="Arial"/>
      <w:b/>
      <w:i/>
      <w:sz w:val="28"/>
    </w:rPr>
  </w:style>
  <w:style w:type="character" w:customStyle="1" w:styleId="5151">
    <w:name w:val="Знак5 Знак Знак15"/>
    <w:locked/>
    <w:rsid w:val="002102E2"/>
    <w:rPr>
      <w:sz w:val="16"/>
      <w:lang w:val="ru-RU" w:eastAsia="ru-RU"/>
    </w:rPr>
  </w:style>
  <w:style w:type="character" w:customStyle="1" w:styleId="652">
    <w:name w:val="Знак6 Знак Знак5"/>
    <w:rsid w:val="002102E2"/>
    <w:rPr>
      <w:sz w:val="24"/>
      <w:lang w:val="ru-RU" w:eastAsia="ru-RU"/>
    </w:rPr>
  </w:style>
  <w:style w:type="character" w:customStyle="1" w:styleId="207">
    <w:name w:val="Знак Знак207"/>
    <w:rsid w:val="002102E2"/>
    <w:rPr>
      <w:rFonts w:ascii="Arial" w:hAnsi="Arial"/>
      <w:sz w:val="22"/>
    </w:rPr>
  </w:style>
  <w:style w:type="character" w:customStyle="1" w:styleId="208">
    <w:name w:val="Знак Знак208"/>
    <w:rsid w:val="002102E2"/>
    <w:rPr>
      <w:rFonts w:ascii="Arial" w:hAnsi="Arial"/>
      <w:sz w:val="22"/>
    </w:rPr>
  </w:style>
  <w:style w:type="character" w:customStyle="1" w:styleId="209">
    <w:name w:val="Знак Знак209"/>
    <w:rsid w:val="002102E2"/>
    <w:rPr>
      <w:rFonts w:ascii="Arial" w:hAnsi="Arial"/>
      <w:sz w:val="22"/>
    </w:rPr>
  </w:style>
  <w:style w:type="character" w:customStyle="1" w:styleId="616">
    <w:name w:val="Знак Знак616"/>
    <w:rsid w:val="002102E2"/>
    <w:rPr>
      <w:rFonts w:ascii="Calibri" w:hAnsi="Calibri"/>
      <w:i/>
      <w:sz w:val="24"/>
    </w:rPr>
  </w:style>
  <w:style w:type="paragraph" w:customStyle="1" w:styleId="7b">
    <w:name w:val="Знак Знак Знак Знак Знак Знак7"/>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2102E2"/>
    <w:rPr>
      <w:sz w:val="16"/>
      <w:lang w:val="ru-RU" w:eastAsia="ru-RU"/>
    </w:rPr>
  </w:style>
  <w:style w:type="character" w:customStyle="1" w:styleId="1460">
    <w:name w:val="Знак Знак146"/>
    <w:locked/>
    <w:rsid w:val="002102E2"/>
    <w:rPr>
      <w:b/>
      <w:sz w:val="27"/>
      <w:lang w:val="ru-RU" w:eastAsia="ru-RU"/>
    </w:rPr>
  </w:style>
  <w:style w:type="character" w:customStyle="1" w:styleId="106">
    <w:name w:val="Знак Знак106"/>
    <w:locked/>
    <w:rsid w:val="002102E2"/>
    <w:rPr>
      <w:sz w:val="16"/>
      <w:lang w:val="ru-RU" w:eastAsia="ru-RU"/>
    </w:rPr>
  </w:style>
  <w:style w:type="character" w:customStyle="1" w:styleId="167">
    <w:name w:val="Знак Знак167"/>
    <w:locked/>
    <w:rsid w:val="002102E2"/>
    <w:rPr>
      <w:b/>
      <w:caps/>
      <w:sz w:val="24"/>
      <w:lang w:val="ru-RU" w:eastAsia="ru-RU"/>
    </w:rPr>
  </w:style>
  <w:style w:type="character" w:customStyle="1" w:styleId="84">
    <w:name w:val="Знак Знак Знак8"/>
    <w:rsid w:val="002102E2"/>
    <w:rPr>
      <w:rFonts w:ascii="Times New Roman" w:hAnsi="Times New Roman"/>
      <w:b/>
      <w:caps/>
      <w:sz w:val="28"/>
    </w:rPr>
  </w:style>
  <w:style w:type="character" w:customStyle="1" w:styleId="256">
    <w:name w:val="Знак Знак256"/>
    <w:rsid w:val="002102E2"/>
    <w:rPr>
      <w:rFonts w:ascii="Times New Roman" w:hAnsi="Times New Roman"/>
      <w:b/>
      <w:sz w:val="28"/>
    </w:rPr>
  </w:style>
  <w:style w:type="character" w:customStyle="1" w:styleId="2260">
    <w:name w:val="Знак Знак226"/>
    <w:rsid w:val="002102E2"/>
    <w:rPr>
      <w:rFonts w:ascii="Times New Roman" w:hAnsi="Times New Roman"/>
      <w:sz w:val="24"/>
    </w:rPr>
  </w:style>
  <w:style w:type="character" w:customStyle="1" w:styleId="196">
    <w:name w:val="Знак Знак196"/>
    <w:rsid w:val="002102E2"/>
    <w:rPr>
      <w:rFonts w:ascii="Times New Roman" w:hAnsi="Times New Roman"/>
      <w:sz w:val="16"/>
      <w:lang w:eastAsia="ru-RU"/>
    </w:rPr>
  </w:style>
  <w:style w:type="character" w:customStyle="1" w:styleId="186">
    <w:name w:val="Знак Знак186"/>
    <w:rsid w:val="002102E2"/>
    <w:rPr>
      <w:rFonts w:ascii="Courier New" w:hAnsi="Courier New"/>
    </w:rPr>
  </w:style>
  <w:style w:type="character" w:customStyle="1" w:styleId="176">
    <w:name w:val="Знак Знак176"/>
    <w:rsid w:val="002102E2"/>
    <w:rPr>
      <w:rFonts w:ascii="Times New Roman" w:hAnsi="Times New Roman"/>
      <w:sz w:val="24"/>
    </w:rPr>
  </w:style>
  <w:style w:type="character" w:customStyle="1" w:styleId="156">
    <w:name w:val="Знак Знак156"/>
    <w:rsid w:val="002102E2"/>
    <w:rPr>
      <w:b/>
      <w:sz w:val="28"/>
    </w:rPr>
  </w:style>
  <w:style w:type="character" w:customStyle="1" w:styleId="4160">
    <w:name w:val="Знак Знак416"/>
    <w:locked/>
    <w:rsid w:val="002102E2"/>
    <w:rPr>
      <w:rFonts w:ascii="Arial" w:hAnsi="Arial"/>
      <w:b/>
      <w:i/>
      <w:sz w:val="28"/>
      <w:lang w:val="ru-RU" w:eastAsia="en-US"/>
    </w:rPr>
  </w:style>
  <w:style w:type="character" w:customStyle="1" w:styleId="237">
    <w:name w:val="Знак Знак23 Знак7"/>
    <w:aliases w:val="Знак Знак3 Знак7"/>
    <w:locked/>
    <w:rsid w:val="002102E2"/>
    <w:rPr>
      <w:rFonts w:ascii="Tahoma" w:hAnsi="Tahoma"/>
      <w:sz w:val="16"/>
    </w:rPr>
  </w:style>
  <w:style w:type="paragraph" w:customStyle="1" w:styleId="86">
    <w:name w:val="Знак Знак Знак Знак Знак Знак Знак Знак Знак Знак Знак Знак Знак8"/>
    <w:basedOn w:val="a3"/>
    <w:rsid w:val="002102E2"/>
    <w:pPr>
      <w:spacing w:after="160" w:line="240" w:lineRule="exact"/>
    </w:pPr>
    <w:rPr>
      <w:rFonts w:ascii="Verdana" w:hAnsi="Verdana"/>
      <w:lang w:val="en-US" w:eastAsia="en-US"/>
    </w:rPr>
  </w:style>
  <w:style w:type="paragraph" w:customStyle="1" w:styleId="362">
    <w:name w:val="Знак36"/>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2102E2"/>
    <w:rPr>
      <w:b/>
      <w:caps/>
      <w:sz w:val="24"/>
      <w:lang w:val="ru-RU" w:eastAsia="ru-RU"/>
    </w:rPr>
  </w:style>
  <w:style w:type="character" w:customStyle="1" w:styleId="6f0">
    <w:name w:val="Без интервала Знак6"/>
    <w:locked/>
    <w:rsid w:val="002102E2"/>
    <w:rPr>
      <w:rFonts w:ascii="Times New Roman" w:hAnsi="Times New Roman"/>
      <w:sz w:val="22"/>
    </w:rPr>
  </w:style>
  <w:style w:type="character" w:customStyle="1" w:styleId="466">
    <w:name w:val="Знак Знак466"/>
    <w:locked/>
    <w:rsid w:val="002102E2"/>
    <w:rPr>
      <w:b/>
      <w:sz w:val="27"/>
      <w:lang w:val="ru-RU" w:eastAsia="ru-RU"/>
    </w:rPr>
  </w:style>
  <w:style w:type="character" w:customStyle="1" w:styleId="486">
    <w:name w:val="Знак Знак486"/>
    <w:locked/>
    <w:rsid w:val="002102E2"/>
    <w:rPr>
      <w:b/>
      <w:sz w:val="27"/>
      <w:lang w:val="ru-RU" w:eastAsia="ru-RU"/>
    </w:rPr>
  </w:style>
  <w:style w:type="character" w:customStyle="1" w:styleId="446">
    <w:name w:val="Знак Знак446"/>
    <w:locked/>
    <w:rsid w:val="002102E2"/>
    <w:rPr>
      <w:sz w:val="24"/>
    </w:rPr>
  </w:style>
  <w:style w:type="character" w:customStyle="1" w:styleId="5160">
    <w:name w:val="Знак Знак516"/>
    <w:locked/>
    <w:rsid w:val="002102E2"/>
    <w:rPr>
      <w:b/>
      <w:sz w:val="27"/>
      <w:lang w:val="ru-RU" w:eastAsia="ru-RU"/>
    </w:rPr>
  </w:style>
  <w:style w:type="character" w:customStyle="1" w:styleId="436">
    <w:name w:val="Знак Знак436"/>
    <w:locked/>
    <w:rsid w:val="002102E2"/>
    <w:rPr>
      <w:color w:val="000000"/>
      <w:sz w:val="24"/>
      <w:lang w:eastAsia="ru-RU"/>
    </w:rPr>
  </w:style>
  <w:style w:type="character" w:customStyle="1" w:styleId="426">
    <w:name w:val="Знак Знак426"/>
    <w:rsid w:val="002102E2"/>
    <w:rPr>
      <w:rFonts w:ascii="Times New Roman" w:hAnsi="Times New Roman"/>
      <w:sz w:val="16"/>
    </w:rPr>
  </w:style>
  <w:style w:type="character" w:customStyle="1" w:styleId="496">
    <w:name w:val="Знак Знак496"/>
    <w:rsid w:val="002102E2"/>
    <w:rPr>
      <w:rFonts w:ascii="Times New Roman" w:hAnsi="Times New Roman"/>
      <w:b/>
      <w:caps/>
      <w:sz w:val="24"/>
      <w:lang w:eastAsia="ru-RU"/>
    </w:rPr>
  </w:style>
  <w:style w:type="character" w:customStyle="1" w:styleId="476">
    <w:name w:val="Знак Знак476"/>
    <w:rsid w:val="002102E2"/>
    <w:rPr>
      <w:rFonts w:ascii="Times New Roman" w:hAnsi="Times New Roman"/>
      <w:b/>
      <w:sz w:val="27"/>
      <w:lang w:eastAsia="ru-RU"/>
    </w:rPr>
  </w:style>
  <w:style w:type="character" w:customStyle="1" w:styleId="456">
    <w:name w:val="Знак Знак456"/>
    <w:rsid w:val="002102E2"/>
    <w:rPr>
      <w:rFonts w:ascii="Times New Roman" w:hAnsi="Times New Roman"/>
      <w:b/>
      <w:i/>
      <w:sz w:val="26"/>
      <w:lang w:eastAsia="ru-RU"/>
    </w:rPr>
  </w:style>
  <w:style w:type="character" w:customStyle="1" w:styleId="572">
    <w:name w:val="Знак5 Знак Знак7"/>
    <w:locked/>
    <w:rsid w:val="002102E2"/>
    <w:rPr>
      <w:sz w:val="16"/>
    </w:rPr>
  </w:style>
  <w:style w:type="character" w:customStyle="1" w:styleId="506">
    <w:name w:val="Знак Знак506"/>
    <w:locked/>
    <w:rsid w:val="002102E2"/>
    <w:rPr>
      <w:b/>
      <w:sz w:val="28"/>
      <w:lang w:val="ru-RU" w:eastAsia="ru-RU"/>
    </w:rPr>
  </w:style>
  <w:style w:type="character" w:customStyle="1" w:styleId="526">
    <w:name w:val="Знак Знак526"/>
    <w:rsid w:val="002102E2"/>
    <w:rPr>
      <w:rFonts w:ascii="Arial" w:hAnsi="Arial"/>
      <w:b/>
      <w:i/>
      <w:sz w:val="28"/>
    </w:rPr>
  </w:style>
  <w:style w:type="character" w:customStyle="1" w:styleId="662">
    <w:name w:val="Знак6 Знак Знак6"/>
    <w:rsid w:val="002102E2"/>
    <w:rPr>
      <w:sz w:val="24"/>
      <w:lang w:val="ru-RU" w:eastAsia="ru-RU"/>
    </w:rPr>
  </w:style>
  <w:style w:type="character" w:customStyle="1" w:styleId="403">
    <w:name w:val="Знак Знак40 Знак"/>
    <w:locked/>
    <w:rsid w:val="002102E2"/>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2102E2"/>
    <w:rPr>
      <w:rFonts w:ascii="Arial" w:hAnsi="Arial"/>
      <w:b/>
      <w:kern w:val="32"/>
      <w:sz w:val="32"/>
      <w:lang w:val="ru-RU" w:eastAsia="ru-RU"/>
    </w:rPr>
  </w:style>
  <w:style w:type="paragraph" w:customStyle="1" w:styleId="paragraph">
    <w:name w:val="paragraph"/>
    <w:basedOn w:val="a3"/>
    <w:rsid w:val="002102E2"/>
  </w:style>
  <w:style w:type="paragraph" w:customStyle="1" w:styleId="Style88">
    <w:name w:val="Style88"/>
    <w:basedOn w:val="a3"/>
    <w:rsid w:val="002102E2"/>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2102E2"/>
    <w:rPr>
      <w:color w:val="808080"/>
      <w:shd w:val="clear" w:color="auto" w:fill="E6E6E6"/>
    </w:rPr>
  </w:style>
  <w:style w:type="paragraph" w:customStyle="1" w:styleId="96">
    <w:name w:val="Знак Знак Знак Знак Знак Знак9"/>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2102E2"/>
    <w:rPr>
      <w:sz w:val="16"/>
      <w:lang w:val="ru-RU" w:eastAsia="ru-RU"/>
    </w:rPr>
  </w:style>
  <w:style w:type="character" w:customStyle="1" w:styleId="148">
    <w:name w:val="Знак Знак148"/>
    <w:locked/>
    <w:rsid w:val="002102E2"/>
    <w:rPr>
      <w:b/>
      <w:sz w:val="27"/>
      <w:lang w:val="ru-RU" w:eastAsia="ru-RU"/>
    </w:rPr>
  </w:style>
  <w:style w:type="character" w:customStyle="1" w:styleId="108">
    <w:name w:val="Знак Знак108"/>
    <w:locked/>
    <w:rsid w:val="002102E2"/>
    <w:rPr>
      <w:sz w:val="16"/>
      <w:lang w:val="ru-RU" w:eastAsia="ru-RU"/>
    </w:rPr>
  </w:style>
  <w:style w:type="character" w:customStyle="1" w:styleId="6200">
    <w:name w:val="Знак Знак620"/>
    <w:rsid w:val="002102E2"/>
    <w:rPr>
      <w:rFonts w:ascii="Arial" w:hAnsi="Arial"/>
      <w:b/>
      <w:i/>
      <w:sz w:val="28"/>
      <w:lang w:val="ru-RU" w:eastAsia="en-US"/>
    </w:rPr>
  </w:style>
  <w:style w:type="character" w:customStyle="1" w:styleId="169">
    <w:name w:val="Знак Знак169"/>
    <w:locked/>
    <w:rsid w:val="002102E2"/>
    <w:rPr>
      <w:b/>
      <w:caps/>
      <w:sz w:val="24"/>
      <w:lang w:val="ru-RU" w:eastAsia="ru-RU"/>
    </w:rPr>
  </w:style>
  <w:style w:type="character" w:customStyle="1" w:styleId="107">
    <w:name w:val="Знак Знак Знак10"/>
    <w:rsid w:val="002102E2"/>
    <w:rPr>
      <w:rFonts w:ascii="Times New Roman" w:hAnsi="Times New Roman"/>
      <w:b/>
      <w:caps/>
      <w:sz w:val="28"/>
    </w:rPr>
  </w:style>
  <w:style w:type="character" w:customStyle="1" w:styleId="258">
    <w:name w:val="Знак Знак258"/>
    <w:rsid w:val="002102E2"/>
    <w:rPr>
      <w:rFonts w:ascii="Times New Roman" w:hAnsi="Times New Roman"/>
      <w:b/>
      <w:sz w:val="28"/>
    </w:rPr>
  </w:style>
  <w:style w:type="character" w:customStyle="1" w:styleId="2280">
    <w:name w:val="Знак Знак228"/>
    <w:rsid w:val="002102E2"/>
    <w:rPr>
      <w:rFonts w:ascii="Times New Roman" w:hAnsi="Times New Roman"/>
      <w:sz w:val="24"/>
    </w:rPr>
  </w:style>
  <w:style w:type="character" w:customStyle="1" w:styleId="2011">
    <w:name w:val="Знак Знак2011"/>
    <w:rsid w:val="002102E2"/>
    <w:rPr>
      <w:rFonts w:ascii="Arial" w:hAnsi="Arial"/>
      <w:sz w:val="22"/>
    </w:rPr>
  </w:style>
  <w:style w:type="character" w:customStyle="1" w:styleId="198">
    <w:name w:val="Знак Знак198"/>
    <w:rsid w:val="002102E2"/>
    <w:rPr>
      <w:rFonts w:ascii="Times New Roman" w:hAnsi="Times New Roman"/>
      <w:sz w:val="16"/>
      <w:lang w:eastAsia="ru-RU"/>
    </w:rPr>
  </w:style>
  <w:style w:type="character" w:customStyle="1" w:styleId="188">
    <w:name w:val="Знак Знак188"/>
    <w:rsid w:val="002102E2"/>
    <w:rPr>
      <w:rFonts w:ascii="Courier New" w:hAnsi="Courier New"/>
    </w:rPr>
  </w:style>
  <w:style w:type="character" w:customStyle="1" w:styleId="178">
    <w:name w:val="Знак Знак178"/>
    <w:rsid w:val="002102E2"/>
    <w:rPr>
      <w:rFonts w:ascii="Times New Roman" w:hAnsi="Times New Roman"/>
      <w:sz w:val="24"/>
    </w:rPr>
  </w:style>
  <w:style w:type="paragraph" w:customStyle="1" w:styleId="4f2">
    <w:name w:val="Основной текст4"/>
    <w:basedOn w:val="516"/>
    <w:rsid w:val="002102E2"/>
    <w:pPr>
      <w:spacing w:before="0" w:beforeAutospacing="0" w:after="0" w:afterAutospacing="0" w:line="360" w:lineRule="auto"/>
    </w:pPr>
    <w:rPr>
      <w:szCs w:val="20"/>
    </w:rPr>
  </w:style>
  <w:style w:type="character" w:customStyle="1" w:styleId="158">
    <w:name w:val="Знак Знак158"/>
    <w:rsid w:val="002102E2"/>
    <w:rPr>
      <w:b/>
      <w:sz w:val="28"/>
    </w:rPr>
  </w:style>
  <w:style w:type="paragraph" w:customStyle="1" w:styleId="3ff4">
    <w:name w:val="Цитата3"/>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2102E2"/>
    <w:rPr>
      <w:rFonts w:ascii="Courier New" w:hAnsi="Courier New"/>
      <w:sz w:val="20"/>
      <w:szCs w:val="20"/>
    </w:rPr>
  </w:style>
  <w:style w:type="paragraph" w:customStyle="1" w:styleId="333">
    <w:name w:val="Основной текст 33"/>
    <w:basedOn w:val="516"/>
    <w:rsid w:val="002102E2"/>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2102E2"/>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2102E2"/>
    <w:pPr>
      <w:spacing w:line="360" w:lineRule="auto"/>
      <w:ind w:firstLine="709"/>
      <w:jc w:val="both"/>
    </w:pPr>
    <w:rPr>
      <w:sz w:val="28"/>
      <w:szCs w:val="20"/>
    </w:rPr>
  </w:style>
  <w:style w:type="paragraph" w:customStyle="1" w:styleId="2ffff6">
    <w:name w:val="Верхний колонтитул2"/>
    <w:basedOn w:val="a3"/>
    <w:rsid w:val="002102E2"/>
    <w:pPr>
      <w:tabs>
        <w:tab w:val="center" w:pos="4153"/>
        <w:tab w:val="right" w:pos="8306"/>
      </w:tabs>
    </w:pPr>
    <w:rPr>
      <w:rFonts w:ascii="Arial" w:hAnsi="Arial"/>
      <w:szCs w:val="20"/>
    </w:rPr>
  </w:style>
  <w:style w:type="character" w:customStyle="1" w:styleId="418">
    <w:name w:val="Знак Знак418"/>
    <w:locked/>
    <w:rsid w:val="002102E2"/>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2102E2"/>
    <w:pPr>
      <w:spacing w:after="160" w:line="240" w:lineRule="exact"/>
    </w:pPr>
    <w:rPr>
      <w:rFonts w:ascii="Verdana" w:hAnsi="Verdana"/>
      <w:lang w:val="en-US" w:eastAsia="en-US"/>
    </w:rPr>
  </w:style>
  <w:style w:type="paragraph" w:customStyle="1" w:styleId="382">
    <w:name w:val="Знак38"/>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2102E2"/>
    <w:rPr>
      <w:b/>
      <w:caps/>
      <w:sz w:val="24"/>
      <w:lang w:val="ru-RU" w:eastAsia="ru-RU"/>
    </w:rPr>
  </w:style>
  <w:style w:type="character" w:customStyle="1" w:styleId="1182">
    <w:name w:val="Знак1 Знак Знак18"/>
    <w:locked/>
    <w:rsid w:val="002102E2"/>
    <w:rPr>
      <w:rFonts w:ascii="Times New Roman" w:hAnsi="Times New Roman"/>
      <w:sz w:val="24"/>
      <w:lang w:eastAsia="ru-RU"/>
    </w:rPr>
  </w:style>
  <w:style w:type="character" w:customStyle="1" w:styleId="468">
    <w:name w:val="Знак Знак468"/>
    <w:locked/>
    <w:rsid w:val="002102E2"/>
    <w:rPr>
      <w:b/>
      <w:sz w:val="27"/>
      <w:lang w:val="ru-RU" w:eastAsia="ru-RU"/>
    </w:rPr>
  </w:style>
  <w:style w:type="character" w:customStyle="1" w:styleId="488">
    <w:name w:val="Знак Знак488"/>
    <w:locked/>
    <w:rsid w:val="002102E2"/>
    <w:rPr>
      <w:b/>
      <w:sz w:val="27"/>
      <w:lang w:val="ru-RU" w:eastAsia="ru-RU"/>
    </w:rPr>
  </w:style>
  <w:style w:type="character" w:customStyle="1" w:styleId="448">
    <w:name w:val="Знак Знак448"/>
    <w:locked/>
    <w:rsid w:val="002102E2"/>
    <w:rPr>
      <w:sz w:val="24"/>
    </w:rPr>
  </w:style>
  <w:style w:type="character" w:customStyle="1" w:styleId="518">
    <w:name w:val="Знак Знак518"/>
    <w:locked/>
    <w:rsid w:val="002102E2"/>
    <w:rPr>
      <w:b/>
      <w:sz w:val="27"/>
      <w:lang w:val="ru-RU" w:eastAsia="ru-RU"/>
    </w:rPr>
  </w:style>
  <w:style w:type="character" w:customStyle="1" w:styleId="438">
    <w:name w:val="Знак Знак438"/>
    <w:locked/>
    <w:rsid w:val="002102E2"/>
    <w:rPr>
      <w:color w:val="000000"/>
      <w:sz w:val="24"/>
      <w:lang w:eastAsia="ru-RU"/>
    </w:rPr>
  </w:style>
  <w:style w:type="character" w:customStyle="1" w:styleId="428">
    <w:name w:val="Знак Знак428"/>
    <w:rsid w:val="002102E2"/>
    <w:rPr>
      <w:rFonts w:ascii="Times New Roman" w:hAnsi="Times New Roman"/>
      <w:sz w:val="16"/>
    </w:rPr>
  </w:style>
  <w:style w:type="character" w:customStyle="1" w:styleId="498">
    <w:name w:val="Знак Знак498"/>
    <w:rsid w:val="002102E2"/>
    <w:rPr>
      <w:rFonts w:ascii="Times New Roman" w:hAnsi="Times New Roman"/>
      <w:b/>
      <w:caps/>
      <w:sz w:val="24"/>
      <w:lang w:eastAsia="ru-RU"/>
    </w:rPr>
  </w:style>
  <w:style w:type="paragraph" w:customStyle="1" w:styleId="427">
    <w:name w:val="Заголовок 42"/>
    <w:basedOn w:val="516"/>
    <w:next w:val="516"/>
    <w:rsid w:val="002102E2"/>
    <w:pPr>
      <w:keepNext/>
      <w:spacing w:before="0" w:beforeAutospacing="0" w:after="0" w:afterAutospacing="0"/>
    </w:pPr>
    <w:rPr>
      <w:szCs w:val="20"/>
    </w:rPr>
  </w:style>
  <w:style w:type="character" w:customStyle="1" w:styleId="478">
    <w:name w:val="Знак Знак478"/>
    <w:rsid w:val="002102E2"/>
    <w:rPr>
      <w:rFonts w:ascii="Times New Roman" w:hAnsi="Times New Roman"/>
      <w:b/>
      <w:sz w:val="27"/>
      <w:lang w:eastAsia="ru-RU"/>
    </w:rPr>
  </w:style>
  <w:style w:type="character" w:customStyle="1" w:styleId="458">
    <w:name w:val="Знак Знак458"/>
    <w:rsid w:val="002102E2"/>
    <w:rPr>
      <w:rFonts w:ascii="Times New Roman" w:hAnsi="Times New Roman"/>
      <w:b/>
      <w:i/>
      <w:sz w:val="26"/>
      <w:lang w:eastAsia="ru-RU"/>
    </w:rPr>
  </w:style>
  <w:style w:type="character" w:customStyle="1" w:styleId="592">
    <w:name w:val="Знак5 Знак Знак9"/>
    <w:locked/>
    <w:rsid w:val="002102E2"/>
    <w:rPr>
      <w:sz w:val="16"/>
    </w:rPr>
  </w:style>
  <w:style w:type="character" w:customStyle="1" w:styleId="508">
    <w:name w:val="Знак Знак508"/>
    <w:locked/>
    <w:rsid w:val="002102E2"/>
    <w:rPr>
      <w:b/>
      <w:sz w:val="28"/>
      <w:lang w:val="ru-RU" w:eastAsia="ru-RU"/>
    </w:rPr>
  </w:style>
  <w:style w:type="character" w:customStyle="1" w:styleId="528">
    <w:name w:val="Знак Знак528"/>
    <w:rsid w:val="002102E2"/>
    <w:rPr>
      <w:rFonts w:ascii="Arial" w:hAnsi="Arial"/>
      <w:b/>
      <w:i/>
      <w:sz w:val="28"/>
    </w:rPr>
  </w:style>
  <w:style w:type="character" w:customStyle="1" w:styleId="5180">
    <w:name w:val="Знак5 Знак Знак18"/>
    <w:locked/>
    <w:rsid w:val="002102E2"/>
    <w:rPr>
      <w:sz w:val="16"/>
      <w:lang w:val="ru-RU" w:eastAsia="ru-RU"/>
    </w:rPr>
  </w:style>
  <w:style w:type="character" w:customStyle="1" w:styleId="682">
    <w:name w:val="Знак6 Знак Знак8"/>
    <w:rsid w:val="002102E2"/>
    <w:rPr>
      <w:sz w:val="24"/>
      <w:lang w:val="ru-RU" w:eastAsia="ru-RU"/>
    </w:rPr>
  </w:style>
  <w:style w:type="character" w:customStyle="1" w:styleId="5520">
    <w:name w:val="Знак Знак552"/>
    <w:locked/>
    <w:rsid w:val="002102E2"/>
    <w:rPr>
      <w:sz w:val="24"/>
      <w:lang w:val="ru-RU" w:eastAsia="ru-RU"/>
    </w:rPr>
  </w:style>
  <w:style w:type="character" w:customStyle="1" w:styleId="6520">
    <w:name w:val="Знак Знак652"/>
    <w:locked/>
    <w:rsid w:val="002102E2"/>
    <w:rPr>
      <w:b/>
      <w:sz w:val="27"/>
      <w:lang w:val="ru-RU" w:eastAsia="ru-RU"/>
    </w:rPr>
  </w:style>
  <w:style w:type="character" w:customStyle="1" w:styleId="6420">
    <w:name w:val="Знак Знак642"/>
    <w:locked/>
    <w:rsid w:val="002102E2"/>
    <w:rPr>
      <w:b/>
      <w:sz w:val="28"/>
      <w:lang w:val="ru-RU" w:eastAsia="ru-RU"/>
    </w:rPr>
  </w:style>
  <w:style w:type="character" w:customStyle="1" w:styleId="6320">
    <w:name w:val="Знак Знак632"/>
    <w:locked/>
    <w:rsid w:val="002102E2"/>
    <w:rPr>
      <w:b/>
      <w:i/>
      <w:sz w:val="26"/>
      <w:lang w:val="ru-RU" w:eastAsia="ru-RU"/>
    </w:rPr>
  </w:style>
  <w:style w:type="character" w:customStyle="1" w:styleId="6220">
    <w:name w:val="Знак Знак622"/>
    <w:locked/>
    <w:rsid w:val="002102E2"/>
    <w:rPr>
      <w:sz w:val="24"/>
      <w:lang w:val="ru-RU" w:eastAsia="ru-RU"/>
    </w:rPr>
  </w:style>
  <w:style w:type="character" w:customStyle="1" w:styleId="619">
    <w:name w:val="Знак Знак619"/>
    <w:locked/>
    <w:rsid w:val="002102E2"/>
    <w:rPr>
      <w:sz w:val="24"/>
      <w:lang w:val="ru-RU" w:eastAsia="ru-RU"/>
    </w:rPr>
  </w:style>
  <w:style w:type="character" w:customStyle="1" w:styleId="602">
    <w:name w:val="Знак Знак602"/>
    <w:locked/>
    <w:rsid w:val="002102E2"/>
    <w:rPr>
      <w:i/>
      <w:sz w:val="24"/>
      <w:lang w:val="ru-RU" w:eastAsia="ru-RU"/>
    </w:rPr>
  </w:style>
  <w:style w:type="character" w:customStyle="1" w:styleId="5920">
    <w:name w:val="Знак Знак592"/>
    <w:locked/>
    <w:rsid w:val="002102E2"/>
    <w:rPr>
      <w:rFonts w:ascii="Arial" w:hAnsi="Arial"/>
      <w:sz w:val="22"/>
      <w:lang w:val="ru-RU" w:eastAsia="ru-RU"/>
    </w:rPr>
  </w:style>
  <w:style w:type="character" w:customStyle="1" w:styleId="582">
    <w:name w:val="Знак Знак582"/>
    <w:locked/>
    <w:rsid w:val="002102E2"/>
    <w:rPr>
      <w:rFonts w:ascii="Courier New" w:hAnsi="Courier New"/>
      <w:lang w:val="ru-RU" w:eastAsia="ru-RU"/>
    </w:rPr>
  </w:style>
  <w:style w:type="character" w:customStyle="1" w:styleId="5720">
    <w:name w:val="Знак Знак572"/>
    <w:locked/>
    <w:rsid w:val="002102E2"/>
    <w:rPr>
      <w:lang w:val="ru-RU" w:eastAsia="ru-RU"/>
    </w:rPr>
  </w:style>
  <w:style w:type="character" w:customStyle="1" w:styleId="5620">
    <w:name w:val="Знак Знак562"/>
    <w:locked/>
    <w:rsid w:val="002102E2"/>
    <w:rPr>
      <w:sz w:val="24"/>
      <w:lang w:val="ru-RU" w:eastAsia="ru-RU"/>
    </w:rPr>
  </w:style>
  <w:style w:type="character" w:customStyle="1" w:styleId="542">
    <w:name w:val="Знак Знак542"/>
    <w:locked/>
    <w:rsid w:val="002102E2"/>
    <w:rPr>
      <w:sz w:val="24"/>
      <w:lang w:val="en-US" w:eastAsia="ru-RU"/>
    </w:rPr>
  </w:style>
  <w:style w:type="paragraph" w:customStyle="1" w:styleId="238">
    <w:name w:val="Заголовок 23"/>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2102E2"/>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2102E2"/>
    <w:pPr>
      <w:tabs>
        <w:tab w:val="left" w:pos="1440"/>
      </w:tabs>
      <w:suppressAutoHyphens/>
      <w:spacing w:before="240" w:after="60"/>
      <w:ind w:left="1440" w:hanging="1440"/>
      <w:outlineLvl w:val="7"/>
    </w:pPr>
    <w:rPr>
      <w:i/>
      <w:iCs/>
      <w:lang w:eastAsia="zh-CN"/>
    </w:rPr>
  </w:style>
  <w:style w:type="character" w:customStyle="1" w:styleId="672">
    <w:name w:val="Знак Знак672"/>
    <w:rsid w:val="002102E2"/>
    <w:rPr>
      <w:rFonts w:ascii="Arial" w:hAnsi="Arial"/>
      <w:b/>
      <w:sz w:val="26"/>
    </w:rPr>
  </w:style>
  <w:style w:type="character" w:customStyle="1" w:styleId="6620">
    <w:name w:val="Знак Знак662"/>
    <w:rsid w:val="002102E2"/>
    <w:rPr>
      <w:b/>
      <w:sz w:val="28"/>
    </w:rPr>
  </w:style>
  <w:style w:type="character" w:customStyle="1" w:styleId="702">
    <w:name w:val="Знак Знак702"/>
    <w:rsid w:val="002102E2"/>
    <w:rPr>
      <w:rFonts w:ascii="Arial" w:hAnsi="Arial"/>
      <w:b/>
      <w:sz w:val="26"/>
    </w:rPr>
  </w:style>
  <w:style w:type="character" w:customStyle="1" w:styleId="692">
    <w:name w:val="Знак Знак692"/>
    <w:rsid w:val="002102E2"/>
    <w:rPr>
      <w:b/>
      <w:sz w:val="28"/>
    </w:rPr>
  </w:style>
  <w:style w:type="character" w:customStyle="1" w:styleId="6820">
    <w:name w:val="Знак Знак682"/>
    <w:rsid w:val="002102E2"/>
    <w:rPr>
      <w:b/>
      <w:i/>
      <w:sz w:val="26"/>
    </w:rPr>
  </w:style>
  <w:style w:type="paragraph" w:customStyle="1" w:styleId="HTML21">
    <w:name w:val="Стандартный HTML2"/>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2102E2"/>
    <w:rPr>
      <w:rFonts w:ascii="Arial" w:hAnsi="Arial"/>
      <w:sz w:val="22"/>
    </w:rPr>
  </w:style>
  <w:style w:type="character" w:customStyle="1" w:styleId="618">
    <w:name w:val="Знак Знак618"/>
    <w:rsid w:val="002102E2"/>
    <w:rPr>
      <w:rFonts w:ascii="Arial" w:hAnsi="Arial"/>
      <w:b/>
      <w:i/>
      <w:sz w:val="28"/>
      <w:lang w:val="ru-RU" w:eastAsia="en-US"/>
    </w:rPr>
  </w:style>
  <w:style w:type="paragraph" w:customStyle="1" w:styleId="87">
    <w:name w:val="Знак Знак Знак Знак Знак Знак8"/>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2102E2"/>
    <w:rPr>
      <w:sz w:val="16"/>
      <w:lang w:val="ru-RU" w:eastAsia="ru-RU"/>
    </w:rPr>
  </w:style>
  <w:style w:type="paragraph" w:customStyle="1" w:styleId="7c">
    <w:name w:val="Обычный7"/>
    <w:rsid w:val="002102E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2102E2"/>
    <w:rPr>
      <w:b/>
      <w:sz w:val="27"/>
      <w:lang w:val="ru-RU" w:eastAsia="ru-RU"/>
    </w:rPr>
  </w:style>
  <w:style w:type="character" w:customStyle="1" w:styleId="1070">
    <w:name w:val="Знак Знак107"/>
    <w:locked/>
    <w:rsid w:val="002102E2"/>
    <w:rPr>
      <w:sz w:val="16"/>
      <w:lang w:val="ru-RU" w:eastAsia="ru-RU"/>
    </w:rPr>
  </w:style>
  <w:style w:type="paragraph" w:customStyle="1" w:styleId="4f3">
    <w:name w:val="Абзац списка4"/>
    <w:basedOn w:val="a3"/>
    <w:rsid w:val="002102E2"/>
    <w:pPr>
      <w:spacing w:after="200" w:line="276" w:lineRule="auto"/>
      <w:ind w:left="720"/>
    </w:pPr>
    <w:rPr>
      <w:rFonts w:ascii="Calibri" w:hAnsi="Calibri"/>
      <w:sz w:val="22"/>
      <w:szCs w:val="22"/>
      <w:lang w:eastAsia="en-US"/>
    </w:rPr>
  </w:style>
  <w:style w:type="character" w:customStyle="1" w:styleId="168">
    <w:name w:val="Знак Знак168"/>
    <w:locked/>
    <w:rsid w:val="002102E2"/>
    <w:rPr>
      <w:b/>
      <w:caps/>
      <w:sz w:val="24"/>
      <w:lang w:val="ru-RU" w:eastAsia="ru-RU"/>
    </w:rPr>
  </w:style>
  <w:style w:type="paragraph" w:customStyle="1" w:styleId="242">
    <w:name w:val="Основной текст 24"/>
    <w:basedOn w:val="a3"/>
    <w:rsid w:val="002102E2"/>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2102E2"/>
    <w:rPr>
      <w:rFonts w:ascii="Times New Roman" w:hAnsi="Times New Roman"/>
      <w:b/>
      <w:caps/>
      <w:sz w:val="28"/>
    </w:rPr>
  </w:style>
  <w:style w:type="character" w:customStyle="1" w:styleId="257">
    <w:name w:val="Знак Знак257"/>
    <w:rsid w:val="002102E2"/>
    <w:rPr>
      <w:rFonts w:ascii="Times New Roman" w:hAnsi="Times New Roman"/>
      <w:b/>
      <w:sz w:val="28"/>
    </w:rPr>
  </w:style>
  <w:style w:type="character" w:customStyle="1" w:styleId="2270">
    <w:name w:val="Знак Знак227"/>
    <w:rsid w:val="002102E2"/>
    <w:rPr>
      <w:rFonts w:ascii="Times New Roman" w:hAnsi="Times New Roman"/>
      <w:sz w:val="24"/>
    </w:rPr>
  </w:style>
  <w:style w:type="character" w:customStyle="1" w:styleId="197">
    <w:name w:val="Знак Знак197"/>
    <w:rsid w:val="002102E2"/>
    <w:rPr>
      <w:rFonts w:ascii="Times New Roman" w:hAnsi="Times New Roman"/>
      <w:sz w:val="16"/>
      <w:lang w:eastAsia="ru-RU"/>
    </w:rPr>
  </w:style>
  <w:style w:type="character" w:customStyle="1" w:styleId="187">
    <w:name w:val="Знак Знак187"/>
    <w:rsid w:val="002102E2"/>
    <w:rPr>
      <w:rFonts w:ascii="Courier New" w:hAnsi="Courier New"/>
    </w:rPr>
  </w:style>
  <w:style w:type="character" w:customStyle="1" w:styleId="177">
    <w:name w:val="Знак Знак177"/>
    <w:rsid w:val="002102E2"/>
    <w:rPr>
      <w:rFonts w:ascii="Times New Roman" w:hAnsi="Times New Roman"/>
      <w:sz w:val="24"/>
    </w:rPr>
  </w:style>
  <w:style w:type="paragraph" w:customStyle="1" w:styleId="346">
    <w:name w:val="Заголовок 34"/>
    <w:basedOn w:val="7c"/>
    <w:next w:val="7c"/>
    <w:rsid w:val="002102E2"/>
    <w:pPr>
      <w:keepNext/>
      <w:widowControl/>
      <w:ind w:left="0" w:firstLine="0"/>
      <w:outlineLvl w:val="2"/>
    </w:pPr>
    <w:rPr>
      <w:sz w:val="24"/>
    </w:rPr>
  </w:style>
  <w:style w:type="paragraph" w:customStyle="1" w:styleId="5f">
    <w:name w:val="Основной текст5"/>
    <w:basedOn w:val="7c"/>
    <w:rsid w:val="002102E2"/>
    <w:pPr>
      <w:widowControl/>
      <w:spacing w:line="360" w:lineRule="auto"/>
      <w:ind w:left="0" w:firstLine="0"/>
    </w:pPr>
    <w:rPr>
      <w:sz w:val="24"/>
    </w:rPr>
  </w:style>
  <w:style w:type="character" w:customStyle="1" w:styleId="157">
    <w:name w:val="Знак Знак157"/>
    <w:rsid w:val="002102E2"/>
    <w:rPr>
      <w:b/>
      <w:sz w:val="28"/>
    </w:rPr>
  </w:style>
  <w:style w:type="paragraph" w:customStyle="1" w:styleId="243">
    <w:name w:val="Заголовок 24"/>
    <w:basedOn w:val="a3"/>
    <w:next w:val="a3"/>
    <w:rsid w:val="002102E2"/>
    <w:pPr>
      <w:keepNext/>
      <w:widowControl w:val="0"/>
      <w:jc w:val="center"/>
    </w:pPr>
    <w:rPr>
      <w:b/>
      <w:sz w:val="26"/>
      <w:szCs w:val="20"/>
    </w:rPr>
  </w:style>
  <w:style w:type="paragraph" w:customStyle="1" w:styleId="88">
    <w:name w:val="Обычный8"/>
    <w:basedOn w:val="a3"/>
    <w:rsid w:val="002102E2"/>
    <w:pPr>
      <w:spacing w:before="100" w:beforeAutospacing="1" w:after="100" w:afterAutospacing="1"/>
    </w:pPr>
  </w:style>
  <w:style w:type="paragraph" w:customStyle="1" w:styleId="4f4">
    <w:name w:val="Цитата4"/>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2102E2"/>
    <w:rPr>
      <w:rFonts w:ascii="Courier New" w:hAnsi="Courier New"/>
      <w:sz w:val="20"/>
      <w:szCs w:val="20"/>
    </w:rPr>
  </w:style>
  <w:style w:type="paragraph" w:customStyle="1" w:styleId="348">
    <w:name w:val="Основной текст 34"/>
    <w:basedOn w:val="7c"/>
    <w:rsid w:val="002102E2"/>
    <w:pPr>
      <w:widowControl/>
      <w:tabs>
        <w:tab w:val="left" w:pos="360"/>
      </w:tabs>
      <w:ind w:left="0" w:firstLine="0"/>
      <w:jc w:val="both"/>
    </w:pPr>
    <w:rPr>
      <w:i/>
      <w:sz w:val="26"/>
    </w:rPr>
  </w:style>
  <w:style w:type="paragraph" w:customStyle="1" w:styleId="239">
    <w:name w:val="Основной текст с отступом 23"/>
    <w:basedOn w:val="a3"/>
    <w:rsid w:val="002102E2"/>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2102E2"/>
    <w:pPr>
      <w:spacing w:line="360" w:lineRule="auto"/>
      <w:ind w:firstLine="709"/>
      <w:jc w:val="both"/>
    </w:pPr>
    <w:rPr>
      <w:sz w:val="28"/>
      <w:szCs w:val="20"/>
    </w:rPr>
  </w:style>
  <w:style w:type="paragraph" w:customStyle="1" w:styleId="3ff6">
    <w:name w:val="Верхний колонтитул3"/>
    <w:basedOn w:val="a3"/>
    <w:rsid w:val="002102E2"/>
    <w:pPr>
      <w:tabs>
        <w:tab w:val="center" w:pos="4153"/>
        <w:tab w:val="right" w:pos="8306"/>
      </w:tabs>
    </w:pPr>
    <w:rPr>
      <w:rFonts w:ascii="Arial" w:hAnsi="Arial"/>
      <w:szCs w:val="20"/>
    </w:rPr>
  </w:style>
  <w:style w:type="character" w:customStyle="1" w:styleId="3ff7">
    <w:name w:val="Слабое выделение3"/>
    <w:rsid w:val="002102E2"/>
    <w:rPr>
      <w:i/>
      <w:color w:val="808080"/>
    </w:rPr>
  </w:style>
  <w:style w:type="character" w:customStyle="1" w:styleId="4170">
    <w:name w:val="Знак Знак417"/>
    <w:locked/>
    <w:rsid w:val="002102E2"/>
    <w:rPr>
      <w:rFonts w:ascii="Arial" w:hAnsi="Arial"/>
      <w:b/>
      <w:i/>
      <w:sz w:val="28"/>
      <w:lang w:val="ru-RU" w:eastAsia="en-US"/>
    </w:rPr>
  </w:style>
  <w:style w:type="character" w:customStyle="1" w:styleId="3ff8">
    <w:name w:val="Основной шрифт абзаца3"/>
    <w:rsid w:val="002102E2"/>
  </w:style>
  <w:style w:type="paragraph" w:customStyle="1" w:styleId="98">
    <w:name w:val="Знак Знак Знак Знак Знак Знак Знак Знак Знак Знак Знак Знак Знак9"/>
    <w:basedOn w:val="a3"/>
    <w:rsid w:val="002102E2"/>
    <w:pPr>
      <w:spacing w:after="160" w:line="240" w:lineRule="exact"/>
    </w:pPr>
    <w:rPr>
      <w:rFonts w:ascii="Verdana" w:hAnsi="Verdana"/>
      <w:lang w:val="en-US" w:eastAsia="en-US"/>
    </w:rPr>
  </w:style>
  <w:style w:type="paragraph" w:customStyle="1" w:styleId="372">
    <w:name w:val="Знак37"/>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2102E2"/>
    <w:rPr>
      <w:b/>
      <w:caps/>
      <w:sz w:val="24"/>
      <w:lang w:val="ru-RU" w:eastAsia="ru-RU"/>
    </w:rPr>
  </w:style>
  <w:style w:type="character" w:customStyle="1" w:styleId="1172">
    <w:name w:val="Знак1 Знак Знак17"/>
    <w:locked/>
    <w:rsid w:val="002102E2"/>
    <w:rPr>
      <w:rFonts w:ascii="Times New Roman" w:hAnsi="Times New Roman"/>
      <w:sz w:val="24"/>
      <w:lang w:eastAsia="ru-RU"/>
    </w:rPr>
  </w:style>
  <w:style w:type="character" w:customStyle="1" w:styleId="467">
    <w:name w:val="Знак Знак467"/>
    <w:locked/>
    <w:rsid w:val="002102E2"/>
    <w:rPr>
      <w:b/>
      <w:sz w:val="27"/>
      <w:lang w:val="ru-RU" w:eastAsia="ru-RU"/>
    </w:rPr>
  </w:style>
  <w:style w:type="character" w:customStyle="1" w:styleId="487">
    <w:name w:val="Знак Знак487"/>
    <w:locked/>
    <w:rsid w:val="002102E2"/>
    <w:rPr>
      <w:b/>
      <w:sz w:val="27"/>
      <w:lang w:val="ru-RU" w:eastAsia="ru-RU"/>
    </w:rPr>
  </w:style>
  <w:style w:type="character" w:customStyle="1" w:styleId="447">
    <w:name w:val="Знак Знак447"/>
    <w:locked/>
    <w:rsid w:val="002102E2"/>
    <w:rPr>
      <w:sz w:val="24"/>
    </w:rPr>
  </w:style>
  <w:style w:type="character" w:customStyle="1" w:styleId="517">
    <w:name w:val="Знак Знак517"/>
    <w:locked/>
    <w:rsid w:val="002102E2"/>
    <w:rPr>
      <w:b/>
      <w:sz w:val="27"/>
      <w:lang w:val="ru-RU" w:eastAsia="ru-RU"/>
    </w:rPr>
  </w:style>
  <w:style w:type="character" w:customStyle="1" w:styleId="4370">
    <w:name w:val="Знак Знак437"/>
    <w:locked/>
    <w:rsid w:val="002102E2"/>
    <w:rPr>
      <w:color w:val="000000"/>
      <w:sz w:val="24"/>
      <w:lang w:eastAsia="ru-RU"/>
    </w:rPr>
  </w:style>
  <w:style w:type="character" w:customStyle="1" w:styleId="4270">
    <w:name w:val="Знак Знак427"/>
    <w:rsid w:val="002102E2"/>
    <w:rPr>
      <w:rFonts w:ascii="Times New Roman" w:hAnsi="Times New Roman"/>
      <w:sz w:val="16"/>
    </w:rPr>
  </w:style>
  <w:style w:type="character" w:customStyle="1" w:styleId="497">
    <w:name w:val="Знак Знак497"/>
    <w:rsid w:val="002102E2"/>
    <w:rPr>
      <w:rFonts w:ascii="Times New Roman" w:hAnsi="Times New Roman"/>
      <w:b/>
      <w:caps/>
      <w:sz w:val="24"/>
      <w:lang w:eastAsia="ru-RU"/>
    </w:rPr>
  </w:style>
  <w:style w:type="paragraph" w:customStyle="1" w:styleId="449">
    <w:name w:val="Заголовок 44"/>
    <w:basedOn w:val="7c"/>
    <w:next w:val="7c"/>
    <w:rsid w:val="002102E2"/>
    <w:pPr>
      <w:keepNext/>
      <w:widowControl/>
      <w:ind w:left="0" w:firstLine="0"/>
    </w:pPr>
    <w:rPr>
      <w:sz w:val="24"/>
    </w:rPr>
  </w:style>
  <w:style w:type="character" w:customStyle="1" w:styleId="477">
    <w:name w:val="Знак Знак477"/>
    <w:rsid w:val="002102E2"/>
    <w:rPr>
      <w:rFonts w:ascii="Times New Roman" w:hAnsi="Times New Roman"/>
      <w:b/>
      <w:sz w:val="27"/>
      <w:lang w:eastAsia="ru-RU"/>
    </w:rPr>
  </w:style>
  <w:style w:type="character" w:customStyle="1" w:styleId="457">
    <w:name w:val="Знак Знак457"/>
    <w:rsid w:val="002102E2"/>
    <w:rPr>
      <w:rFonts w:ascii="Times New Roman" w:hAnsi="Times New Roman"/>
      <w:b/>
      <w:i/>
      <w:sz w:val="26"/>
      <w:lang w:eastAsia="ru-RU"/>
    </w:rPr>
  </w:style>
  <w:style w:type="paragraph" w:customStyle="1" w:styleId="633">
    <w:name w:val="Заголовок 63"/>
    <w:rsid w:val="002102E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2102E2"/>
    <w:rPr>
      <w:sz w:val="16"/>
    </w:rPr>
  </w:style>
  <w:style w:type="character" w:customStyle="1" w:styleId="507">
    <w:name w:val="Знак Знак507"/>
    <w:locked/>
    <w:rsid w:val="002102E2"/>
    <w:rPr>
      <w:b/>
      <w:sz w:val="28"/>
      <w:lang w:val="ru-RU" w:eastAsia="ru-RU"/>
    </w:rPr>
  </w:style>
  <w:style w:type="character" w:customStyle="1" w:styleId="527">
    <w:name w:val="Знак Знак527"/>
    <w:rsid w:val="002102E2"/>
    <w:rPr>
      <w:rFonts w:ascii="Arial" w:hAnsi="Arial"/>
      <w:b/>
      <w:i/>
      <w:sz w:val="28"/>
    </w:rPr>
  </w:style>
  <w:style w:type="paragraph" w:customStyle="1" w:styleId="2211">
    <w:name w:val="Цитата 221"/>
    <w:basedOn w:val="a3"/>
    <w:next w:val="a3"/>
    <w:rsid w:val="002102E2"/>
    <w:rPr>
      <w:rFonts w:ascii="Calibri" w:hAnsi="Calibri"/>
      <w:i/>
      <w:iCs/>
      <w:color w:val="000000"/>
    </w:rPr>
  </w:style>
  <w:style w:type="paragraph" w:customStyle="1" w:styleId="21fa">
    <w:name w:val="Выделенная цитата21"/>
    <w:basedOn w:val="a3"/>
    <w:next w:val="a3"/>
    <w:rsid w:val="002102E2"/>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2102E2"/>
    <w:rPr>
      <w:sz w:val="16"/>
      <w:lang w:val="ru-RU" w:eastAsia="ru-RU"/>
    </w:rPr>
  </w:style>
  <w:style w:type="character" w:customStyle="1" w:styleId="673">
    <w:name w:val="Знак6 Знак Знак7"/>
    <w:rsid w:val="002102E2"/>
    <w:rPr>
      <w:sz w:val="24"/>
      <w:lang w:val="ru-RU" w:eastAsia="ru-RU"/>
    </w:rPr>
  </w:style>
  <w:style w:type="character" w:customStyle="1" w:styleId="21fb">
    <w:name w:val="Замещающий текст21"/>
    <w:rsid w:val="002102E2"/>
    <w:rPr>
      <w:color w:val="808080"/>
    </w:rPr>
  </w:style>
  <w:style w:type="paragraph" w:customStyle="1" w:styleId="12f0">
    <w:name w:val="Заголовок 12"/>
    <w:basedOn w:val="a3"/>
    <w:next w:val="a3"/>
    <w:rsid w:val="002102E2"/>
    <w:pPr>
      <w:suppressAutoHyphens/>
      <w:ind w:firstLine="454"/>
    </w:pPr>
    <w:rPr>
      <w:b/>
      <w:caps/>
      <w:lang w:eastAsia="zh-CN"/>
    </w:rPr>
  </w:style>
  <w:style w:type="character" w:customStyle="1" w:styleId="617">
    <w:name w:val="Знак Знак617"/>
    <w:locked/>
    <w:rsid w:val="002102E2"/>
    <w:rPr>
      <w:sz w:val="24"/>
      <w:lang w:val="ru-RU" w:eastAsia="ru-RU"/>
    </w:rPr>
  </w:style>
  <w:style w:type="paragraph" w:customStyle="1" w:styleId="259">
    <w:name w:val="Заголовок 25"/>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2102E2"/>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2102E2"/>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2102E2"/>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2102E2"/>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2102E2"/>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2102E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2102E2"/>
    <w:rPr>
      <w:b/>
    </w:rPr>
  </w:style>
  <w:style w:type="paragraph" w:customStyle="1" w:styleId="HTML31">
    <w:name w:val="Стандартный HTML3"/>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2102E2"/>
    <w:rPr>
      <w:sz w:val="24"/>
      <w:lang w:val="ru-RU" w:eastAsia="ru-RU"/>
    </w:rPr>
  </w:style>
  <w:style w:type="paragraph" w:customStyle="1" w:styleId="921">
    <w:name w:val="Знак92"/>
    <w:basedOn w:val="a3"/>
    <w:rsid w:val="002102E2"/>
    <w:pPr>
      <w:spacing w:after="160" w:line="240" w:lineRule="exact"/>
    </w:pPr>
    <w:rPr>
      <w:rFonts w:ascii="Verdana" w:hAnsi="Verdana"/>
      <w:lang w:val="en-US" w:eastAsia="en-US"/>
    </w:rPr>
  </w:style>
  <w:style w:type="character" w:customStyle="1" w:styleId="4141">
    <w:name w:val="Знак4 Знак Знак14"/>
    <w:locked/>
    <w:rsid w:val="002102E2"/>
    <w:rPr>
      <w:rFonts w:ascii="Arial" w:hAnsi="Arial"/>
      <w:b/>
      <w:kern w:val="32"/>
      <w:sz w:val="32"/>
      <w:lang w:val="ru-RU" w:eastAsia="ru-RU"/>
    </w:rPr>
  </w:style>
  <w:style w:type="character" w:customStyle="1" w:styleId="2124">
    <w:name w:val="Знак2 Знак Знак12"/>
    <w:locked/>
    <w:rsid w:val="002102E2"/>
    <w:rPr>
      <w:b/>
      <w:sz w:val="27"/>
      <w:lang w:val="ru-RU" w:eastAsia="ru-RU"/>
    </w:rPr>
  </w:style>
  <w:style w:type="character" w:customStyle="1" w:styleId="23a">
    <w:name w:val="Знак2 Знак Знак3"/>
    <w:locked/>
    <w:rsid w:val="002102E2"/>
    <w:rPr>
      <w:rFonts w:ascii="Arial" w:hAnsi="Arial"/>
      <w:b/>
      <w:sz w:val="26"/>
      <w:lang w:val="ru-RU" w:eastAsia="ru-RU"/>
    </w:rPr>
  </w:style>
  <w:style w:type="paragraph" w:customStyle="1" w:styleId="5f0">
    <w:name w:val="Абзац списка5"/>
    <w:basedOn w:val="a3"/>
    <w:rsid w:val="002102E2"/>
    <w:pPr>
      <w:ind w:left="708"/>
    </w:pPr>
    <w:rPr>
      <w:rFonts w:ascii="Calibri" w:hAnsi="Calibri"/>
      <w:szCs w:val="20"/>
    </w:rPr>
  </w:style>
  <w:style w:type="character" w:customStyle="1" w:styleId="4f6">
    <w:name w:val="Слабое выделение4"/>
    <w:rsid w:val="002102E2"/>
    <w:rPr>
      <w:i/>
      <w:color w:val="808080"/>
    </w:rPr>
  </w:style>
  <w:style w:type="paragraph" w:customStyle="1" w:styleId="23b">
    <w:name w:val="Цитата 23"/>
    <w:basedOn w:val="a3"/>
    <w:next w:val="a3"/>
    <w:rsid w:val="002102E2"/>
    <w:rPr>
      <w:rFonts w:ascii="Calibri" w:hAnsi="Calibri"/>
      <w:i/>
      <w:iCs/>
      <w:color w:val="000000"/>
    </w:rPr>
  </w:style>
  <w:style w:type="paragraph" w:customStyle="1" w:styleId="3ffa">
    <w:name w:val="Выделенная цитата3"/>
    <w:basedOn w:val="a3"/>
    <w:next w:val="a3"/>
    <w:rsid w:val="002102E2"/>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2102E2"/>
    <w:rPr>
      <w:b/>
    </w:rPr>
  </w:style>
  <w:style w:type="character" w:customStyle="1" w:styleId="3ffb">
    <w:name w:val="Замещающий текст3"/>
    <w:rsid w:val="002102E2"/>
    <w:rPr>
      <w:color w:val="808080"/>
    </w:rPr>
  </w:style>
  <w:style w:type="character" w:customStyle="1" w:styleId="1260">
    <w:name w:val="Знак1 Знак Знак26"/>
    <w:locked/>
    <w:rsid w:val="002102E2"/>
    <w:rPr>
      <w:sz w:val="24"/>
    </w:rPr>
  </w:style>
  <w:style w:type="character" w:customStyle="1" w:styleId="1271">
    <w:name w:val="Знак1 Знак Знак27"/>
    <w:locked/>
    <w:rsid w:val="002102E2"/>
    <w:rPr>
      <w:sz w:val="24"/>
    </w:rPr>
  </w:style>
  <w:style w:type="character" w:customStyle="1" w:styleId="7d">
    <w:name w:val="Без интервала Знак7"/>
    <w:locked/>
    <w:rsid w:val="002102E2"/>
    <w:rPr>
      <w:sz w:val="24"/>
      <w:lang w:eastAsia="en-US"/>
    </w:rPr>
  </w:style>
  <w:style w:type="character" w:customStyle="1" w:styleId="393">
    <w:name w:val="Знак Знак393"/>
    <w:rsid w:val="002102E2"/>
    <w:rPr>
      <w:rFonts w:ascii="Arial" w:hAnsi="Arial"/>
      <w:b/>
      <w:sz w:val="26"/>
    </w:rPr>
  </w:style>
  <w:style w:type="character" w:customStyle="1" w:styleId="383">
    <w:name w:val="Знак Знак383"/>
    <w:rsid w:val="002102E2"/>
    <w:rPr>
      <w:b/>
      <w:sz w:val="28"/>
    </w:rPr>
  </w:style>
  <w:style w:type="character" w:customStyle="1" w:styleId="373">
    <w:name w:val="Знак Знак373"/>
    <w:rsid w:val="002102E2"/>
    <w:rPr>
      <w:b/>
      <w:i/>
      <w:sz w:val="26"/>
    </w:rPr>
  </w:style>
  <w:style w:type="character" w:customStyle="1" w:styleId="363">
    <w:name w:val="Знак Знак363"/>
    <w:rsid w:val="002102E2"/>
    <w:rPr>
      <w:b/>
      <w:sz w:val="22"/>
      <w:lang w:val="ru-RU" w:eastAsia="ru-RU"/>
    </w:rPr>
  </w:style>
  <w:style w:type="character" w:customStyle="1" w:styleId="3530">
    <w:name w:val="Знак Знак353"/>
    <w:rsid w:val="002102E2"/>
    <w:rPr>
      <w:sz w:val="24"/>
      <w:lang w:val="ru-RU" w:eastAsia="ru-RU"/>
    </w:rPr>
  </w:style>
  <w:style w:type="character" w:customStyle="1" w:styleId="3430">
    <w:name w:val="Знак Знак343"/>
    <w:rsid w:val="002102E2"/>
    <w:rPr>
      <w:rFonts w:ascii="Calibri" w:hAnsi="Calibri"/>
      <w:i/>
      <w:sz w:val="24"/>
      <w:lang w:eastAsia="en-US"/>
    </w:rPr>
  </w:style>
  <w:style w:type="character" w:customStyle="1" w:styleId="3230">
    <w:name w:val="Знак Знак323"/>
    <w:rsid w:val="002102E2"/>
    <w:rPr>
      <w:sz w:val="16"/>
    </w:rPr>
  </w:style>
  <w:style w:type="character" w:customStyle="1" w:styleId="3141">
    <w:name w:val="Знак Знак314"/>
    <w:rsid w:val="002102E2"/>
    <w:rPr>
      <w:sz w:val="24"/>
    </w:rPr>
  </w:style>
  <w:style w:type="paragraph" w:customStyle="1" w:styleId="10a">
    <w:name w:val="Знак Знак Знак Знак Знак Знак10"/>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2102E2"/>
    <w:rPr>
      <w:sz w:val="24"/>
    </w:rPr>
  </w:style>
  <w:style w:type="character" w:customStyle="1" w:styleId="293">
    <w:name w:val="Знак Знак293"/>
    <w:rsid w:val="002102E2"/>
    <w:rPr>
      <w:sz w:val="24"/>
    </w:rPr>
  </w:style>
  <w:style w:type="character" w:customStyle="1" w:styleId="7130">
    <w:name w:val="Знак Знак713"/>
    <w:rsid w:val="002102E2"/>
    <w:rPr>
      <w:sz w:val="16"/>
      <w:lang w:val="ru-RU" w:eastAsia="ru-RU"/>
    </w:rPr>
  </w:style>
  <w:style w:type="paragraph" w:customStyle="1" w:styleId="99">
    <w:name w:val="Обычный9"/>
    <w:rsid w:val="002102E2"/>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2102E2"/>
    <w:rPr>
      <w:b/>
      <w:sz w:val="27"/>
      <w:lang w:val="ru-RU" w:eastAsia="ru-RU"/>
    </w:rPr>
  </w:style>
  <w:style w:type="character" w:customStyle="1" w:styleId="283">
    <w:name w:val="Знак Знак283"/>
    <w:rsid w:val="002102E2"/>
    <w:rPr>
      <w:rFonts w:ascii="Tahoma" w:hAnsi="Tahoma"/>
    </w:rPr>
  </w:style>
  <w:style w:type="character" w:customStyle="1" w:styleId="273">
    <w:name w:val="Знак Знак273"/>
    <w:rsid w:val="002102E2"/>
    <w:rPr>
      <w:sz w:val="24"/>
    </w:rPr>
  </w:style>
  <w:style w:type="character" w:customStyle="1" w:styleId="1090">
    <w:name w:val="Знак Знак109"/>
    <w:locked/>
    <w:rsid w:val="002102E2"/>
    <w:rPr>
      <w:sz w:val="16"/>
      <w:lang w:val="ru-RU" w:eastAsia="ru-RU"/>
    </w:rPr>
  </w:style>
  <w:style w:type="character" w:customStyle="1" w:styleId="626">
    <w:name w:val="Знак Знак626"/>
    <w:rsid w:val="002102E2"/>
    <w:rPr>
      <w:rFonts w:ascii="Arial" w:hAnsi="Arial"/>
      <w:b/>
      <w:i/>
      <w:sz w:val="28"/>
      <w:lang w:val="ru-RU" w:eastAsia="en-US"/>
    </w:rPr>
  </w:style>
  <w:style w:type="character" w:customStyle="1" w:styleId="2130">
    <w:name w:val="Знак Знак213"/>
    <w:locked/>
    <w:rsid w:val="002102E2"/>
    <w:rPr>
      <w:sz w:val="24"/>
      <w:lang w:val="en-US"/>
    </w:rPr>
  </w:style>
  <w:style w:type="character" w:customStyle="1" w:styleId="1231">
    <w:name w:val="Знак Знак123"/>
    <w:rsid w:val="002102E2"/>
    <w:rPr>
      <w:sz w:val="16"/>
    </w:rPr>
  </w:style>
  <w:style w:type="character" w:customStyle="1" w:styleId="1350">
    <w:name w:val="Знак Знак135"/>
    <w:rsid w:val="002102E2"/>
    <w:rPr>
      <w:lang w:val="ru-RU" w:eastAsia="ru-RU"/>
    </w:rPr>
  </w:style>
  <w:style w:type="character" w:customStyle="1" w:styleId="1610">
    <w:name w:val="Знак Знак1610"/>
    <w:locked/>
    <w:rsid w:val="002102E2"/>
    <w:rPr>
      <w:b/>
      <w:caps/>
      <w:sz w:val="24"/>
      <w:lang w:val="ru-RU" w:eastAsia="ru-RU"/>
    </w:rPr>
  </w:style>
  <w:style w:type="character" w:customStyle="1" w:styleId="1153">
    <w:name w:val="Знак Знак115"/>
    <w:rsid w:val="002102E2"/>
    <w:rPr>
      <w:sz w:val="24"/>
    </w:rPr>
  </w:style>
  <w:style w:type="paragraph" w:customStyle="1" w:styleId="25a">
    <w:name w:val="Основной текст 25"/>
    <w:basedOn w:val="a3"/>
    <w:rsid w:val="002102E2"/>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2102E2"/>
    <w:rPr>
      <w:rFonts w:ascii="Times New Roman" w:hAnsi="Times New Roman"/>
      <w:b/>
      <w:caps/>
      <w:sz w:val="28"/>
    </w:rPr>
  </w:style>
  <w:style w:type="character" w:customStyle="1" w:styleId="2590">
    <w:name w:val="Знак Знак259"/>
    <w:rsid w:val="002102E2"/>
    <w:rPr>
      <w:rFonts w:ascii="Times New Roman" w:hAnsi="Times New Roman"/>
      <w:b/>
      <w:sz w:val="28"/>
    </w:rPr>
  </w:style>
  <w:style w:type="character" w:customStyle="1" w:styleId="2290">
    <w:name w:val="Знак Знак229"/>
    <w:rsid w:val="002102E2"/>
    <w:rPr>
      <w:rFonts w:ascii="Times New Roman" w:hAnsi="Times New Roman"/>
      <w:sz w:val="24"/>
    </w:rPr>
  </w:style>
  <w:style w:type="character" w:customStyle="1" w:styleId="2016">
    <w:name w:val="Знак Знак2016"/>
    <w:rsid w:val="002102E2"/>
    <w:rPr>
      <w:rFonts w:ascii="Arial" w:hAnsi="Arial"/>
      <w:sz w:val="22"/>
    </w:rPr>
  </w:style>
  <w:style w:type="character" w:customStyle="1" w:styleId="199">
    <w:name w:val="Знак Знак199"/>
    <w:rsid w:val="002102E2"/>
    <w:rPr>
      <w:rFonts w:ascii="Times New Roman" w:hAnsi="Times New Roman"/>
      <w:sz w:val="16"/>
      <w:lang w:eastAsia="ru-RU"/>
    </w:rPr>
  </w:style>
  <w:style w:type="character" w:customStyle="1" w:styleId="1811">
    <w:name w:val="Знак Знак1811"/>
    <w:rsid w:val="002102E2"/>
    <w:rPr>
      <w:rFonts w:ascii="Courier New" w:hAnsi="Courier New"/>
    </w:rPr>
  </w:style>
  <w:style w:type="character" w:customStyle="1" w:styleId="179">
    <w:name w:val="Знак Знак179"/>
    <w:rsid w:val="002102E2"/>
    <w:rPr>
      <w:rFonts w:ascii="Times New Roman" w:hAnsi="Times New Roman"/>
      <w:sz w:val="24"/>
    </w:rPr>
  </w:style>
  <w:style w:type="character" w:customStyle="1" w:styleId="950">
    <w:name w:val="Знак Знак95"/>
    <w:rsid w:val="002102E2"/>
    <w:rPr>
      <w:rFonts w:ascii="PragmaticaCTT" w:hAnsi="PragmaticaCTT"/>
      <w:b/>
      <w:sz w:val="24"/>
      <w:lang w:val="ru-RU" w:eastAsia="ru-RU"/>
    </w:rPr>
  </w:style>
  <w:style w:type="character" w:customStyle="1" w:styleId="840">
    <w:name w:val="Знак Знак84"/>
    <w:rsid w:val="002102E2"/>
    <w:rPr>
      <w:sz w:val="24"/>
    </w:rPr>
  </w:style>
  <w:style w:type="character" w:customStyle="1" w:styleId="5200">
    <w:name w:val="Знак Знак520"/>
    <w:aliases w:val="Знак Знак5101"/>
    <w:rsid w:val="002102E2"/>
    <w:rPr>
      <w:rFonts w:ascii="Tahoma" w:hAnsi="Tahoma"/>
      <w:sz w:val="16"/>
      <w:lang w:val="ru-RU" w:eastAsia="ru-RU"/>
    </w:rPr>
  </w:style>
  <w:style w:type="paragraph" w:customStyle="1" w:styleId="364">
    <w:name w:val="Заголовок 36"/>
    <w:basedOn w:val="99"/>
    <w:next w:val="99"/>
    <w:rsid w:val="002102E2"/>
    <w:pPr>
      <w:keepNext/>
      <w:widowControl/>
      <w:ind w:left="0" w:firstLine="0"/>
      <w:outlineLvl w:val="2"/>
    </w:pPr>
    <w:rPr>
      <w:sz w:val="24"/>
    </w:rPr>
  </w:style>
  <w:style w:type="paragraph" w:customStyle="1" w:styleId="6f1">
    <w:name w:val="Основной текст6"/>
    <w:basedOn w:val="99"/>
    <w:rsid w:val="002102E2"/>
    <w:pPr>
      <w:widowControl/>
      <w:spacing w:line="360" w:lineRule="auto"/>
      <w:ind w:left="0" w:firstLine="0"/>
    </w:pPr>
    <w:rPr>
      <w:sz w:val="24"/>
    </w:rPr>
  </w:style>
  <w:style w:type="character" w:customStyle="1" w:styleId="159">
    <w:name w:val="Знак Знак159"/>
    <w:rsid w:val="002102E2"/>
    <w:rPr>
      <w:b/>
      <w:sz w:val="28"/>
    </w:rPr>
  </w:style>
  <w:style w:type="character" w:customStyle="1" w:styleId="800">
    <w:name w:val="Знак Знак80"/>
    <w:rsid w:val="002102E2"/>
    <w:rPr>
      <w:rFonts w:ascii="Times New Roman" w:hAnsi="Times New Roman"/>
      <w:lang w:eastAsia="en-US"/>
    </w:rPr>
  </w:style>
  <w:style w:type="paragraph" w:customStyle="1" w:styleId="264">
    <w:name w:val="Заголовок 26"/>
    <w:basedOn w:val="a3"/>
    <w:next w:val="a3"/>
    <w:rsid w:val="002102E2"/>
    <w:pPr>
      <w:keepNext/>
      <w:widowControl w:val="0"/>
      <w:jc w:val="center"/>
    </w:pPr>
    <w:rPr>
      <w:b/>
      <w:sz w:val="26"/>
      <w:szCs w:val="20"/>
    </w:rPr>
  </w:style>
  <w:style w:type="paragraph" w:customStyle="1" w:styleId="5f1">
    <w:name w:val="Цитата5"/>
    <w:basedOn w:val="a3"/>
    <w:rsid w:val="002102E2"/>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2102E2"/>
    <w:rPr>
      <w:i/>
      <w:color w:val="000000"/>
      <w:sz w:val="24"/>
    </w:rPr>
  </w:style>
  <w:style w:type="character" w:customStyle="1" w:styleId="2ffff7">
    <w:name w:val="Выделенная цитата Знак2"/>
    <w:rsid w:val="002102E2"/>
    <w:rPr>
      <w:b/>
      <w:i/>
      <w:color w:val="4F81BD"/>
      <w:sz w:val="24"/>
    </w:rPr>
  </w:style>
  <w:style w:type="paragraph" w:customStyle="1" w:styleId="5f2">
    <w:name w:val="Текст5"/>
    <w:basedOn w:val="a3"/>
    <w:rsid w:val="002102E2"/>
    <w:rPr>
      <w:rFonts w:ascii="Courier New" w:hAnsi="Courier New"/>
      <w:sz w:val="20"/>
      <w:szCs w:val="20"/>
    </w:rPr>
  </w:style>
  <w:style w:type="paragraph" w:customStyle="1" w:styleId="356">
    <w:name w:val="Основной текст 35"/>
    <w:basedOn w:val="99"/>
    <w:rsid w:val="002102E2"/>
    <w:pPr>
      <w:widowControl/>
      <w:tabs>
        <w:tab w:val="left" w:pos="360"/>
      </w:tabs>
      <w:ind w:left="0" w:firstLine="0"/>
      <w:jc w:val="both"/>
    </w:pPr>
    <w:rPr>
      <w:i/>
      <w:sz w:val="26"/>
    </w:rPr>
  </w:style>
  <w:style w:type="paragraph" w:customStyle="1" w:styleId="244">
    <w:name w:val="Основной текст с отступом 24"/>
    <w:basedOn w:val="a3"/>
    <w:rsid w:val="002102E2"/>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2102E2"/>
    <w:pPr>
      <w:spacing w:line="360" w:lineRule="auto"/>
      <w:ind w:firstLine="709"/>
      <w:jc w:val="both"/>
    </w:pPr>
    <w:rPr>
      <w:sz w:val="28"/>
      <w:szCs w:val="20"/>
    </w:rPr>
  </w:style>
  <w:style w:type="paragraph" w:customStyle="1" w:styleId="4f8">
    <w:name w:val="Верхний колонтитул4"/>
    <w:basedOn w:val="a3"/>
    <w:rsid w:val="002102E2"/>
    <w:pPr>
      <w:tabs>
        <w:tab w:val="center" w:pos="4153"/>
        <w:tab w:val="right" w:pos="8306"/>
      </w:tabs>
    </w:pPr>
    <w:rPr>
      <w:rFonts w:ascii="Arial" w:hAnsi="Arial"/>
      <w:szCs w:val="20"/>
    </w:rPr>
  </w:style>
  <w:style w:type="character" w:customStyle="1" w:styleId="419">
    <w:name w:val="Знак Знак419"/>
    <w:locked/>
    <w:rsid w:val="002102E2"/>
    <w:rPr>
      <w:rFonts w:ascii="Arial" w:hAnsi="Arial"/>
      <w:b/>
      <w:i/>
      <w:sz w:val="28"/>
      <w:lang w:val="ru-RU" w:eastAsia="en-US"/>
    </w:rPr>
  </w:style>
  <w:style w:type="character" w:customStyle="1" w:styleId="429">
    <w:name w:val="Знак4 Знак2"/>
    <w:locked/>
    <w:rsid w:val="002102E2"/>
    <w:rPr>
      <w:sz w:val="24"/>
      <w:lang w:val="ru-RU" w:eastAsia="ru-RU"/>
    </w:rPr>
  </w:style>
  <w:style w:type="character" w:customStyle="1" w:styleId="4f9">
    <w:name w:val="Основной шрифт абзаца4"/>
    <w:rsid w:val="002102E2"/>
  </w:style>
  <w:style w:type="character" w:customStyle="1" w:styleId="2380">
    <w:name w:val="Знак Знак23 Знак8"/>
    <w:aliases w:val="Знак Знак3 Знак8"/>
    <w:locked/>
    <w:rsid w:val="002102E2"/>
    <w:rPr>
      <w:rFonts w:ascii="Tahoma" w:hAnsi="Tahoma"/>
      <w:sz w:val="16"/>
    </w:rPr>
  </w:style>
  <w:style w:type="paragraph" w:customStyle="1" w:styleId="13a">
    <w:name w:val="Знак Знак Знак Знак Знак Знак Знак Знак Знак Знак Знак Знак Знак13"/>
    <w:basedOn w:val="a3"/>
    <w:rsid w:val="002102E2"/>
    <w:pPr>
      <w:spacing w:after="160" w:line="240" w:lineRule="exact"/>
    </w:pPr>
    <w:rPr>
      <w:rFonts w:ascii="Verdana" w:hAnsi="Verdana"/>
      <w:lang w:val="en-US" w:eastAsia="en-US"/>
    </w:rPr>
  </w:style>
  <w:style w:type="paragraph" w:customStyle="1" w:styleId="392">
    <w:name w:val="Знак39"/>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2102E2"/>
    <w:rPr>
      <w:b/>
      <w:caps/>
      <w:sz w:val="24"/>
      <w:lang w:val="ru-RU" w:eastAsia="ru-RU"/>
    </w:rPr>
  </w:style>
  <w:style w:type="character" w:customStyle="1" w:styleId="11100">
    <w:name w:val="Знак1 Знак Знак110"/>
    <w:locked/>
    <w:rsid w:val="002102E2"/>
    <w:rPr>
      <w:rFonts w:ascii="Times New Roman" w:hAnsi="Times New Roman"/>
      <w:sz w:val="24"/>
      <w:lang w:eastAsia="ru-RU"/>
    </w:rPr>
  </w:style>
  <w:style w:type="character" w:customStyle="1" w:styleId="469">
    <w:name w:val="Знак Знак469"/>
    <w:locked/>
    <w:rsid w:val="002102E2"/>
    <w:rPr>
      <w:b/>
      <w:sz w:val="27"/>
      <w:lang w:val="ru-RU" w:eastAsia="ru-RU"/>
    </w:rPr>
  </w:style>
  <w:style w:type="character" w:customStyle="1" w:styleId="489">
    <w:name w:val="Знак Знак489"/>
    <w:locked/>
    <w:rsid w:val="002102E2"/>
    <w:rPr>
      <w:b/>
      <w:sz w:val="27"/>
      <w:lang w:val="ru-RU" w:eastAsia="ru-RU"/>
    </w:rPr>
  </w:style>
  <w:style w:type="character" w:customStyle="1" w:styleId="4490">
    <w:name w:val="Знак Знак449"/>
    <w:locked/>
    <w:rsid w:val="002102E2"/>
    <w:rPr>
      <w:sz w:val="24"/>
    </w:rPr>
  </w:style>
  <w:style w:type="character" w:customStyle="1" w:styleId="51100">
    <w:name w:val="Знак Знак5110"/>
    <w:locked/>
    <w:rsid w:val="002102E2"/>
    <w:rPr>
      <w:b/>
      <w:sz w:val="27"/>
      <w:lang w:val="ru-RU" w:eastAsia="ru-RU"/>
    </w:rPr>
  </w:style>
  <w:style w:type="character" w:customStyle="1" w:styleId="439">
    <w:name w:val="Знак Знак439"/>
    <w:locked/>
    <w:rsid w:val="002102E2"/>
    <w:rPr>
      <w:color w:val="000000"/>
      <w:sz w:val="24"/>
      <w:lang w:eastAsia="ru-RU"/>
    </w:rPr>
  </w:style>
  <w:style w:type="character" w:customStyle="1" w:styleId="4290">
    <w:name w:val="Знак Знак429"/>
    <w:rsid w:val="002102E2"/>
    <w:rPr>
      <w:rFonts w:ascii="Times New Roman" w:hAnsi="Times New Roman"/>
      <w:sz w:val="16"/>
    </w:rPr>
  </w:style>
  <w:style w:type="character" w:customStyle="1" w:styleId="499">
    <w:name w:val="Знак Знак499"/>
    <w:rsid w:val="002102E2"/>
    <w:rPr>
      <w:rFonts w:ascii="Times New Roman" w:hAnsi="Times New Roman"/>
      <w:b/>
      <w:caps/>
      <w:sz w:val="24"/>
      <w:lang w:eastAsia="ru-RU"/>
    </w:rPr>
  </w:style>
  <w:style w:type="paragraph" w:customStyle="1" w:styleId="46a">
    <w:name w:val="Заголовок 46"/>
    <w:basedOn w:val="99"/>
    <w:next w:val="99"/>
    <w:rsid w:val="002102E2"/>
    <w:pPr>
      <w:keepNext/>
      <w:widowControl/>
      <w:ind w:left="0" w:firstLine="0"/>
    </w:pPr>
    <w:rPr>
      <w:sz w:val="24"/>
    </w:rPr>
  </w:style>
  <w:style w:type="character" w:customStyle="1" w:styleId="479">
    <w:name w:val="Знак Знак479"/>
    <w:rsid w:val="002102E2"/>
    <w:rPr>
      <w:rFonts w:ascii="Times New Roman" w:hAnsi="Times New Roman"/>
      <w:b/>
      <w:sz w:val="27"/>
      <w:lang w:eastAsia="ru-RU"/>
    </w:rPr>
  </w:style>
  <w:style w:type="character" w:customStyle="1" w:styleId="4590">
    <w:name w:val="Знак Знак459"/>
    <w:rsid w:val="002102E2"/>
    <w:rPr>
      <w:rFonts w:ascii="Times New Roman" w:hAnsi="Times New Roman"/>
      <w:b/>
      <w:i/>
      <w:sz w:val="26"/>
      <w:lang w:eastAsia="ru-RU"/>
    </w:rPr>
  </w:style>
  <w:style w:type="paragraph" w:customStyle="1" w:styleId="653">
    <w:name w:val="Заголовок 65"/>
    <w:rsid w:val="002102E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2102E2"/>
    <w:rPr>
      <w:sz w:val="16"/>
    </w:rPr>
  </w:style>
  <w:style w:type="character" w:customStyle="1" w:styleId="509">
    <w:name w:val="Знак Знак509"/>
    <w:locked/>
    <w:rsid w:val="002102E2"/>
    <w:rPr>
      <w:b/>
      <w:sz w:val="28"/>
      <w:lang w:val="ru-RU" w:eastAsia="ru-RU"/>
    </w:rPr>
  </w:style>
  <w:style w:type="character" w:customStyle="1" w:styleId="5290">
    <w:name w:val="Знак Знак529"/>
    <w:rsid w:val="002102E2"/>
    <w:rPr>
      <w:rFonts w:ascii="Arial" w:hAnsi="Arial"/>
      <w:b/>
      <w:i/>
      <w:sz w:val="28"/>
    </w:rPr>
  </w:style>
  <w:style w:type="character" w:customStyle="1" w:styleId="519">
    <w:name w:val="Знак5 Знак Знак19"/>
    <w:locked/>
    <w:rsid w:val="002102E2"/>
    <w:rPr>
      <w:sz w:val="16"/>
      <w:lang w:val="ru-RU" w:eastAsia="ru-RU"/>
    </w:rPr>
  </w:style>
  <w:style w:type="character" w:customStyle="1" w:styleId="6101">
    <w:name w:val="Знак6 Знак Знак10"/>
    <w:rsid w:val="002102E2"/>
    <w:rPr>
      <w:sz w:val="24"/>
      <w:lang w:val="ru-RU" w:eastAsia="ru-RU"/>
    </w:rPr>
  </w:style>
  <w:style w:type="character" w:customStyle="1" w:styleId="553">
    <w:name w:val="Знак Знак553"/>
    <w:locked/>
    <w:rsid w:val="002102E2"/>
    <w:rPr>
      <w:sz w:val="24"/>
      <w:lang w:val="ru-RU" w:eastAsia="ru-RU"/>
    </w:rPr>
  </w:style>
  <w:style w:type="paragraph" w:customStyle="1" w:styleId="Heading13">
    <w:name w:val="Heading 13"/>
    <w:basedOn w:val="a3"/>
    <w:next w:val="a3"/>
    <w:rsid w:val="002102E2"/>
    <w:pPr>
      <w:suppressAutoHyphens/>
      <w:ind w:firstLine="454"/>
    </w:pPr>
    <w:rPr>
      <w:b/>
      <w:caps/>
      <w:lang w:eastAsia="zh-CN"/>
    </w:rPr>
  </w:style>
  <w:style w:type="character" w:customStyle="1" w:styleId="6530">
    <w:name w:val="Знак Знак653"/>
    <w:locked/>
    <w:rsid w:val="002102E2"/>
    <w:rPr>
      <w:b/>
      <w:sz w:val="27"/>
      <w:lang w:val="ru-RU" w:eastAsia="ru-RU"/>
    </w:rPr>
  </w:style>
  <w:style w:type="character" w:customStyle="1" w:styleId="6430">
    <w:name w:val="Знак Знак643"/>
    <w:locked/>
    <w:rsid w:val="002102E2"/>
    <w:rPr>
      <w:b/>
      <w:sz w:val="28"/>
      <w:lang w:val="ru-RU" w:eastAsia="ru-RU"/>
    </w:rPr>
  </w:style>
  <w:style w:type="character" w:customStyle="1" w:styleId="6330">
    <w:name w:val="Знак Знак633"/>
    <w:locked/>
    <w:rsid w:val="002102E2"/>
    <w:rPr>
      <w:b/>
      <w:i/>
      <w:sz w:val="26"/>
      <w:lang w:val="ru-RU" w:eastAsia="ru-RU"/>
    </w:rPr>
  </w:style>
  <w:style w:type="character" w:customStyle="1" w:styleId="625">
    <w:name w:val="Знак Знак625"/>
    <w:locked/>
    <w:rsid w:val="002102E2"/>
    <w:rPr>
      <w:sz w:val="24"/>
      <w:lang w:val="ru-RU" w:eastAsia="ru-RU"/>
    </w:rPr>
  </w:style>
  <w:style w:type="character" w:customStyle="1" w:styleId="61100">
    <w:name w:val="Знак Знак6110"/>
    <w:locked/>
    <w:rsid w:val="002102E2"/>
    <w:rPr>
      <w:sz w:val="24"/>
      <w:lang w:val="ru-RU" w:eastAsia="ru-RU"/>
    </w:rPr>
  </w:style>
  <w:style w:type="character" w:customStyle="1" w:styleId="603">
    <w:name w:val="Знак Знак603"/>
    <w:locked/>
    <w:rsid w:val="002102E2"/>
    <w:rPr>
      <w:i/>
      <w:sz w:val="24"/>
      <w:lang w:val="ru-RU" w:eastAsia="ru-RU"/>
    </w:rPr>
  </w:style>
  <w:style w:type="character" w:customStyle="1" w:styleId="593">
    <w:name w:val="Знак Знак593"/>
    <w:locked/>
    <w:rsid w:val="002102E2"/>
    <w:rPr>
      <w:rFonts w:ascii="Arial" w:hAnsi="Arial"/>
      <w:sz w:val="22"/>
      <w:lang w:val="ru-RU" w:eastAsia="ru-RU"/>
    </w:rPr>
  </w:style>
  <w:style w:type="character" w:customStyle="1" w:styleId="5830">
    <w:name w:val="Знак Знак583"/>
    <w:locked/>
    <w:rsid w:val="002102E2"/>
    <w:rPr>
      <w:rFonts w:ascii="Courier New" w:hAnsi="Courier New"/>
      <w:lang w:val="ru-RU" w:eastAsia="ru-RU"/>
    </w:rPr>
  </w:style>
  <w:style w:type="character" w:customStyle="1" w:styleId="573">
    <w:name w:val="Знак Знак573"/>
    <w:locked/>
    <w:rsid w:val="002102E2"/>
    <w:rPr>
      <w:lang w:val="ru-RU" w:eastAsia="ru-RU"/>
    </w:rPr>
  </w:style>
  <w:style w:type="character" w:customStyle="1" w:styleId="563">
    <w:name w:val="Знак Знак563"/>
    <w:locked/>
    <w:rsid w:val="002102E2"/>
    <w:rPr>
      <w:sz w:val="24"/>
      <w:lang w:val="ru-RU" w:eastAsia="ru-RU"/>
    </w:rPr>
  </w:style>
  <w:style w:type="character" w:customStyle="1" w:styleId="543">
    <w:name w:val="Знак Знак543"/>
    <w:locked/>
    <w:rsid w:val="002102E2"/>
    <w:rPr>
      <w:sz w:val="24"/>
      <w:lang w:val="en-US" w:eastAsia="ru-RU"/>
    </w:rPr>
  </w:style>
  <w:style w:type="paragraph" w:customStyle="1" w:styleId="Heading52">
    <w:name w:val="Heading 52"/>
    <w:basedOn w:val="a3"/>
    <w:next w:val="a3"/>
    <w:rsid w:val="002102E2"/>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2102E2"/>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2102E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2102E2"/>
    <w:rPr>
      <w:rFonts w:ascii="Arial" w:hAnsi="Arial"/>
      <w:b/>
      <w:sz w:val="26"/>
    </w:rPr>
  </w:style>
  <w:style w:type="character" w:customStyle="1" w:styleId="663">
    <w:name w:val="Знак Знак663"/>
    <w:rsid w:val="002102E2"/>
    <w:rPr>
      <w:b/>
      <w:sz w:val="28"/>
    </w:rPr>
  </w:style>
  <w:style w:type="character" w:customStyle="1" w:styleId="703">
    <w:name w:val="Знак Знак703"/>
    <w:rsid w:val="002102E2"/>
    <w:rPr>
      <w:rFonts w:ascii="Arial" w:hAnsi="Arial"/>
      <w:b/>
      <w:sz w:val="26"/>
    </w:rPr>
  </w:style>
  <w:style w:type="character" w:customStyle="1" w:styleId="693">
    <w:name w:val="Знак Знак693"/>
    <w:rsid w:val="002102E2"/>
    <w:rPr>
      <w:b/>
      <w:sz w:val="28"/>
    </w:rPr>
  </w:style>
  <w:style w:type="character" w:customStyle="1" w:styleId="683">
    <w:name w:val="Знак Знак683"/>
    <w:rsid w:val="002102E2"/>
    <w:rPr>
      <w:b/>
      <w:i/>
      <w:sz w:val="26"/>
    </w:rPr>
  </w:style>
  <w:style w:type="paragraph" w:customStyle="1" w:styleId="HTML40">
    <w:name w:val="Стандартный HTML4"/>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2102E2"/>
    <w:pPr>
      <w:keepNext/>
      <w:widowControl/>
    </w:pPr>
    <w:rPr>
      <w:sz w:val="24"/>
    </w:rPr>
  </w:style>
  <w:style w:type="paragraph" w:customStyle="1" w:styleId="Heading221">
    <w:name w:val="Heading 221"/>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2102E2"/>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2102E2"/>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2102E2"/>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2102E2"/>
    <w:rPr>
      <w:smallCaps/>
      <w:color w:val="C0504D"/>
      <w:u w:val="single"/>
    </w:rPr>
  </w:style>
  <w:style w:type="character" w:customStyle="1" w:styleId="11f7">
    <w:name w:val="Сильная ссылка11"/>
    <w:rsid w:val="002102E2"/>
    <w:rPr>
      <w:b/>
      <w:smallCaps/>
      <w:color w:val="C0504D"/>
      <w:spacing w:val="5"/>
      <w:u w:val="single"/>
    </w:rPr>
  </w:style>
  <w:style w:type="character" w:customStyle="1" w:styleId="11f8">
    <w:name w:val="Название книги11"/>
    <w:rsid w:val="002102E2"/>
    <w:rPr>
      <w:b/>
      <w:smallCaps/>
      <w:spacing w:val="5"/>
    </w:rPr>
  </w:style>
  <w:style w:type="paragraph" w:customStyle="1" w:styleId="930">
    <w:name w:val="Знак93"/>
    <w:basedOn w:val="a3"/>
    <w:rsid w:val="002102E2"/>
    <w:pPr>
      <w:spacing w:after="160" w:line="240" w:lineRule="exact"/>
    </w:pPr>
    <w:rPr>
      <w:rFonts w:ascii="Verdana" w:hAnsi="Verdana"/>
      <w:lang w:val="en-US" w:eastAsia="en-US"/>
    </w:rPr>
  </w:style>
  <w:style w:type="character" w:customStyle="1" w:styleId="4151">
    <w:name w:val="Знак4 Знак Знак15"/>
    <w:locked/>
    <w:rsid w:val="002102E2"/>
    <w:rPr>
      <w:rFonts w:ascii="Arial" w:hAnsi="Arial"/>
      <w:b/>
      <w:kern w:val="32"/>
      <w:sz w:val="32"/>
      <w:lang w:val="ru-RU" w:eastAsia="ru-RU"/>
    </w:rPr>
  </w:style>
  <w:style w:type="character" w:customStyle="1" w:styleId="2131">
    <w:name w:val="Знак2 Знак Знак13"/>
    <w:locked/>
    <w:rsid w:val="002102E2"/>
    <w:rPr>
      <w:b/>
      <w:sz w:val="27"/>
      <w:lang w:val="ru-RU" w:eastAsia="ru-RU"/>
    </w:rPr>
  </w:style>
  <w:style w:type="character" w:customStyle="1" w:styleId="43a">
    <w:name w:val="Знак4 Знак Знак3"/>
    <w:locked/>
    <w:rsid w:val="002102E2"/>
    <w:rPr>
      <w:rFonts w:ascii="Arial" w:hAnsi="Arial"/>
      <w:b/>
      <w:kern w:val="32"/>
      <w:sz w:val="32"/>
      <w:lang w:val="ru-RU" w:eastAsia="ru-RU"/>
    </w:rPr>
  </w:style>
  <w:style w:type="character" w:customStyle="1" w:styleId="245">
    <w:name w:val="Знак2 Знак Знак4"/>
    <w:semiHidden/>
    <w:locked/>
    <w:rsid w:val="002102E2"/>
    <w:rPr>
      <w:rFonts w:ascii="Arial" w:hAnsi="Arial"/>
      <w:b/>
      <w:sz w:val="26"/>
      <w:lang w:val="ru-RU" w:eastAsia="ru-RU"/>
    </w:rPr>
  </w:style>
  <w:style w:type="character" w:customStyle="1" w:styleId="FontStyle270">
    <w:name w:val="Font Style27"/>
    <w:rsid w:val="002102E2"/>
    <w:rPr>
      <w:rFonts w:ascii="Times New Roman" w:hAnsi="Times New Roman"/>
      <w:sz w:val="26"/>
    </w:rPr>
  </w:style>
  <w:style w:type="character" w:customStyle="1" w:styleId="2100">
    <w:name w:val="Знак Знак210"/>
    <w:locked/>
    <w:rsid w:val="002102E2"/>
    <w:rPr>
      <w:rFonts w:ascii="Arial" w:hAnsi="Arial"/>
      <w:vanish/>
      <w:sz w:val="16"/>
      <w:lang w:eastAsia="ru-RU"/>
    </w:rPr>
  </w:style>
  <w:style w:type="paragraph" w:customStyle="1" w:styleId="11f9">
    <w:name w:val="Стиль11"/>
    <w:basedOn w:val="a3"/>
    <w:next w:val="114"/>
    <w:rsid w:val="002102E2"/>
    <w:pPr>
      <w:jc w:val="center"/>
    </w:pPr>
    <w:rPr>
      <w:lang w:val="en-US"/>
    </w:rPr>
  </w:style>
  <w:style w:type="paragraph" w:customStyle="1" w:styleId="6f2">
    <w:name w:val="Абзац списка6"/>
    <w:basedOn w:val="a3"/>
    <w:rsid w:val="002102E2"/>
    <w:pPr>
      <w:ind w:left="708"/>
    </w:pPr>
    <w:rPr>
      <w:rFonts w:ascii="Calibri" w:hAnsi="Calibri"/>
      <w:sz w:val="22"/>
      <w:szCs w:val="22"/>
      <w:lang w:eastAsia="en-US"/>
    </w:rPr>
  </w:style>
  <w:style w:type="character" w:customStyle="1" w:styleId="5f3">
    <w:name w:val="Слабое выделение5"/>
    <w:rsid w:val="002102E2"/>
    <w:rPr>
      <w:i/>
      <w:color w:val="808080"/>
    </w:rPr>
  </w:style>
  <w:style w:type="paragraph" w:customStyle="1" w:styleId="5f4">
    <w:name w:val="Без интервала5"/>
    <w:rsid w:val="002102E2"/>
    <w:pPr>
      <w:spacing w:after="0" w:line="240" w:lineRule="auto"/>
    </w:pPr>
    <w:rPr>
      <w:rFonts w:ascii="Calibri" w:eastAsia="Times New Roman" w:hAnsi="Calibri" w:cs="Times New Roman"/>
      <w:lang w:val="en-US"/>
    </w:rPr>
  </w:style>
  <w:style w:type="paragraph" w:customStyle="1" w:styleId="246">
    <w:name w:val="Цитата 24"/>
    <w:basedOn w:val="a3"/>
    <w:next w:val="a3"/>
    <w:rsid w:val="002102E2"/>
    <w:rPr>
      <w:rFonts w:ascii="Calibri" w:hAnsi="Calibri"/>
      <w:i/>
      <w:color w:val="000000"/>
      <w:szCs w:val="22"/>
      <w:lang w:eastAsia="en-US"/>
    </w:rPr>
  </w:style>
  <w:style w:type="paragraph" w:customStyle="1" w:styleId="4fa">
    <w:name w:val="Выделенная цитата4"/>
    <w:basedOn w:val="a3"/>
    <w:next w:val="a3"/>
    <w:rsid w:val="002102E2"/>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2102E2"/>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2102E2"/>
    <w:rPr>
      <w:b/>
      <w:i/>
      <w:color w:val="4F81BD"/>
    </w:rPr>
  </w:style>
  <w:style w:type="character" w:customStyle="1" w:styleId="21fd">
    <w:name w:val="Слабая ссылка21"/>
    <w:rsid w:val="002102E2"/>
    <w:rPr>
      <w:smallCaps/>
      <w:color w:val="C0504D"/>
      <w:u w:val="single"/>
    </w:rPr>
  </w:style>
  <w:style w:type="character" w:customStyle="1" w:styleId="21fe">
    <w:name w:val="Сильная ссылка21"/>
    <w:rsid w:val="002102E2"/>
    <w:rPr>
      <w:b/>
      <w:smallCaps/>
      <w:color w:val="C0504D"/>
      <w:spacing w:val="5"/>
      <w:u w:val="single"/>
    </w:rPr>
  </w:style>
  <w:style w:type="character" w:customStyle="1" w:styleId="21ff">
    <w:name w:val="Название книги21"/>
    <w:rsid w:val="002102E2"/>
    <w:rPr>
      <w:b/>
      <w:smallCaps/>
      <w:spacing w:val="5"/>
    </w:rPr>
  </w:style>
  <w:style w:type="character" w:customStyle="1" w:styleId="4fb">
    <w:name w:val="Замещающий текст4"/>
    <w:rsid w:val="002102E2"/>
    <w:rPr>
      <w:color w:val="808080"/>
    </w:rPr>
  </w:style>
  <w:style w:type="character" w:customStyle="1" w:styleId="FontStyle89">
    <w:name w:val="Font Style89"/>
    <w:rsid w:val="002102E2"/>
    <w:rPr>
      <w:rFonts w:ascii="Times New Roman" w:hAnsi="Times New Roman"/>
      <w:i/>
      <w:sz w:val="14"/>
    </w:rPr>
  </w:style>
  <w:style w:type="paragraph" w:customStyle="1" w:styleId="10b">
    <w:name w:val="Стиль10"/>
    <w:basedOn w:val="a3"/>
    <w:next w:val="aff2"/>
    <w:rsid w:val="002102E2"/>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2102E2"/>
    <w:rPr>
      <w:spacing w:val="-20"/>
      <w:sz w:val="28"/>
      <w:u w:val="single"/>
      <w:lang w:val="ru-RU" w:eastAsia="ru-RU"/>
    </w:rPr>
  </w:style>
  <w:style w:type="paragraph" w:customStyle="1" w:styleId="10c">
    <w:name w:val="Обычный10"/>
    <w:rsid w:val="002102E2"/>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2102E2"/>
    <w:pPr>
      <w:widowControl w:val="0"/>
    </w:pPr>
    <w:rPr>
      <w:rFonts w:ascii="Courier New" w:hAnsi="Courier New"/>
      <w:sz w:val="20"/>
      <w:szCs w:val="20"/>
    </w:rPr>
  </w:style>
  <w:style w:type="paragraph" w:customStyle="1" w:styleId="7e">
    <w:name w:val="Абзац списка7"/>
    <w:basedOn w:val="a3"/>
    <w:rsid w:val="002102E2"/>
    <w:pPr>
      <w:ind w:left="720"/>
      <w:contextualSpacing/>
    </w:pPr>
  </w:style>
  <w:style w:type="character" w:customStyle="1" w:styleId="7120">
    <w:name w:val="Знак Знак712"/>
    <w:rsid w:val="002102E2"/>
    <w:rPr>
      <w:sz w:val="16"/>
      <w:lang w:val="ru-RU" w:eastAsia="ru-RU"/>
    </w:rPr>
  </w:style>
  <w:style w:type="paragraph" w:customStyle="1" w:styleId="12f1">
    <w:name w:val="Знак Знак Знак Знак Знак Знак Знак Знак Знак Знак Знак Знак Знак12"/>
    <w:basedOn w:val="a3"/>
    <w:rsid w:val="002102E2"/>
    <w:pPr>
      <w:spacing w:after="160" w:line="240" w:lineRule="exact"/>
    </w:pPr>
    <w:rPr>
      <w:rFonts w:ascii="Verdana" w:hAnsi="Verdana"/>
      <w:lang w:val="en-US" w:eastAsia="en-US"/>
    </w:rPr>
  </w:style>
  <w:style w:type="paragraph" w:customStyle="1" w:styleId="7f">
    <w:name w:val="Основной текст7"/>
    <w:basedOn w:val="a3"/>
    <w:rsid w:val="002102E2"/>
    <w:pPr>
      <w:widowControl w:val="0"/>
      <w:snapToGrid w:val="0"/>
      <w:jc w:val="both"/>
    </w:pPr>
    <w:rPr>
      <w:szCs w:val="20"/>
    </w:rPr>
  </w:style>
  <w:style w:type="paragraph" w:customStyle="1" w:styleId="25b">
    <w:name w:val="Основной текст с отступом 25"/>
    <w:basedOn w:val="a3"/>
    <w:rsid w:val="002102E2"/>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2102E2"/>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2102E2"/>
    <w:rPr>
      <w:sz w:val="24"/>
    </w:rPr>
  </w:style>
  <w:style w:type="character" w:customStyle="1" w:styleId="6240">
    <w:name w:val="Знак Знак624"/>
    <w:locked/>
    <w:rsid w:val="002102E2"/>
    <w:rPr>
      <w:b/>
      <w:caps/>
      <w:sz w:val="24"/>
      <w:lang w:val="ru-RU" w:eastAsia="ru-RU"/>
    </w:rPr>
  </w:style>
  <w:style w:type="character" w:customStyle="1" w:styleId="5190">
    <w:name w:val="Знак Знак519"/>
    <w:locked/>
    <w:rsid w:val="002102E2"/>
    <w:rPr>
      <w:b/>
      <w:sz w:val="27"/>
      <w:lang w:val="ru-RU" w:eastAsia="ru-RU"/>
    </w:rPr>
  </w:style>
  <w:style w:type="paragraph" w:customStyle="1" w:styleId="265">
    <w:name w:val="Основной текст 26"/>
    <w:basedOn w:val="a3"/>
    <w:rsid w:val="002102E2"/>
    <w:pPr>
      <w:shd w:val="clear" w:color="auto" w:fill="FFFFFF"/>
      <w:spacing w:before="233" w:line="360" w:lineRule="auto"/>
      <w:ind w:left="1701" w:hanging="567"/>
    </w:pPr>
    <w:rPr>
      <w:b/>
      <w:color w:val="000000"/>
      <w:spacing w:val="-5"/>
      <w:sz w:val="28"/>
      <w:szCs w:val="20"/>
    </w:rPr>
  </w:style>
  <w:style w:type="character" w:customStyle="1" w:styleId="bold1">
    <w:name w:val="bold1"/>
    <w:rsid w:val="002102E2"/>
    <w:rPr>
      <w:rFonts w:ascii="Arial" w:hAnsi="Arial"/>
      <w:b/>
    </w:rPr>
  </w:style>
  <w:style w:type="character" w:customStyle="1" w:styleId="b-serp-itemtextpassage1">
    <w:name w:val="b-serp-item__text_passage1"/>
    <w:rsid w:val="002102E2"/>
    <w:rPr>
      <w:b/>
    </w:rPr>
  </w:style>
  <w:style w:type="character" w:customStyle="1" w:styleId="afffffffffff6">
    <w:name w:val="текст Знак Знак"/>
    <w:rsid w:val="002102E2"/>
    <w:rPr>
      <w:sz w:val="24"/>
      <w:lang w:val="ru-RU" w:eastAsia="ru-RU"/>
    </w:rPr>
  </w:style>
  <w:style w:type="paragraph" w:customStyle="1" w:styleId="1ffffffe">
    <w:name w:val="Стиль Заголовок 1 (тем обзор)"/>
    <w:basedOn w:val="11"/>
    <w:link w:val="1fffffff"/>
    <w:rsid w:val="002102E2"/>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2102E2"/>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2102E2"/>
    <w:pPr>
      <w:spacing w:line="360" w:lineRule="auto"/>
      <w:ind w:firstLine="709"/>
      <w:jc w:val="both"/>
    </w:pPr>
    <w:rPr>
      <w:sz w:val="28"/>
      <w:szCs w:val="20"/>
    </w:rPr>
  </w:style>
  <w:style w:type="paragraph" w:customStyle="1" w:styleId="47a">
    <w:name w:val="Заголовок 47"/>
    <w:basedOn w:val="10c"/>
    <w:next w:val="10c"/>
    <w:rsid w:val="002102E2"/>
    <w:pPr>
      <w:keepNext/>
      <w:spacing w:line="240" w:lineRule="auto"/>
      <w:ind w:right="0" w:firstLine="0"/>
    </w:pPr>
  </w:style>
  <w:style w:type="paragraph" w:customStyle="1" w:styleId="res-desc1">
    <w:name w:val="res-desc1"/>
    <w:basedOn w:val="a3"/>
    <w:rsid w:val="002102E2"/>
    <w:pPr>
      <w:spacing w:before="72"/>
    </w:pPr>
    <w:rPr>
      <w:rFonts w:ascii="a_Timer" w:hAnsi="a_Timer" w:cs="a_Timer"/>
      <w:color w:val="000000"/>
    </w:rPr>
  </w:style>
  <w:style w:type="paragraph" w:customStyle="1" w:styleId="-3">
    <w:name w:val="А - об"/>
    <w:basedOn w:val="a3"/>
    <w:rsid w:val="002102E2"/>
    <w:pPr>
      <w:spacing w:line="360" w:lineRule="auto"/>
      <w:ind w:firstLine="397"/>
    </w:pPr>
    <w:rPr>
      <w:b/>
      <w:sz w:val="20"/>
      <w:szCs w:val="20"/>
    </w:rPr>
  </w:style>
  <w:style w:type="paragraph" w:customStyle="1" w:styleId="366">
    <w:name w:val="Основной текст 36"/>
    <w:basedOn w:val="10c"/>
    <w:rsid w:val="002102E2"/>
    <w:pPr>
      <w:spacing w:line="240" w:lineRule="auto"/>
      <w:ind w:right="0" w:firstLine="0"/>
      <w:jc w:val="both"/>
    </w:pPr>
    <w:rPr>
      <w:i/>
      <w:sz w:val="26"/>
    </w:rPr>
  </w:style>
  <w:style w:type="character" w:customStyle="1" w:styleId="description1">
    <w:name w:val="description1"/>
    <w:rsid w:val="002102E2"/>
    <w:rPr>
      <w:color w:val="000000"/>
      <w:sz w:val="17"/>
    </w:rPr>
  </w:style>
  <w:style w:type="paragraph" w:customStyle="1" w:styleId="1fffffff0">
    <w:name w:val="1_темы"/>
    <w:basedOn w:val="a3"/>
    <w:rsid w:val="002102E2"/>
    <w:pPr>
      <w:ind w:left="567"/>
      <w:jc w:val="both"/>
    </w:pPr>
    <w:rPr>
      <w:b/>
      <w:lang w:eastAsia="fr-FR"/>
    </w:rPr>
  </w:style>
  <w:style w:type="paragraph" w:customStyle="1" w:styleId="374">
    <w:name w:val="Заголовок 37"/>
    <w:basedOn w:val="a3"/>
    <w:next w:val="a3"/>
    <w:rsid w:val="002102E2"/>
    <w:pPr>
      <w:keepNext/>
      <w:snapToGrid w:val="0"/>
      <w:spacing w:before="240" w:after="60"/>
    </w:pPr>
    <w:rPr>
      <w:rFonts w:ascii="Arial" w:hAnsi="Arial"/>
      <w:szCs w:val="20"/>
    </w:rPr>
  </w:style>
  <w:style w:type="character" w:customStyle="1" w:styleId="940">
    <w:name w:val="Знак Знак94"/>
    <w:rsid w:val="002102E2"/>
    <w:rPr>
      <w:rFonts w:ascii="Times New Roman" w:hAnsi="Times New Roman"/>
      <w:sz w:val="24"/>
    </w:rPr>
  </w:style>
  <w:style w:type="character" w:customStyle="1" w:styleId="1340">
    <w:name w:val="Знак Знак134"/>
    <w:locked/>
    <w:rsid w:val="002102E2"/>
    <w:rPr>
      <w:rFonts w:ascii="Arial" w:hAnsi="Arial"/>
      <w:b/>
      <w:kern w:val="32"/>
      <w:sz w:val="32"/>
      <w:lang w:val="ru-RU" w:eastAsia="ru-RU"/>
    </w:rPr>
  </w:style>
  <w:style w:type="character" w:customStyle="1" w:styleId="bibliocaption1">
    <w:name w:val="bibliocaption1"/>
    <w:rsid w:val="002102E2"/>
    <w:rPr>
      <w:rFonts w:ascii="Verdana" w:hAnsi="Verdana"/>
      <w:b/>
      <w:color w:val="080000"/>
      <w:sz w:val="22"/>
      <w:u w:val="none"/>
    </w:rPr>
  </w:style>
  <w:style w:type="paragraph" w:customStyle="1" w:styleId="afffffffffff7">
    <w:name w:val="ͮ𬠫"/>
    <w:rsid w:val="002102E2"/>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2102E2"/>
  </w:style>
  <w:style w:type="character" w:customStyle="1" w:styleId="ft1067">
    <w:name w:val="ft1067"/>
    <w:rsid w:val="002102E2"/>
  </w:style>
  <w:style w:type="character" w:customStyle="1" w:styleId="ft1144">
    <w:name w:val="ft1144"/>
    <w:rsid w:val="002102E2"/>
  </w:style>
  <w:style w:type="character" w:customStyle="1" w:styleId="ft1207">
    <w:name w:val="ft1207"/>
    <w:rsid w:val="002102E2"/>
  </w:style>
  <w:style w:type="character" w:customStyle="1" w:styleId="ft1213">
    <w:name w:val="ft1213"/>
    <w:rsid w:val="002102E2"/>
  </w:style>
  <w:style w:type="character" w:customStyle="1" w:styleId="ft1214">
    <w:name w:val="ft1214"/>
    <w:rsid w:val="002102E2"/>
  </w:style>
  <w:style w:type="character" w:customStyle="1" w:styleId="ft1289">
    <w:name w:val="ft1289"/>
    <w:rsid w:val="002102E2"/>
  </w:style>
  <w:style w:type="character" w:customStyle="1" w:styleId="ft1311">
    <w:name w:val="ft1311"/>
    <w:rsid w:val="002102E2"/>
  </w:style>
  <w:style w:type="character" w:customStyle="1" w:styleId="ft3008">
    <w:name w:val="ft3008"/>
    <w:rsid w:val="002102E2"/>
  </w:style>
  <w:style w:type="character" w:customStyle="1" w:styleId="ft3181">
    <w:name w:val="ft3181"/>
    <w:rsid w:val="002102E2"/>
  </w:style>
  <w:style w:type="character" w:customStyle="1" w:styleId="ft722">
    <w:name w:val="ft722"/>
    <w:rsid w:val="002102E2"/>
  </w:style>
  <w:style w:type="character" w:customStyle="1" w:styleId="ft728">
    <w:name w:val="ft728"/>
    <w:rsid w:val="002102E2"/>
  </w:style>
  <w:style w:type="character" w:customStyle="1" w:styleId="ft730">
    <w:name w:val="ft730"/>
    <w:rsid w:val="002102E2"/>
  </w:style>
  <w:style w:type="character" w:customStyle="1" w:styleId="ft72">
    <w:name w:val="ft72"/>
    <w:rsid w:val="002102E2"/>
  </w:style>
  <w:style w:type="character" w:customStyle="1" w:styleId="ft731">
    <w:name w:val="ft731"/>
    <w:rsid w:val="002102E2"/>
  </w:style>
  <w:style w:type="character" w:customStyle="1" w:styleId="ft732">
    <w:name w:val="ft732"/>
    <w:rsid w:val="002102E2"/>
  </w:style>
  <w:style w:type="character" w:customStyle="1" w:styleId="ft735">
    <w:name w:val="ft735"/>
    <w:rsid w:val="002102E2"/>
  </w:style>
  <w:style w:type="character" w:customStyle="1" w:styleId="ft738">
    <w:name w:val="ft738"/>
    <w:rsid w:val="002102E2"/>
  </w:style>
  <w:style w:type="character" w:customStyle="1" w:styleId="ft747">
    <w:name w:val="ft747"/>
    <w:rsid w:val="002102E2"/>
  </w:style>
  <w:style w:type="character" w:customStyle="1" w:styleId="ft758">
    <w:name w:val="ft758"/>
    <w:rsid w:val="002102E2"/>
  </w:style>
  <w:style w:type="paragraph" w:customStyle="1" w:styleId="Picture">
    <w:name w:val="Picture"/>
    <w:basedOn w:val="a3"/>
    <w:next w:val="a3"/>
    <w:rsid w:val="002102E2"/>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2102E2"/>
    <w:rPr>
      <w:color w:val="auto"/>
      <w:lang w:val="en-US" w:eastAsia="en-US"/>
    </w:rPr>
  </w:style>
  <w:style w:type="paragraph" w:customStyle="1" w:styleId="1fffffff1">
    <w:name w:val="Çàãîëîâîê 1"/>
    <w:basedOn w:val="Default"/>
    <w:next w:val="Default"/>
    <w:rsid w:val="002102E2"/>
    <w:rPr>
      <w:color w:val="auto"/>
      <w:lang w:val="en-US" w:eastAsia="en-US"/>
    </w:rPr>
  </w:style>
  <w:style w:type="character" w:customStyle="1" w:styleId="ft2100">
    <w:name w:val="ft2100"/>
    <w:rsid w:val="002102E2"/>
  </w:style>
  <w:style w:type="character" w:customStyle="1" w:styleId="ft2109">
    <w:name w:val="ft2109"/>
    <w:rsid w:val="002102E2"/>
  </w:style>
  <w:style w:type="character" w:customStyle="1" w:styleId="ft2121">
    <w:name w:val="ft2121"/>
    <w:rsid w:val="002102E2"/>
  </w:style>
  <w:style w:type="character" w:customStyle="1" w:styleId="ft2130">
    <w:name w:val="ft2130"/>
    <w:rsid w:val="002102E2"/>
  </w:style>
  <w:style w:type="character" w:customStyle="1" w:styleId="ft24421">
    <w:name w:val="ft24421"/>
    <w:rsid w:val="002102E2"/>
    <w:rPr>
      <w:rFonts w:ascii="Times" w:hAnsi="Times"/>
      <w:b/>
      <w:color w:val="000000"/>
      <w:spacing w:val="15"/>
      <w:sz w:val="27"/>
    </w:rPr>
  </w:style>
  <w:style w:type="paragraph" w:customStyle="1" w:styleId="afffffffffff8">
    <w:name w:val="Стиль для методичек"/>
    <w:basedOn w:val="a3"/>
    <w:rsid w:val="002102E2"/>
    <w:pPr>
      <w:ind w:left="284" w:firstLine="340"/>
      <w:jc w:val="both"/>
    </w:pPr>
    <w:rPr>
      <w:rFonts w:ascii="Calibri" w:hAnsi="Calibri" w:cs="Calibri"/>
      <w:sz w:val="28"/>
      <w:szCs w:val="28"/>
    </w:rPr>
  </w:style>
  <w:style w:type="paragraph" w:customStyle="1" w:styleId="Preformatted">
    <w:name w:val="Preformatted"/>
    <w:basedOn w:val="a3"/>
    <w:rsid w:val="002102E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2102E2"/>
    <w:rPr>
      <w:rFonts w:ascii="Times New Roman" w:hAnsi="Times New Roman"/>
      <w:i/>
      <w:sz w:val="26"/>
    </w:rPr>
  </w:style>
  <w:style w:type="character" w:customStyle="1" w:styleId="rvts9">
    <w:name w:val="rvts9"/>
    <w:rsid w:val="002102E2"/>
  </w:style>
  <w:style w:type="character" w:customStyle="1" w:styleId="rvts15">
    <w:name w:val="rvts15"/>
    <w:rsid w:val="002102E2"/>
  </w:style>
  <w:style w:type="paragraph" w:customStyle="1" w:styleId="2TimesNewW1">
    <w:name w:val="Стиль Заголовок 2 + Times New (W1)"/>
    <w:basedOn w:val="21"/>
    <w:rsid w:val="002102E2"/>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2102E2"/>
    <w:pPr>
      <w:spacing w:before="100" w:beforeAutospacing="1" w:after="100" w:afterAutospacing="1"/>
    </w:pPr>
  </w:style>
  <w:style w:type="paragraph" w:customStyle="1" w:styleId="1125">
    <w:name w:val="Стиль Заголовок 1 + по ширине Первая строка:  125 см"/>
    <w:basedOn w:val="11"/>
    <w:rsid w:val="002102E2"/>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2102E2"/>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2102E2"/>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2102E2"/>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2102E2"/>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2102E2"/>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2102E2"/>
  </w:style>
  <w:style w:type="character" w:customStyle="1" w:styleId="ft404">
    <w:name w:val="ft404"/>
    <w:rsid w:val="002102E2"/>
  </w:style>
  <w:style w:type="character" w:customStyle="1" w:styleId="ft2">
    <w:name w:val="ft2"/>
    <w:rsid w:val="002102E2"/>
  </w:style>
  <w:style w:type="character" w:customStyle="1" w:styleId="ft405">
    <w:name w:val="ft405"/>
    <w:rsid w:val="002102E2"/>
  </w:style>
  <w:style w:type="character" w:customStyle="1" w:styleId="ft407">
    <w:name w:val="ft407"/>
    <w:rsid w:val="002102E2"/>
  </w:style>
  <w:style w:type="character" w:customStyle="1" w:styleId="ft411">
    <w:name w:val="ft411"/>
    <w:rsid w:val="002102E2"/>
  </w:style>
  <w:style w:type="character" w:customStyle="1" w:styleId="ft416">
    <w:name w:val="ft416"/>
    <w:rsid w:val="002102E2"/>
  </w:style>
  <w:style w:type="character" w:customStyle="1" w:styleId="ft438">
    <w:name w:val="ft438"/>
    <w:rsid w:val="002102E2"/>
  </w:style>
  <w:style w:type="character" w:customStyle="1" w:styleId="ft461">
    <w:name w:val="ft461"/>
    <w:rsid w:val="002102E2"/>
  </w:style>
  <w:style w:type="character" w:customStyle="1" w:styleId="ft485">
    <w:name w:val="ft485"/>
    <w:rsid w:val="002102E2"/>
  </w:style>
  <w:style w:type="character" w:customStyle="1" w:styleId="ft507">
    <w:name w:val="ft507"/>
    <w:rsid w:val="002102E2"/>
  </w:style>
  <w:style w:type="character" w:customStyle="1" w:styleId="ft464">
    <w:name w:val="ft464"/>
    <w:rsid w:val="002102E2"/>
  </w:style>
  <w:style w:type="character" w:customStyle="1" w:styleId="ft515">
    <w:name w:val="ft515"/>
    <w:rsid w:val="002102E2"/>
  </w:style>
  <w:style w:type="character" w:customStyle="1" w:styleId="ft518">
    <w:name w:val="ft518"/>
    <w:rsid w:val="002102E2"/>
  </w:style>
  <w:style w:type="character" w:customStyle="1" w:styleId="ft521">
    <w:name w:val="ft521"/>
    <w:rsid w:val="002102E2"/>
  </w:style>
  <w:style w:type="character" w:customStyle="1" w:styleId="ft525">
    <w:name w:val="ft525"/>
    <w:rsid w:val="002102E2"/>
  </w:style>
  <w:style w:type="character" w:customStyle="1" w:styleId="ft549">
    <w:name w:val="ft549"/>
    <w:rsid w:val="002102E2"/>
  </w:style>
  <w:style w:type="character" w:customStyle="1" w:styleId="ft554">
    <w:name w:val="ft554"/>
    <w:rsid w:val="002102E2"/>
  </w:style>
  <w:style w:type="character" w:customStyle="1" w:styleId="ft557">
    <w:name w:val="ft557"/>
    <w:rsid w:val="002102E2"/>
  </w:style>
  <w:style w:type="character" w:customStyle="1" w:styleId="ft561">
    <w:name w:val="ft561"/>
    <w:rsid w:val="002102E2"/>
  </w:style>
  <w:style w:type="character" w:customStyle="1" w:styleId="ft565">
    <w:name w:val="ft565"/>
    <w:rsid w:val="002102E2"/>
  </w:style>
  <w:style w:type="character" w:customStyle="1" w:styleId="ft570">
    <w:name w:val="ft570"/>
    <w:rsid w:val="002102E2"/>
  </w:style>
  <w:style w:type="character" w:customStyle="1" w:styleId="ft594">
    <w:name w:val="ft594"/>
    <w:rsid w:val="002102E2"/>
  </w:style>
  <w:style w:type="character" w:customStyle="1" w:styleId="ft600">
    <w:name w:val="ft600"/>
    <w:rsid w:val="002102E2"/>
  </w:style>
  <w:style w:type="character" w:customStyle="1" w:styleId="ft625">
    <w:name w:val="ft625"/>
    <w:rsid w:val="002102E2"/>
  </w:style>
  <w:style w:type="character" w:customStyle="1" w:styleId="ft646">
    <w:name w:val="ft646"/>
    <w:rsid w:val="002102E2"/>
  </w:style>
  <w:style w:type="character" w:customStyle="1" w:styleId="ft648">
    <w:name w:val="ft648"/>
    <w:rsid w:val="002102E2"/>
  </w:style>
  <w:style w:type="character" w:customStyle="1" w:styleId="ft650">
    <w:name w:val="ft650"/>
    <w:rsid w:val="002102E2"/>
  </w:style>
  <w:style w:type="character" w:customStyle="1" w:styleId="ft651">
    <w:name w:val="ft651"/>
    <w:rsid w:val="002102E2"/>
  </w:style>
  <w:style w:type="character" w:customStyle="1" w:styleId="ft654">
    <w:name w:val="ft654"/>
    <w:rsid w:val="002102E2"/>
  </w:style>
  <w:style w:type="character" w:customStyle="1" w:styleId="ft655">
    <w:name w:val="ft655"/>
    <w:rsid w:val="002102E2"/>
  </w:style>
  <w:style w:type="character" w:customStyle="1" w:styleId="ft674">
    <w:name w:val="ft674"/>
    <w:rsid w:val="002102E2"/>
  </w:style>
  <w:style w:type="character" w:customStyle="1" w:styleId="ft698">
    <w:name w:val="ft698"/>
    <w:rsid w:val="002102E2"/>
  </w:style>
  <w:style w:type="character" w:customStyle="1" w:styleId="ft709">
    <w:name w:val="ft709"/>
    <w:rsid w:val="002102E2"/>
  </w:style>
  <w:style w:type="character" w:customStyle="1" w:styleId="ft723">
    <w:name w:val="ft723"/>
    <w:rsid w:val="002102E2"/>
  </w:style>
  <w:style w:type="character" w:customStyle="1" w:styleId="ft746">
    <w:name w:val="ft746"/>
    <w:rsid w:val="002102E2"/>
  </w:style>
  <w:style w:type="character" w:customStyle="1" w:styleId="ft770">
    <w:name w:val="ft770"/>
    <w:rsid w:val="002102E2"/>
  </w:style>
  <w:style w:type="character" w:customStyle="1" w:styleId="ft772">
    <w:name w:val="ft772"/>
    <w:rsid w:val="002102E2"/>
  </w:style>
  <w:style w:type="character" w:customStyle="1" w:styleId="ft774">
    <w:name w:val="ft774"/>
    <w:rsid w:val="002102E2"/>
  </w:style>
  <w:style w:type="character" w:customStyle="1" w:styleId="ft777">
    <w:name w:val="ft777"/>
    <w:rsid w:val="002102E2"/>
  </w:style>
  <w:style w:type="character" w:customStyle="1" w:styleId="ft778">
    <w:name w:val="ft778"/>
    <w:rsid w:val="002102E2"/>
  </w:style>
  <w:style w:type="character" w:customStyle="1" w:styleId="ft780">
    <w:name w:val="ft780"/>
    <w:rsid w:val="002102E2"/>
  </w:style>
  <w:style w:type="character" w:customStyle="1" w:styleId="ft794">
    <w:name w:val="ft794"/>
    <w:rsid w:val="002102E2"/>
  </w:style>
  <w:style w:type="character" w:customStyle="1" w:styleId="ft813">
    <w:name w:val="ft813"/>
    <w:rsid w:val="002102E2"/>
  </w:style>
  <w:style w:type="character" w:customStyle="1" w:styleId="ft845">
    <w:name w:val="ft845"/>
    <w:rsid w:val="002102E2"/>
  </w:style>
  <w:style w:type="character" w:customStyle="1" w:styleId="ft846">
    <w:name w:val="ft846"/>
    <w:rsid w:val="002102E2"/>
  </w:style>
  <w:style w:type="character" w:customStyle="1" w:styleId="ft869">
    <w:name w:val="ft869"/>
    <w:rsid w:val="002102E2"/>
  </w:style>
  <w:style w:type="character" w:customStyle="1" w:styleId="ft345">
    <w:name w:val="ft345"/>
    <w:rsid w:val="002102E2"/>
  </w:style>
  <w:style w:type="character" w:customStyle="1" w:styleId="ft348">
    <w:name w:val="ft348"/>
    <w:rsid w:val="002102E2"/>
  </w:style>
  <w:style w:type="character" w:customStyle="1" w:styleId="ft350">
    <w:name w:val="ft350"/>
    <w:rsid w:val="002102E2"/>
  </w:style>
  <w:style w:type="character" w:customStyle="1" w:styleId="ft351">
    <w:name w:val="ft351"/>
    <w:rsid w:val="002102E2"/>
  </w:style>
  <w:style w:type="character" w:customStyle="1" w:styleId="ft353">
    <w:name w:val="ft353"/>
    <w:rsid w:val="002102E2"/>
  </w:style>
  <w:style w:type="character" w:customStyle="1" w:styleId="ft355">
    <w:name w:val="ft355"/>
    <w:rsid w:val="002102E2"/>
  </w:style>
  <w:style w:type="character" w:customStyle="1" w:styleId="ft372">
    <w:name w:val="ft372"/>
    <w:rsid w:val="002102E2"/>
  </w:style>
  <w:style w:type="character" w:customStyle="1" w:styleId="ft219">
    <w:name w:val="ft219"/>
    <w:rsid w:val="002102E2"/>
  </w:style>
  <w:style w:type="character" w:customStyle="1" w:styleId="ft255">
    <w:name w:val="ft255"/>
    <w:rsid w:val="002102E2"/>
  </w:style>
  <w:style w:type="character" w:customStyle="1" w:styleId="ft264">
    <w:name w:val="ft264"/>
    <w:rsid w:val="002102E2"/>
  </w:style>
  <w:style w:type="character" w:customStyle="1" w:styleId="ft269">
    <w:name w:val="ft269"/>
    <w:rsid w:val="002102E2"/>
  </w:style>
  <w:style w:type="character" w:customStyle="1" w:styleId="ft292">
    <w:name w:val="ft292"/>
    <w:rsid w:val="002102E2"/>
  </w:style>
  <w:style w:type="character" w:customStyle="1" w:styleId="ft300">
    <w:name w:val="ft300"/>
    <w:rsid w:val="002102E2"/>
  </w:style>
  <w:style w:type="character" w:customStyle="1" w:styleId="ft308">
    <w:name w:val="ft308"/>
    <w:rsid w:val="002102E2"/>
  </w:style>
  <w:style w:type="character" w:customStyle="1" w:styleId="ft334">
    <w:name w:val="ft334"/>
    <w:rsid w:val="002102E2"/>
  </w:style>
  <w:style w:type="character" w:customStyle="1" w:styleId="ft346">
    <w:name w:val="ft346"/>
    <w:rsid w:val="002102E2"/>
  </w:style>
  <w:style w:type="character" w:customStyle="1" w:styleId="ft3">
    <w:name w:val="ft3"/>
    <w:rsid w:val="002102E2"/>
  </w:style>
  <w:style w:type="character" w:customStyle="1" w:styleId="ft381">
    <w:name w:val="ft381"/>
    <w:rsid w:val="002102E2"/>
  </w:style>
  <w:style w:type="character" w:customStyle="1" w:styleId="ft391">
    <w:name w:val="ft391"/>
    <w:rsid w:val="002102E2"/>
  </w:style>
  <w:style w:type="character" w:customStyle="1" w:styleId="ft397">
    <w:name w:val="ft397"/>
    <w:rsid w:val="002102E2"/>
  </w:style>
  <w:style w:type="character" w:customStyle="1" w:styleId="ft176">
    <w:name w:val="ft176"/>
    <w:rsid w:val="002102E2"/>
  </w:style>
  <w:style w:type="character" w:customStyle="1" w:styleId="ft410">
    <w:name w:val="ft410"/>
    <w:rsid w:val="002102E2"/>
  </w:style>
  <w:style w:type="character" w:customStyle="1" w:styleId="ft421">
    <w:name w:val="ft421"/>
    <w:rsid w:val="002102E2"/>
  </w:style>
  <w:style w:type="character" w:customStyle="1" w:styleId="ft467">
    <w:name w:val="ft467"/>
    <w:rsid w:val="002102E2"/>
  </w:style>
  <w:style w:type="character" w:customStyle="1" w:styleId="ft479">
    <w:name w:val="ft479"/>
    <w:rsid w:val="002102E2"/>
  </w:style>
  <w:style w:type="character" w:customStyle="1" w:styleId="ft578">
    <w:name w:val="ft578"/>
    <w:rsid w:val="002102E2"/>
  </w:style>
  <w:style w:type="character" w:customStyle="1" w:styleId="ft624">
    <w:name w:val="ft624"/>
    <w:rsid w:val="002102E2"/>
  </w:style>
  <w:style w:type="character" w:customStyle="1" w:styleId="ft631">
    <w:name w:val="ft631"/>
    <w:rsid w:val="002102E2"/>
  </w:style>
  <w:style w:type="character" w:customStyle="1" w:styleId="ft679">
    <w:name w:val="ft679"/>
    <w:rsid w:val="002102E2"/>
  </w:style>
  <w:style w:type="character" w:customStyle="1" w:styleId="ft725">
    <w:name w:val="ft725"/>
    <w:rsid w:val="002102E2"/>
  </w:style>
  <w:style w:type="character" w:customStyle="1" w:styleId="ft769">
    <w:name w:val="ft769"/>
    <w:rsid w:val="002102E2"/>
  </w:style>
  <w:style w:type="character" w:customStyle="1" w:styleId="ft819">
    <w:name w:val="ft819"/>
    <w:rsid w:val="002102E2"/>
  </w:style>
  <w:style w:type="character" w:customStyle="1" w:styleId="ft877">
    <w:name w:val="ft877"/>
    <w:rsid w:val="002102E2"/>
  </w:style>
  <w:style w:type="character" w:customStyle="1" w:styleId="ft275">
    <w:name w:val="ft275"/>
    <w:rsid w:val="002102E2"/>
  </w:style>
  <w:style w:type="character" w:customStyle="1" w:styleId="ft935">
    <w:name w:val="ft935"/>
    <w:rsid w:val="002102E2"/>
  </w:style>
  <w:style w:type="character" w:customStyle="1" w:styleId="ft969">
    <w:name w:val="ft969"/>
    <w:rsid w:val="002102E2"/>
  </w:style>
  <w:style w:type="character" w:customStyle="1" w:styleId="ft1010">
    <w:name w:val="ft1010"/>
    <w:rsid w:val="002102E2"/>
  </w:style>
  <w:style w:type="character" w:customStyle="1" w:styleId="ft1058">
    <w:name w:val="ft1058"/>
    <w:rsid w:val="002102E2"/>
  </w:style>
  <w:style w:type="character" w:customStyle="1" w:styleId="ft1101">
    <w:name w:val="ft1101"/>
    <w:rsid w:val="002102E2"/>
  </w:style>
  <w:style w:type="character" w:customStyle="1" w:styleId="ft1162">
    <w:name w:val="ft1162"/>
    <w:rsid w:val="002102E2"/>
  </w:style>
  <w:style w:type="character" w:customStyle="1" w:styleId="ft1197">
    <w:name w:val="ft1197"/>
    <w:rsid w:val="002102E2"/>
  </w:style>
  <w:style w:type="character" w:customStyle="1" w:styleId="ft1248">
    <w:name w:val="ft1248"/>
    <w:rsid w:val="002102E2"/>
  </w:style>
  <w:style w:type="character" w:customStyle="1" w:styleId="ft1293">
    <w:name w:val="ft1293"/>
    <w:rsid w:val="002102E2"/>
  </w:style>
  <w:style w:type="character" w:customStyle="1" w:styleId="ft1308">
    <w:name w:val="ft1308"/>
    <w:rsid w:val="002102E2"/>
  </w:style>
  <w:style w:type="character" w:customStyle="1" w:styleId="ft1366">
    <w:name w:val="ft1366"/>
    <w:rsid w:val="002102E2"/>
  </w:style>
  <w:style w:type="character" w:customStyle="1" w:styleId="ft1377">
    <w:name w:val="ft1377"/>
    <w:rsid w:val="002102E2"/>
  </w:style>
  <w:style w:type="character" w:customStyle="1" w:styleId="ft1380">
    <w:name w:val="ft1380"/>
    <w:rsid w:val="002102E2"/>
  </w:style>
  <w:style w:type="character" w:customStyle="1" w:styleId="ft1389">
    <w:name w:val="ft1389"/>
    <w:rsid w:val="002102E2"/>
  </w:style>
  <w:style w:type="character" w:customStyle="1" w:styleId="ft1393">
    <w:name w:val="ft1393"/>
    <w:rsid w:val="002102E2"/>
  </w:style>
  <w:style w:type="character" w:customStyle="1" w:styleId="ft1400">
    <w:name w:val="ft1400"/>
    <w:rsid w:val="002102E2"/>
  </w:style>
  <w:style w:type="character" w:customStyle="1" w:styleId="ft1407">
    <w:name w:val="ft1407"/>
    <w:rsid w:val="002102E2"/>
  </w:style>
  <w:style w:type="character" w:customStyle="1" w:styleId="ft1410">
    <w:name w:val="ft1410"/>
    <w:rsid w:val="002102E2"/>
  </w:style>
  <w:style w:type="character" w:customStyle="1" w:styleId="ft1427">
    <w:name w:val="ft1427"/>
    <w:rsid w:val="002102E2"/>
  </w:style>
  <w:style w:type="character" w:customStyle="1" w:styleId="ft1478">
    <w:name w:val="ft1478"/>
    <w:rsid w:val="002102E2"/>
  </w:style>
  <w:style w:type="character" w:customStyle="1" w:styleId="ft1533">
    <w:name w:val="ft1533"/>
    <w:rsid w:val="002102E2"/>
  </w:style>
  <w:style w:type="character" w:customStyle="1" w:styleId="ft1586">
    <w:name w:val="ft1586"/>
    <w:rsid w:val="002102E2"/>
  </w:style>
  <w:style w:type="character" w:customStyle="1" w:styleId="ft1627">
    <w:name w:val="ft1627"/>
    <w:rsid w:val="002102E2"/>
  </w:style>
  <w:style w:type="character" w:customStyle="1" w:styleId="ft1634">
    <w:name w:val="ft1634"/>
    <w:rsid w:val="002102E2"/>
  </w:style>
  <w:style w:type="character" w:customStyle="1" w:styleId="ft1638">
    <w:name w:val="ft1638"/>
    <w:rsid w:val="002102E2"/>
  </w:style>
  <w:style w:type="character" w:customStyle="1" w:styleId="ft1643">
    <w:name w:val="ft1643"/>
    <w:rsid w:val="002102E2"/>
  </w:style>
  <w:style w:type="character" w:customStyle="1" w:styleId="ft1659">
    <w:name w:val="ft1659"/>
    <w:rsid w:val="002102E2"/>
  </w:style>
  <w:style w:type="character" w:customStyle="1" w:styleId="ft1665">
    <w:name w:val="ft1665"/>
    <w:rsid w:val="002102E2"/>
  </w:style>
  <w:style w:type="character" w:customStyle="1" w:styleId="ft1711">
    <w:name w:val="ft1711"/>
    <w:rsid w:val="002102E2"/>
  </w:style>
  <w:style w:type="character" w:customStyle="1" w:styleId="ft1757">
    <w:name w:val="ft1757"/>
    <w:rsid w:val="002102E2"/>
  </w:style>
  <w:style w:type="character" w:customStyle="1" w:styleId="ft1804">
    <w:name w:val="ft1804"/>
    <w:rsid w:val="002102E2"/>
  </w:style>
  <w:style w:type="character" w:customStyle="1" w:styleId="ft1855">
    <w:name w:val="ft1855"/>
    <w:rsid w:val="002102E2"/>
  </w:style>
  <w:style w:type="character" w:customStyle="1" w:styleId="ft1883">
    <w:name w:val="ft1883"/>
    <w:rsid w:val="002102E2"/>
  </w:style>
  <w:style w:type="character" w:customStyle="1" w:styleId="ft1937">
    <w:name w:val="ft1937"/>
    <w:rsid w:val="002102E2"/>
  </w:style>
  <w:style w:type="character" w:customStyle="1" w:styleId="ft1983">
    <w:name w:val="ft1983"/>
    <w:rsid w:val="002102E2"/>
  </w:style>
  <w:style w:type="character" w:customStyle="1" w:styleId="ft2028">
    <w:name w:val="ft2028"/>
    <w:rsid w:val="002102E2"/>
  </w:style>
  <w:style w:type="character" w:customStyle="1" w:styleId="ft2049">
    <w:name w:val="ft2049"/>
    <w:rsid w:val="002102E2"/>
  </w:style>
  <w:style w:type="character" w:customStyle="1" w:styleId="ft2096">
    <w:name w:val="ft2096"/>
    <w:rsid w:val="002102E2"/>
  </w:style>
  <w:style w:type="character" w:customStyle="1" w:styleId="ft2144">
    <w:name w:val="ft2144"/>
    <w:rsid w:val="002102E2"/>
  </w:style>
  <w:style w:type="character" w:customStyle="1" w:styleId="ft2234">
    <w:name w:val="ft2234"/>
    <w:rsid w:val="002102E2"/>
  </w:style>
  <w:style w:type="character" w:customStyle="1" w:styleId="ft2289">
    <w:name w:val="ft2289"/>
    <w:rsid w:val="002102E2"/>
  </w:style>
  <w:style w:type="character" w:customStyle="1" w:styleId="ft1884">
    <w:name w:val="ft1884"/>
    <w:rsid w:val="002102E2"/>
  </w:style>
  <w:style w:type="character" w:customStyle="1" w:styleId="ft2343">
    <w:name w:val="ft2343"/>
    <w:rsid w:val="002102E2"/>
  </w:style>
  <w:style w:type="character" w:customStyle="1" w:styleId="ft2392">
    <w:name w:val="ft2392"/>
    <w:rsid w:val="002102E2"/>
  </w:style>
  <w:style w:type="character" w:customStyle="1" w:styleId="ft2439">
    <w:name w:val="ft2439"/>
    <w:rsid w:val="002102E2"/>
  </w:style>
  <w:style w:type="character" w:customStyle="1" w:styleId="ft2489">
    <w:name w:val="ft2489"/>
    <w:rsid w:val="002102E2"/>
  </w:style>
  <w:style w:type="character" w:customStyle="1" w:styleId="ft2500">
    <w:name w:val="ft2500"/>
    <w:rsid w:val="002102E2"/>
  </w:style>
  <w:style w:type="character" w:customStyle="1" w:styleId="ft2555">
    <w:name w:val="ft2555"/>
    <w:rsid w:val="002102E2"/>
  </w:style>
  <w:style w:type="character" w:customStyle="1" w:styleId="ft2562">
    <w:name w:val="ft2562"/>
    <w:rsid w:val="002102E2"/>
  </w:style>
  <w:style w:type="character" w:customStyle="1" w:styleId="ft2569">
    <w:name w:val="ft2569"/>
    <w:rsid w:val="002102E2"/>
  </w:style>
  <w:style w:type="character" w:customStyle="1" w:styleId="ft2572">
    <w:name w:val="ft2572"/>
    <w:rsid w:val="002102E2"/>
  </w:style>
  <w:style w:type="character" w:customStyle="1" w:styleId="ft2581">
    <w:name w:val="ft2581"/>
    <w:rsid w:val="002102E2"/>
  </w:style>
  <w:style w:type="character" w:customStyle="1" w:styleId="ft2590">
    <w:name w:val="ft2590"/>
    <w:rsid w:val="002102E2"/>
  </w:style>
  <w:style w:type="character" w:customStyle="1" w:styleId="ft2624">
    <w:name w:val="ft2624"/>
    <w:rsid w:val="002102E2"/>
  </w:style>
  <w:style w:type="character" w:customStyle="1" w:styleId="ft2669">
    <w:name w:val="ft2669"/>
    <w:rsid w:val="002102E2"/>
  </w:style>
  <w:style w:type="character" w:customStyle="1" w:styleId="ft2679">
    <w:name w:val="ft2679"/>
    <w:rsid w:val="002102E2"/>
  </w:style>
  <w:style w:type="character" w:customStyle="1" w:styleId="ft2716">
    <w:name w:val="ft2716"/>
    <w:rsid w:val="002102E2"/>
  </w:style>
  <w:style w:type="character" w:customStyle="1" w:styleId="ft2726">
    <w:name w:val="ft2726"/>
    <w:rsid w:val="002102E2"/>
  </w:style>
  <w:style w:type="character" w:customStyle="1" w:styleId="ft2773">
    <w:name w:val="ft2773"/>
    <w:rsid w:val="002102E2"/>
  </w:style>
  <w:style w:type="character" w:customStyle="1" w:styleId="ft2782">
    <w:name w:val="ft2782"/>
    <w:rsid w:val="002102E2"/>
  </w:style>
  <w:style w:type="character" w:customStyle="1" w:styleId="ft2828">
    <w:name w:val="ft2828"/>
    <w:rsid w:val="002102E2"/>
  </w:style>
  <w:style w:type="character" w:customStyle="1" w:styleId="ft2877">
    <w:name w:val="ft2877"/>
    <w:rsid w:val="002102E2"/>
  </w:style>
  <w:style w:type="character" w:customStyle="1" w:styleId="ft2921">
    <w:name w:val="ft2921"/>
    <w:rsid w:val="002102E2"/>
  </w:style>
  <w:style w:type="character" w:customStyle="1" w:styleId="ft2927">
    <w:name w:val="ft2927"/>
    <w:rsid w:val="002102E2"/>
  </w:style>
  <w:style w:type="character" w:customStyle="1" w:styleId="ft2935">
    <w:name w:val="ft2935"/>
    <w:rsid w:val="002102E2"/>
  </w:style>
  <w:style w:type="character" w:customStyle="1" w:styleId="ft2943">
    <w:name w:val="ft2943"/>
    <w:rsid w:val="002102E2"/>
  </w:style>
  <w:style w:type="character" w:customStyle="1" w:styleId="ft2952">
    <w:name w:val="ft2952"/>
    <w:rsid w:val="002102E2"/>
  </w:style>
  <w:style w:type="character" w:customStyle="1" w:styleId="ft2954">
    <w:name w:val="ft2954"/>
    <w:rsid w:val="002102E2"/>
  </w:style>
  <w:style w:type="character" w:customStyle="1" w:styleId="ft2955">
    <w:name w:val="ft2955"/>
    <w:rsid w:val="002102E2"/>
  </w:style>
  <w:style w:type="character" w:customStyle="1" w:styleId="ft2962">
    <w:name w:val="ft2962"/>
    <w:rsid w:val="002102E2"/>
  </w:style>
  <w:style w:type="character" w:customStyle="1" w:styleId="ft2968">
    <w:name w:val="ft2968"/>
    <w:rsid w:val="002102E2"/>
  </w:style>
  <w:style w:type="character" w:customStyle="1" w:styleId="ft2973">
    <w:name w:val="ft2973"/>
    <w:rsid w:val="002102E2"/>
  </w:style>
  <w:style w:type="character" w:customStyle="1" w:styleId="ft2974">
    <w:name w:val="ft2974"/>
    <w:rsid w:val="002102E2"/>
  </w:style>
  <w:style w:type="character" w:customStyle="1" w:styleId="ft2976">
    <w:name w:val="ft2976"/>
    <w:rsid w:val="002102E2"/>
  </w:style>
  <w:style w:type="character" w:customStyle="1" w:styleId="ft2985">
    <w:name w:val="ft2985"/>
    <w:rsid w:val="002102E2"/>
  </w:style>
  <w:style w:type="character" w:customStyle="1" w:styleId="ft3002">
    <w:name w:val="ft3002"/>
    <w:rsid w:val="002102E2"/>
  </w:style>
  <w:style w:type="character" w:customStyle="1" w:styleId="ft3037">
    <w:name w:val="ft3037"/>
    <w:rsid w:val="002102E2"/>
  </w:style>
  <w:style w:type="character" w:customStyle="1" w:styleId="ft3084">
    <w:name w:val="ft3084"/>
    <w:rsid w:val="002102E2"/>
  </w:style>
  <w:style w:type="character" w:customStyle="1" w:styleId="ft3127">
    <w:name w:val="ft3127"/>
    <w:rsid w:val="002102E2"/>
  </w:style>
  <w:style w:type="character" w:customStyle="1" w:styleId="ft3156">
    <w:name w:val="ft3156"/>
    <w:rsid w:val="002102E2"/>
  </w:style>
  <w:style w:type="character" w:customStyle="1" w:styleId="ft3206">
    <w:name w:val="ft3206"/>
    <w:rsid w:val="002102E2"/>
  </w:style>
  <w:style w:type="character" w:customStyle="1" w:styleId="ft3264">
    <w:name w:val="ft3264"/>
    <w:rsid w:val="002102E2"/>
  </w:style>
  <w:style w:type="character" w:customStyle="1" w:styleId="ft3315">
    <w:name w:val="ft3315"/>
    <w:rsid w:val="002102E2"/>
  </w:style>
  <w:style w:type="character" w:customStyle="1" w:styleId="ft3373">
    <w:name w:val="ft3373"/>
    <w:rsid w:val="002102E2"/>
  </w:style>
  <w:style w:type="character" w:customStyle="1" w:styleId="ft3432">
    <w:name w:val="ft3432"/>
    <w:rsid w:val="002102E2"/>
  </w:style>
  <w:style w:type="character" w:customStyle="1" w:styleId="ft3489">
    <w:name w:val="ft3489"/>
    <w:rsid w:val="002102E2"/>
  </w:style>
  <w:style w:type="character" w:customStyle="1" w:styleId="ft3546">
    <w:name w:val="ft3546"/>
    <w:rsid w:val="002102E2"/>
  </w:style>
  <w:style w:type="character" w:customStyle="1" w:styleId="ft3608">
    <w:name w:val="ft3608"/>
    <w:rsid w:val="002102E2"/>
  </w:style>
  <w:style w:type="character" w:customStyle="1" w:styleId="ft3651">
    <w:name w:val="ft3651"/>
    <w:rsid w:val="002102E2"/>
  </w:style>
  <w:style w:type="paragraph" w:customStyle="1" w:styleId="c4c8c7c24">
    <w:name w:val="c4 c8 c7 c24"/>
    <w:basedOn w:val="a3"/>
    <w:rsid w:val="002102E2"/>
    <w:pPr>
      <w:spacing w:before="90" w:after="90"/>
    </w:pPr>
  </w:style>
  <w:style w:type="character" w:customStyle="1" w:styleId="c5">
    <w:name w:val="c5"/>
    <w:rsid w:val="002102E2"/>
  </w:style>
  <w:style w:type="character" w:customStyle="1" w:styleId="1143">
    <w:name w:val="Знак Знак114"/>
    <w:locked/>
    <w:rsid w:val="002102E2"/>
    <w:rPr>
      <w:rFonts w:ascii="Arial" w:hAnsi="Arial"/>
      <w:b/>
      <w:color w:val="000000"/>
      <w:sz w:val="26"/>
      <w:lang w:val="ru-RU" w:eastAsia="ru-RU"/>
    </w:rPr>
  </w:style>
  <w:style w:type="paragraph" w:customStyle="1" w:styleId="1123">
    <w:name w:val="Стиль Заголовок 1 + 12 пт"/>
    <w:basedOn w:val="11"/>
    <w:rsid w:val="002102E2"/>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2102E2"/>
  </w:style>
  <w:style w:type="character" w:customStyle="1" w:styleId="ft9274">
    <w:name w:val="ft9274"/>
    <w:rsid w:val="002102E2"/>
  </w:style>
  <w:style w:type="character" w:customStyle="1" w:styleId="ft9282">
    <w:name w:val="ft9282"/>
    <w:rsid w:val="002102E2"/>
  </w:style>
  <w:style w:type="character" w:customStyle="1" w:styleId="ft9284">
    <w:name w:val="ft9284"/>
    <w:rsid w:val="002102E2"/>
  </w:style>
  <w:style w:type="character" w:customStyle="1" w:styleId="ft9287">
    <w:name w:val="ft9287"/>
    <w:rsid w:val="002102E2"/>
  </w:style>
  <w:style w:type="character" w:customStyle="1" w:styleId="ft9293">
    <w:name w:val="ft9293"/>
    <w:rsid w:val="002102E2"/>
  </w:style>
  <w:style w:type="character" w:customStyle="1" w:styleId="ft9299">
    <w:name w:val="ft9299"/>
    <w:rsid w:val="002102E2"/>
  </w:style>
  <w:style w:type="character" w:customStyle="1" w:styleId="ft9306">
    <w:name w:val="ft9306"/>
    <w:rsid w:val="002102E2"/>
  </w:style>
  <w:style w:type="character" w:customStyle="1" w:styleId="ft8849">
    <w:name w:val="ft8849"/>
    <w:rsid w:val="002102E2"/>
  </w:style>
  <w:style w:type="character" w:customStyle="1" w:styleId="ft9312">
    <w:name w:val="ft9312"/>
    <w:rsid w:val="002102E2"/>
  </w:style>
  <w:style w:type="character" w:customStyle="1" w:styleId="ft9316">
    <w:name w:val="ft9316"/>
    <w:rsid w:val="002102E2"/>
  </w:style>
  <w:style w:type="character" w:customStyle="1" w:styleId="ft9324">
    <w:name w:val="ft9324"/>
    <w:rsid w:val="002102E2"/>
  </w:style>
  <w:style w:type="character" w:customStyle="1" w:styleId="ft9330">
    <w:name w:val="ft9330"/>
    <w:rsid w:val="002102E2"/>
  </w:style>
  <w:style w:type="character" w:customStyle="1" w:styleId="1810">
    <w:name w:val="Знак Знак1810"/>
    <w:rsid w:val="002102E2"/>
    <w:rPr>
      <w:rFonts w:eastAsia="SimSun"/>
      <w:b/>
      <w:caps/>
      <w:sz w:val="24"/>
      <w:lang w:val="ru-RU" w:eastAsia="ru-RU"/>
    </w:rPr>
  </w:style>
  <w:style w:type="character" w:customStyle="1" w:styleId="WW8Num36z0">
    <w:name w:val="WW8Num36z0"/>
    <w:rsid w:val="002102E2"/>
    <w:rPr>
      <w:rFonts w:ascii="Wingdings" w:hAnsi="Wingdings"/>
    </w:rPr>
  </w:style>
  <w:style w:type="character" w:customStyle="1" w:styleId="WW8Num39z0">
    <w:name w:val="WW8Num39z0"/>
    <w:rsid w:val="002102E2"/>
    <w:rPr>
      <w:rFonts w:ascii="Wingdings" w:hAnsi="Wingdings"/>
    </w:rPr>
  </w:style>
  <w:style w:type="character" w:customStyle="1" w:styleId="WW8Num42z0">
    <w:name w:val="WW8Num42z0"/>
    <w:rsid w:val="002102E2"/>
    <w:rPr>
      <w:rFonts w:ascii="Wingdings" w:hAnsi="Wingdings"/>
    </w:rPr>
  </w:style>
  <w:style w:type="character" w:customStyle="1" w:styleId="WW8Num44z0">
    <w:name w:val="WW8Num44z0"/>
    <w:rsid w:val="002102E2"/>
    <w:rPr>
      <w:rFonts w:ascii="Wingdings" w:hAnsi="Wingdings"/>
    </w:rPr>
  </w:style>
  <w:style w:type="character" w:customStyle="1" w:styleId="WW8Num44z1">
    <w:name w:val="WW8Num44z1"/>
    <w:rsid w:val="002102E2"/>
    <w:rPr>
      <w:rFonts w:ascii="Courier New" w:hAnsi="Courier New"/>
    </w:rPr>
  </w:style>
  <w:style w:type="character" w:customStyle="1" w:styleId="WW8Num44z3">
    <w:name w:val="WW8Num44z3"/>
    <w:rsid w:val="002102E2"/>
    <w:rPr>
      <w:rFonts w:ascii="Symbol" w:hAnsi="Symbol"/>
    </w:rPr>
  </w:style>
  <w:style w:type="character" w:customStyle="1" w:styleId="WW8Num47z0">
    <w:name w:val="WW8Num47z0"/>
    <w:rsid w:val="002102E2"/>
    <w:rPr>
      <w:rFonts w:ascii="Wingdings" w:hAnsi="Wingdings"/>
    </w:rPr>
  </w:style>
  <w:style w:type="character" w:customStyle="1" w:styleId="WW8Num47z1">
    <w:name w:val="WW8Num47z1"/>
    <w:rsid w:val="002102E2"/>
    <w:rPr>
      <w:rFonts w:ascii="Courier New" w:hAnsi="Courier New"/>
    </w:rPr>
  </w:style>
  <w:style w:type="character" w:customStyle="1" w:styleId="WW8Num47z3">
    <w:name w:val="WW8Num47z3"/>
    <w:rsid w:val="002102E2"/>
    <w:rPr>
      <w:rFonts w:ascii="Symbol" w:hAnsi="Symbol"/>
    </w:rPr>
  </w:style>
  <w:style w:type="character" w:customStyle="1" w:styleId="WW8Num50z0">
    <w:name w:val="WW8Num50z0"/>
    <w:rsid w:val="002102E2"/>
    <w:rPr>
      <w:rFonts w:ascii="Wingdings" w:hAnsi="Wingdings"/>
    </w:rPr>
  </w:style>
  <w:style w:type="character" w:customStyle="1" w:styleId="WW8Num51z0">
    <w:name w:val="WW8Num51z0"/>
    <w:rsid w:val="002102E2"/>
    <w:rPr>
      <w:rFonts w:ascii="Wingdings" w:hAnsi="Wingdings"/>
    </w:rPr>
  </w:style>
  <w:style w:type="character" w:customStyle="1" w:styleId="WW8Num52z0">
    <w:name w:val="WW8Num52z0"/>
    <w:rsid w:val="002102E2"/>
    <w:rPr>
      <w:rFonts w:ascii="Symbol" w:hAnsi="Symbol"/>
    </w:rPr>
  </w:style>
  <w:style w:type="character" w:customStyle="1" w:styleId="WW8Num53z0">
    <w:name w:val="WW8Num53z0"/>
    <w:rsid w:val="002102E2"/>
    <w:rPr>
      <w:rFonts w:ascii="Wingdings" w:hAnsi="Wingdings"/>
    </w:rPr>
  </w:style>
  <w:style w:type="character" w:customStyle="1" w:styleId="WW8Num53z1">
    <w:name w:val="WW8Num53z1"/>
    <w:rsid w:val="002102E2"/>
    <w:rPr>
      <w:rFonts w:ascii="Courier New" w:hAnsi="Courier New"/>
    </w:rPr>
  </w:style>
  <w:style w:type="character" w:customStyle="1" w:styleId="WW8Num53z3">
    <w:name w:val="WW8Num53z3"/>
    <w:rsid w:val="002102E2"/>
    <w:rPr>
      <w:rFonts w:ascii="Symbol" w:hAnsi="Symbol"/>
    </w:rPr>
  </w:style>
  <w:style w:type="character" w:customStyle="1" w:styleId="WW8Num55z0">
    <w:name w:val="WW8Num55z0"/>
    <w:rsid w:val="002102E2"/>
    <w:rPr>
      <w:rFonts w:ascii="Symbol" w:hAnsi="Symbol"/>
    </w:rPr>
  </w:style>
  <w:style w:type="character" w:customStyle="1" w:styleId="WW8Num56z0">
    <w:name w:val="WW8Num56z0"/>
    <w:rsid w:val="002102E2"/>
    <w:rPr>
      <w:rFonts w:ascii="Symbol" w:hAnsi="Symbol"/>
    </w:rPr>
  </w:style>
  <w:style w:type="character" w:customStyle="1" w:styleId="WW8Num59z0">
    <w:name w:val="WW8Num59z0"/>
    <w:rsid w:val="002102E2"/>
    <w:rPr>
      <w:rFonts w:ascii="Symbol" w:hAnsi="Symbol"/>
    </w:rPr>
  </w:style>
  <w:style w:type="character" w:customStyle="1" w:styleId="WW8Num63z0">
    <w:name w:val="WW8Num63z0"/>
    <w:rsid w:val="002102E2"/>
    <w:rPr>
      <w:rFonts w:ascii="Symbol" w:hAnsi="Symbol"/>
    </w:rPr>
  </w:style>
  <w:style w:type="character" w:customStyle="1" w:styleId="WW8Num66z0">
    <w:name w:val="WW8Num66z0"/>
    <w:rsid w:val="002102E2"/>
    <w:rPr>
      <w:rFonts w:ascii="Symbol" w:hAnsi="Symbol"/>
    </w:rPr>
  </w:style>
  <w:style w:type="character" w:customStyle="1" w:styleId="WW8Num69z1">
    <w:name w:val="WW8Num69z1"/>
    <w:rsid w:val="002102E2"/>
    <w:rPr>
      <w:rFonts w:ascii="Wingdings" w:hAnsi="Wingdings"/>
    </w:rPr>
  </w:style>
  <w:style w:type="character" w:customStyle="1" w:styleId="WW8Num72z0">
    <w:name w:val="WW8Num72z0"/>
    <w:rsid w:val="002102E2"/>
    <w:rPr>
      <w:rFonts w:ascii="Symbol" w:hAnsi="Symbol"/>
    </w:rPr>
  </w:style>
  <w:style w:type="character" w:customStyle="1" w:styleId="WW8Num72z1">
    <w:name w:val="WW8Num72z1"/>
    <w:rsid w:val="002102E2"/>
    <w:rPr>
      <w:rFonts w:ascii="Courier New" w:hAnsi="Courier New"/>
    </w:rPr>
  </w:style>
  <w:style w:type="character" w:customStyle="1" w:styleId="WW8Num72z2">
    <w:name w:val="WW8Num72z2"/>
    <w:rsid w:val="002102E2"/>
    <w:rPr>
      <w:rFonts w:ascii="Wingdings" w:hAnsi="Wingdings"/>
    </w:rPr>
  </w:style>
  <w:style w:type="character" w:customStyle="1" w:styleId="WW8Num74z0">
    <w:name w:val="WW8Num74z0"/>
    <w:rsid w:val="002102E2"/>
    <w:rPr>
      <w:rFonts w:ascii="Symbol" w:hAnsi="Symbol"/>
    </w:rPr>
  </w:style>
  <w:style w:type="character" w:customStyle="1" w:styleId="WW8Num75z0">
    <w:name w:val="WW8Num75z0"/>
    <w:rsid w:val="002102E2"/>
    <w:rPr>
      <w:rFonts w:ascii="Wingdings" w:hAnsi="Wingdings"/>
    </w:rPr>
  </w:style>
  <w:style w:type="character" w:customStyle="1" w:styleId="WW8Num75z1">
    <w:name w:val="WW8Num75z1"/>
    <w:rsid w:val="002102E2"/>
    <w:rPr>
      <w:rFonts w:ascii="Courier New" w:hAnsi="Courier New"/>
    </w:rPr>
  </w:style>
  <w:style w:type="character" w:customStyle="1" w:styleId="WW8Num75z3">
    <w:name w:val="WW8Num75z3"/>
    <w:rsid w:val="002102E2"/>
    <w:rPr>
      <w:rFonts w:ascii="Symbol" w:hAnsi="Symbol"/>
    </w:rPr>
  </w:style>
  <w:style w:type="character" w:customStyle="1" w:styleId="WW8Num77z0">
    <w:name w:val="WW8Num77z0"/>
    <w:rsid w:val="002102E2"/>
    <w:rPr>
      <w:rFonts w:ascii="Symbol" w:hAnsi="Symbol"/>
    </w:rPr>
  </w:style>
  <w:style w:type="character" w:customStyle="1" w:styleId="WW8Num78z0">
    <w:name w:val="WW8Num78z0"/>
    <w:rsid w:val="002102E2"/>
    <w:rPr>
      <w:rFonts w:ascii="Wingdings" w:hAnsi="Wingdings"/>
    </w:rPr>
  </w:style>
  <w:style w:type="character" w:customStyle="1" w:styleId="WW8Num78z1">
    <w:name w:val="WW8Num78z1"/>
    <w:rsid w:val="002102E2"/>
    <w:rPr>
      <w:rFonts w:ascii="Courier New" w:hAnsi="Courier New"/>
    </w:rPr>
  </w:style>
  <w:style w:type="character" w:customStyle="1" w:styleId="WW8Num78z3">
    <w:name w:val="WW8Num78z3"/>
    <w:rsid w:val="002102E2"/>
    <w:rPr>
      <w:rFonts w:ascii="Symbol" w:hAnsi="Symbol"/>
    </w:rPr>
  </w:style>
  <w:style w:type="character" w:customStyle="1" w:styleId="WW8Num79z0">
    <w:name w:val="WW8Num79z0"/>
    <w:rsid w:val="002102E2"/>
    <w:rPr>
      <w:rFonts w:ascii="Symbol" w:hAnsi="Symbol"/>
    </w:rPr>
  </w:style>
  <w:style w:type="character" w:customStyle="1" w:styleId="WW8Num86z0">
    <w:name w:val="WW8Num86z0"/>
    <w:rsid w:val="002102E2"/>
    <w:rPr>
      <w:rFonts w:ascii="Wingdings" w:hAnsi="Wingdings"/>
    </w:rPr>
  </w:style>
  <w:style w:type="character" w:customStyle="1" w:styleId="WW8Num86z1">
    <w:name w:val="WW8Num86z1"/>
    <w:rsid w:val="002102E2"/>
    <w:rPr>
      <w:rFonts w:ascii="Courier New" w:hAnsi="Courier New"/>
    </w:rPr>
  </w:style>
  <w:style w:type="character" w:customStyle="1" w:styleId="WW8Num86z3">
    <w:name w:val="WW8Num86z3"/>
    <w:rsid w:val="002102E2"/>
    <w:rPr>
      <w:rFonts w:ascii="Symbol" w:hAnsi="Symbol"/>
    </w:rPr>
  </w:style>
  <w:style w:type="character" w:customStyle="1" w:styleId="WW8Num87z0">
    <w:name w:val="WW8Num87z0"/>
    <w:rsid w:val="002102E2"/>
    <w:rPr>
      <w:rFonts w:ascii="Symbol" w:hAnsi="Symbol"/>
    </w:rPr>
  </w:style>
  <w:style w:type="character" w:customStyle="1" w:styleId="WW8Num89z0">
    <w:name w:val="WW8Num89z0"/>
    <w:rsid w:val="002102E2"/>
    <w:rPr>
      <w:rFonts w:ascii="Symbol" w:hAnsi="Symbol"/>
    </w:rPr>
  </w:style>
  <w:style w:type="character" w:customStyle="1" w:styleId="WW8Num90z0">
    <w:name w:val="WW8Num90z0"/>
    <w:rsid w:val="002102E2"/>
    <w:rPr>
      <w:rFonts w:ascii="Symbol" w:hAnsi="Symbol"/>
    </w:rPr>
  </w:style>
  <w:style w:type="character" w:customStyle="1" w:styleId="WW8Num92z0">
    <w:name w:val="WW8Num92z0"/>
    <w:rsid w:val="002102E2"/>
    <w:rPr>
      <w:rFonts w:ascii="Symbol" w:hAnsi="Symbol"/>
    </w:rPr>
  </w:style>
  <w:style w:type="character" w:customStyle="1" w:styleId="WW8Num93z0">
    <w:name w:val="WW8Num93z0"/>
    <w:rsid w:val="002102E2"/>
    <w:rPr>
      <w:rFonts w:ascii="Wingdings" w:hAnsi="Wingdings"/>
    </w:rPr>
  </w:style>
  <w:style w:type="character" w:customStyle="1" w:styleId="WW8Num93z1">
    <w:name w:val="WW8Num93z1"/>
    <w:rsid w:val="002102E2"/>
    <w:rPr>
      <w:rFonts w:ascii="Courier New" w:hAnsi="Courier New"/>
    </w:rPr>
  </w:style>
  <w:style w:type="character" w:customStyle="1" w:styleId="WW8Num93z3">
    <w:name w:val="WW8Num93z3"/>
    <w:rsid w:val="002102E2"/>
    <w:rPr>
      <w:rFonts w:ascii="Symbol" w:hAnsi="Symbol"/>
    </w:rPr>
  </w:style>
  <w:style w:type="character" w:customStyle="1" w:styleId="WW8Num94z0">
    <w:name w:val="WW8Num94z0"/>
    <w:rsid w:val="002102E2"/>
    <w:rPr>
      <w:rFonts w:ascii="Symbol" w:hAnsi="Symbol"/>
    </w:rPr>
  </w:style>
  <w:style w:type="character" w:customStyle="1" w:styleId="WW8Num97z0">
    <w:name w:val="WW8Num97z0"/>
    <w:rsid w:val="002102E2"/>
    <w:rPr>
      <w:rFonts w:ascii="Symbol" w:hAnsi="Symbol"/>
    </w:rPr>
  </w:style>
  <w:style w:type="character" w:customStyle="1" w:styleId="WW8Num99z0">
    <w:name w:val="WW8Num99z0"/>
    <w:rsid w:val="002102E2"/>
    <w:rPr>
      <w:rFonts w:ascii="Symbol" w:hAnsi="Symbol"/>
    </w:rPr>
  </w:style>
  <w:style w:type="character" w:customStyle="1" w:styleId="WW8Num101z0">
    <w:name w:val="WW8Num101z0"/>
    <w:rsid w:val="002102E2"/>
    <w:rPr>
      <w:rFonts w:ascii="Symbol" w:hAnsi="Symbol"/>
    </w:rPr>
  </w:style>
  <w:style w:type="character" w:customStyle="1" w:styleId="WW8Num104z0">
    <w:name w:val="WW8Num104z0"/>
    <w:rsid w:val="002102E2"/>
    <w:rPr>
      <w:rFonts w:ascii="Symbol" w:hAnsi="Symbol"/>
    </w:rPr>
  </w:style>
  <w:style w:type="character" w:customStyle="1" w:styleId="WW8Num107z0">
    <w:name w:val="WW8Num107z0"/>
    <w:rsid w:val="002102E2"/>
    <w:rPr>
      <w:rFonts w:ascii="Symbol" w:hAnsi="Symbol"/>
    </w:rPr>
  </w:style>
  <w:style w:type="character" w:customStyle="1" w:styleId="WW8Num109z0">
    <w:name w:val="WW8Num109z0"/>
    <w:rsid w:val="002102E2"/>
    <w:rPr>
      <w:rFonts w:ascii="Symbol" w:hAnsi="Symbol"/>
    </w:rPr>
  </w:style>
  <w:style w:type="character" w:customStyle="1" w:styleId="WW8Num112z1">
    <w:name w:val="WW8Num112z1"/>
    <w:rsid w:val="002102E2"/>
    <w:rPr>
      <w:color w:val="000000"/>
    </w:rPr>
  </w:style>
  <w:style w:type="character" w:customStyle="1" w:styleId="WW8Num114z0">
    <w:name w:val="WW8Num114z0"/>
    <w:rsid w:val="002102E2"/>
    <w:rPr>
      <w:rFonts w:ascii="Symbol" w:hAnsi="Symbol"/>
    </w:rPr>
  </w:style>
  <w:style w:type="character" w:customStyle="1" w:styleId="WW8Num117z0">
    <w:name w:val="WW8Num117z0"/>
    <w:rsid w:val="002102E2"/>
    <w:rPr>
      <w:rFonts w:ascii="Symbol" w:hAnsi="Symbol"/>
    </w:rPr>
  </w:style>
  <w:style w:type="character" w:customStyle="1" w:styleId="WW8Num118z0">
    <w:name w:val="WW8Num118z0"/>
    <w:rsid w:val="002102E2"/>
    <w:rPr>
      <w:rFonts w:ascii="Wingdings" w:hAnsi="Wingdings"/>
    </w:rPr>
  </w:style>
  <w:style w:type="character" w:customStyle="1" w:styleId="WW8Num118z1">
    <w:name w:val="WW8Num118z1"/>
    <w:rsid w:val="002102E2"/>
    <w:rPr>
      <w:rFonts w:ascii="Courier New" w:hAnsi="Courier New"/>
    </w:rPr>
  </w:style>
  <w:style w:type="character" w:customStyle="1" w:styleId="WW8Num118z3">
    <w:name w:val="WW8Num118z3"/>
    <w:rsid w:val="002102E2"/>
    <w:rPr>
      <w:rFonts w:ascii="Symbol" w:hAnsi="Symbol"/>
    </w:rPr>
  </w:style>
  <w:style w:type="character" w:customStyle="1" w:styleId="WW8Num120z0">
    <w:name w:val="WW8Num120z0"/>
    <w:rsid w:val="002102E2"/>
    <w:rPr>
      <w:rFonts w:ascii="Symbol" w:hAnsi="Symbol"/>
    </w:rPr>
  </w:style>
  <w:style w:type="character" w:customStyle="1" w:styleId="WW8Num121z0">
    <w:name w:val="WW8Num121z0"/>
    <w:rsid w:val="002102E2"/>
    <w:rPr>
      <w:rFonts w:ascii="Symbol" w:hAnsi="Symbol"/>
    </w:rPr>
  </w:style>
  <w:style w:type="character" w:customStyle="1" w:styleId="WW8Num124z0">
    <w:name w:val="WW8Num124z0"/>
    <w:rsid w:val="002102E2"/>
    <w:rPr>
      <w:rFonts w:ascii="Symbol" w:hAnsi="Symbol"/>
    </w:rPr>
  </w:style>
  <w:style w:type="character" w:customStyle="1" w:styleId="WW8Num125z0">
    <w:name w:val="WW8Num125z0"/>
    <w:rsid w:val="002102E2"/>
    <w:rPr>
      <w:rFonts w:ascii="Wingdings" w:hAnsi="Wingdings"/>
    </w:rPr>
  </w:style>
  <w:style w:type="character" w:customStyle="1" w:styleId="WW8Num125z1">
    <w:name w:val="WW8Num125z1"/>
    <w:rsid w:val="002102E2"/>
    <w:rPr>
      <w:rFonts w:ascii="Courier New" w:hAnsi="Courier New"/>
    </w:rPr>
  </w:style>
  <w:style w:type="character" w:customStyle="1" w:styleId="WW8Num125z3">
    <w:name w:val="WW8Num125z3"/>
    <w:rsid w:val="002102E2"/>
    <w:rPr>
      <w:rFonts w:ascii="Symbol" w:hAnsi="Symbol"/>
    </w:rPr>
  </w:style>
  <w:style w:type="character" w:customStyle="1" w:styleId="WW8Num126z0">
    <w:name w:val="WW8Num126z0"/>
    <w:rsid w:val="002102E2"/>
    <w:rPr>
      <w:rFonts w:ascii="Symbol" w:hAnsi="Symbol"/>
    </w:rPr>
  </w:style>
  <w:style w:type="character" w:customStyle="1" w:styleId="WW8Num127z0">
    <w:name w:val="WW8Num127z0"/>
    <w:rsid w:val="002102E2"/>
    <w:rPr>
      <w:rFonts w:ascii="Symbol" w:hAnsi="Symbol"/>
    </w:rPr>
  </w:style>
  <w:style w:type="character" w:customStyle="1" w:styleId="WW8Num130z0">
    <w:name w:val="WW8Num130z0"/>
    <w:rsid w:val="002102E2"/>
    <w:rPr>
      <w:rFonts w:ascii="Symbol" w:hAnsi="Symbol"/>
    </w:rPr>
  </w:style>
  <w:style w:type="character" w:customStyle="1" w:styleId="WW8Num131z0">
    <w:name w:val="WW8Num131z0"/>
    <w:rsid w:val="002102E2"/>
    <w:rPr>
      <w:rFonts w:ascii="Symbol" w:hAnsi="Symbol"/>
    </w:rPr>
  </w:style>
  <w:style w:type="character" w:customStyle="1" w:styleId="WW8Num132z0">
    <w:name w:val="WW8Num132z0"/>
    <w:rsid w:val="002102E2"/>
    <w:rPr>
      <w:rFonts w:ascii="Symbol" w:hAnsi="Symbol"/>
    </w:rPr>
  </w:style>
  <w:style w:type="character" w:customStyle="1" w:styleId="WW8Num134z0">
    <w:name w:val="WW8Num134z0"/>
    <w:rsid w:val="002102E2"/>
    <w:rPr>
      <w:rFonts w:ascii="Wingdings" w:hAnsi="Wingdings"/>
    </w:rPr>
  </w:style>
  <w:style w:type="character" w:customStyle="1" w:styleId="WW8Num136z0">
    <w:name w:val="WW8Num136z0"/>
    <w:rsid w:val="002102E2"/>
    <w:rPr>
      <w:rFonts w:ascii="Symbol" w:hAnsi="Symbol"/>
    </w:rPr>
  </w:style>
  <w:style w:type="character" w:customStyle="1" w:styleId="WW8Num139z0">
    <w:name w:val="WW8Num139z0"/>
    <w:rsid w:val="002102E2"/>
    <w:rPr>
      <w:rFonts w:ascii="Symbol" w:hAnsi="Symbol"/>
    </w:rPr>
  </w:style>
  <w:style w:type="character" w:customStyle="1" w:styleId="WW8Num143z0">
    <w:name w:val="WW8Num143z0"/>
    <w:rsid w:val="002102E2"/>
    <w:rPr>
      <w:rFonts w:ascii="Symbol" w:hAnsi="Symbol"/>
    </w:rPr>
  </w:style>
  <w:style w:type="character" w:customStyle="1" w:styleId="WW8Num144z0">
    <w:name w:val="WW8Num144z0"/>
    <w:rsid w:val="002102E2"/>
    <w:rPr>
      <w:rFonts w:ascii="Symbol" w:hAnsi="Symbol"/>
    </w:rPr>
  </w:style>
  <w:style w:type="character" w:customStyle="1" w:styleId="WW8Num145z0">
    <w:name w:val="WW8Num145z0"/>
    <w:rsid w:val="002102E2"/>
    <w:rPr>
      <w:rFonts w:ascii="Symbol" w:hAnsi="Symbol"/>
    </w:rPr>
  </w:style>
  <w:style w:type="character" w:customStyle="1" w:styleId="WW8Num146z0">
    <w:name w:val="WW8Num146z0"/>
    <w:rsid w:val="002102E2"/>
    <w:rPr>
      <w:rFonts w:ascii="Symbol" w:hAnsi="Symbol"/>
    </w:rPr>
  </w:style>
  <w:style w:type="character" w:customStyle="1" w:styleId="WW8Num147z0">
    <w:name w:val="WW8Num147z0"/>
    <w:rsid w:val="002102E2"/>
    <w:rPr>
      <w:rFonts w:ascii="Wingdings" w:hAnsi="Wingdings"/>
    </w:rPr>
  </w:style>
  <w:style w:type="character" w:customStyle="1" w:styleId="WW8Num147z1">
    <w:name w:val="WW8Num147z1"/>
    <w:rsid w:val="002102E2"/>
    <w:rPr>
      <w:rFonts w:ascii="Courier New" w:hAnsi="Courier New"/>
    </w:rPr>
  </w:style>
  <w:style w:type="character" w:customStyle="1" w:styleId="WW8Num147z3">
    <w:name w:val="WW8Num147z3"/>
    <w:rsid w:val="002102E2"/>
    <w:rPr>
      <w:rFonts w:ascii="Symbol" w:hAnsi="Symbol"/>
    </w:rPr>
  </w:style>
  <w:style w:type="character" w:customStyle="1" w:styleId="WW8Num150z0">
    <w:name w:val="WW8Num150z0"/>
    <w:rsid w:val="002102E2"/>
    <w:rPr>
      <w:rFonts w:ascii="Symbol" w:hAnsi="Symbol"/>
    </w:rPr>
  </w:style>
  <w:style w:type="character" w:customStyle="1" w:styleId="WW8Num157z0">
    <w:name w:val="WW8Num157z0"/>
    <w:rsid w:val="002102E2"/>
    <w:rPr>
      <w:rFonts w:ascii="Symbol" w:hAnsi="Symbol"/>
    </w:rPr>
  </w:style>
  <w:style w:type="character" w:customStyle="1" w:styleId="WW8Num159z0">
    <w:name w:val="WW8Num159z0"/>
    <w:rsid w:val="002102E2"/>
    <w:rPr>
      <w:rFonts w:ascii="Symbol" w:hAnsi="Symbol"/>
    </w:rPr>
  </w:style>
  <w:style w:type="character" w:customStyle="1" w:styleId="WW8Num160z0">
    <w:name w:val="WW8Num160z0"/>
    <w:rsid w:val="002102E2"/>
    <w:rPr>
      <w:rFonts w:ascii="Symbol" w:hAnsi="Symbol"/>
    </w:rPr>
  </w:style>
  <w:style w:type="character" w:customStyle="1" w:styleId="WW8Num162z0">
    <w:name w:val="WW8Num162z0"/>
    <w:rsid w:val="002102E2"/>
    <w:rPr>
      <w:rFonts w:ascii="Symbol" w:hAnsi="Symbol"/>
    </w:rPr>
  </w:style>
  <w:style w:type="character" w:customStyle="1" w:styleId="WW8Num163z0">
    <w:name w:val="WW8Num163z0"/>
    <w:rsid w:val="002102E2"/>
    <w:rPr>
      <w:rFonts w:ascii="Symbol" w:hAnsi="Symbol"/>
    </w:rPr>
  </w:style>
  <w:style w:type="character" w:customStyle="1" w:styleId="WW8Num164z0">
    <w:name w:val="WW8Num164z0"/>
    <w:rsid w:val="002102E2"/>
    <w:rPr>
      <w:rFonts w:ascii="Wingdings" w:hAnsi="Wingdings"/>
    </w:rPr>
  </w:style>
  <w:style w:type="character" w:customStyle="1" w:styleId="WW8Num164z1">
    <w:name w:val="WW8Num164z1"/>
    <w:rsid w:val="002102E2"/>
    <w:rPr>
      <w:rFonts w:ascii="Courier New" w:hAnsi="Courier New"/>
    </w:rPr>
  </w:style>
  <w:style w:type="character" w:customStyle="1" w:styleId="WW8Num164z3">
    <w:name w:val="WW8Num164z3"/>
    <w:rsid w:val="002102E2"/>
    <w:rPr>
      <w:rFonts w:ascii="Symbol" w:hAnsi="Symbol"/>
    </w:rPr>
  </w:style>
  <w:style w:type="character" w:customStyle="1" w:styleId="WW8Num168z0">
    <w:name w:val="WW8Num168z0"/>
    <w:rsid w:val="002102E2"/>
    <w:rPr>
      <w:rFonts w:ascii="Symbol" w:hAnsi="Symbol"/>
    </w:rPr>
  </w:style>
  <w:style w:type="character" w:customStyle="1" w:styleId="WW8Num169z0">
    <w:name w:val="WW8Num169z0"/>
    <w:rsid w:val="002102E2"/>
    <w:rPr>
      <w:rFonts w:ascii="Symbol" w:hAnsi="Symbol"/>
    </w:rPr>
  </w:style>
  <w:style w:type="character" w:customStyle="1" w:styleId="WW8Num170z0">
    <w:name w:val="WW8Num170z0"/>
    <w:rsid w:val="002102E2"/>
    <w:rPr>
      <w:rFonts w:ascii="Symbol" w:hAnsi="Symbol"/>
    </w:rPr>
  </w:style>
  <w:style w:type="character" w:customStyle="1" w:styleId="WW8Num174z0">
    <w:name w:val="WW8Num174z0"/>
    <w:rsid w:val="002102E2"/>
    <w:rPr>
      <w:rFonts w:ascii="Symbol" w:hAnsi="Symbol"/>
    </w:rPr>
  </w:style>
  <w:style w:type="character" w:customStyle="1" w:styleId="WW8Num177z0">
    <w:name w:val="WW8Num177z0"/>
    <w:rsid w:val="002102E2"/>
    <w:rPr>
      <w:rFonts w:ascii="Symbol" w:hAnsi="Symbol"/>
    </w:rPr>
  </w:style>
  <w:style w:type="character" w:customStyle="1" w:styleId="WW8Num178z0">
    <w:name w:val="WW8Num178z0"/>
    <w:rsid w:val="002102E2"/>
    <w:rPr>
      <w:rFonts w:ascii="Symbol" w:hAnsi="Symbol"/>
    </w:rPr>
  </w:style>
  <w:style w:type="character" w:customStyle="1" w:styleId="WW8Num182z0">
    <w:name w:val="WW8Num182z0"/>
    <w:rsid w:val="002102E2"/>
    <w:rPr>
      <w:rFonts w:ascii="Symbol" w:hAnsi="Symbol"/>
    </w:rPr>
  </w:style>
  <w:style w:type="character" w:customStyle="1" w:styleId="WW8Num37z0">
    <w:name w:val="WW8Num37z0"/>
    <w:rsid w:val="002102E2"/>
    <w:rPr>
      <w:rFonts w:ascii="Wingdings" w:hAnsi="Wingdings"/>
    </w:rPr>
  </w:style>
  <w:style w:type="character" w:customStyle="1" w:styleId="WW8Num38z0">
    <w:name w:val="WW8Num38z0"/>
    <w:rsid w:val="002102E2"/>
    <w:rPr>
      <w:rFonts w:ascii="Wingdings" w:hAnsi="Wingdings"/>
    </w:rPr>
  </w:style>
  <w:style w:type="character" w:customStyle="1" w:styleId="WW8Num40z0">
    <w:name w:val="WW8Num40z0"/>
    <w:rsid w:val="002102E2"/>
    <w:rPr>
      <w:rFonts w:ascii="Wingdings" w:hAnsi="Wingdings"/>
    </w:rPr>
  </w:style>
  <w:style w:type="character" w:customStyle="1" w:styleId="WW8Num41z0">
    <w:name w:val="WW8Num41z0"/>
    <w:rsid w:val="002102E2"/>
    <w:rPr>
      <w:rFonts w:ascii="Wingdings" w:hAnsi="Wingdings"/>
    </w:rPr>
  </w:style>
  <w:style w:type="character" w:customStyle="1" w:styleId="WW8Num43z0">
    <w:name w:val="WW8Num43z0"/>
    <w:rsid w:val="002102E2"/>
    <w:rPr>
      <w:rFonts w:ascii="Wingdings" w:hAnsi="Wingdings"/>
    </w:rPr>
  </w:style>
  <w:style w:type="character" w:customStyle="1" w:styleId="WW8Num20z1">
    <w:name w:val="WW8Num20z1"/>
    <w:rsid w:val="002102E2"/>
    <w:rPr>
      <w:rFonts w:ascii="Courier New" w:hAnsi="Courier New"/>
    </w:rPr>
  </w:style>
  <w:style w:type="character" w:customStyle="1" w:styleId="WW8Num20z3">
    <w:name w:val="WW8Num20z3"/>
    <w:rsid w:val="002102E2"/>
    <w:rPr>
      <w:rFonts w:ascii="Symbol" w:hAnsi="Symbol"/>
    </w:rPr>
  </w:style>
  <w:style w:type="character" w:customStyle="1" w:styleId="WW8Num26z3">
    <w:name w:val="WW8Num26z3"/>
    <w:rsid w:val="002102E2"/>
    <w:rPr>
      <w:rFonts w:ascii="Symbol" w:hAnsi="Symbol"/>
    </w:rPr>
  </w:style>
  <w:style w:type="character" w:customStyle="1" w:styleId="WW8Num33z0">
    <w:name w:val="WW8Num33z0"/>
    <w:rsid w:val="002102E2"/>
    <w:rPr>
      <w:rFonts w:ascii="Wingdings" w:hAnsi="Wingdings"/>
    </w:rPr>
  </w:style>
  <w:style w:type="character" w:customStyle="1" w:styleId="WW8Num33z3">
    <w:name w:val="WW8Num33z3"/>
    <w:rsid w:val="002102E2"/>
    <w:rPr>
      <w:rFonts w:ascii="Symbol" w:hAnsi="Symbol"/>
    </w:rPr>
  </w:style>
  <w:style w:type="character" w:customStyle="1" w:styleId="WW8Num33z4">
    <w:name w:val="WW8Num33z4"/>
    <w:rsid w:val="002102E2"/>
    <w:rPr>
      <w:rFonts w:ascii="Courier New" w:hAnsi="Courier New"/>
    </w:rPr>
  </w:style>
  <w:style w:type="character" w:customStyle="1" w:styleId="WW8Num34z0">
    <w:name w:val="WW8Num34z0"/>
    <w:rsid w:val="002102E2"/>
    <w:rPr>
      <w:rFonts w:ascii="Wingdings" w:hAnsi="Wingdings"/>
    </w:rPr>
  </w:style>
  <w:style w:type="character" w:customStyle="1" w:styleId="WW8Num34z1">
    <w:name w:val="WW8Num34z1"/>
    <w:rsid w:val="002102E2"/>
    <w:rPr>
      <w:rFonts w:ascii="Courier New" w:hAnsi="Courier New"/>
    </w:rPr>
  </w:style>
  <w:style w:type="character" w:customStyle="1" w:styleId="WW8Num34z3">
    <w:name w:val="WW8Num34z3"/>
    <w:rsid w:val="002102E2"/>
    <w:rPr>
      <w:rFonts w:ascii="Symbol" w:hAnsi="Symbol"/>
    </w:rPr>
  </w:style>
  <w:style w:type="character" w:customStyle="1" w:styleId="WW8Num35z0">
    <w:name w:val="WW8Num35z0"/>
    <w:rsid w:val="002102E2"/>
    <w:rPr>
      <w:rFonts w:ascii="Wingdings" w:hAnsi="Wingdings"/>
    </w:rPr>
  </w:style>
  <w:style w:type="character" w:customStyle="1" w:styleId="WW8Num35z1">
    <w:name w:val="WW8Num35z1"/>
    <w:rsid w:val="002102E2"/>
    <w:rPr>
      <w:rFonts w:ascii="Courier New" w:hAnsi="Courier New"/>
    </w:rPr>
  </w:style>
  <w:style w:type="character" w:customStyle="1" w:styleId="WW8Num35z3">
    <w:name w:val="WW8Num35z3"/>
    <w:rsid w:val="002102E2"/>
    <w:rPr>
      <w:rFonts w:ascii="Symbol" w:hAnsi="Symbol"/>
    </w:rPr>
  </w:style>
  <w:style w:type="character" w:customStyle="1" w:styleId="WW8Num36z1">
    <w:name w:val="WW8Num36z1"/>
    <w:rsid w:val="002102E2"/>
    <w:rPr>
      <w:rFonts w:ascii="Courier New" w:hAnsi="Courier New"/>
    </w:rPr>
  </w:style>
  <w:style w:type="character" w:customStyle="1" w:styleId="WW8Num36z3">
    <w:name w:val="WW8Num36z3"/>
    <w:rsid w:val="002102E2"/>
    <w:rPr>
      <w:rFonts w:ascii="Symbol" w:hAnsi="Symbol"/>
    </w:rPr>
  </w:style>
  <w:style w:type="character" w:customStyle="1" w:styleId="WW8Num37z1">
    <w:name w:val="WW8Num37z1"/>
    <w:rsid w:val="002102E2"/>
    <w:rPr>
      <w:rFonts w:ascii="Courier New" w:hAnsi="Courier New"/>
    </w:rPr>
  </w:style>
  <w:style w:type="character" w:customStyle="1" w:styleId="WW8Num37z3">
    <w:name w:val="WW8Num37z3"/>
    <w:rsid w:val="002102E2"/>
    <w:rPr>
      <w:rFonts w:ascii="Symbol" w:hAnsi="Symbol"/>
    </w:rPr>
  </w:style>
  <w:style w:type="character" w:customStyle="1" w:styleId="WW8Num39z1">
    <w:name w:val="WW8Num39z1"/>
    <w:rsid w:val="002102E2"/>
    <w:rPr>
      <w:rFonts w:ascii="Times New Roman" w:hAnsi="Times New Roman"/>
    </w:rPr>
  </w:style>
  <w:style w:type="character" w:customStyle="1" w:styleId="WW8Num39z3">
    <w:name w:val="WW8Num39z3"/>
    <w:rsid w:val="002102E2"/>
    <w:rPr>
      <w:rFonts w:ascii="Symbol" w:hAnsi="Symbol"/>
    </w:rPr>
  </w:style>
  <w:style w:type="character" w:customStyle="1" w:styleId="WW8Num39z4">
    <w:name w:val="WW8Num39z4"/>
    <w:rsid w:val="002102E2"/>
    <w:rPr>
      <w:rFonts w:ascii="Courier New" w:hAnsi="Courier New"/>
    </w:rPr>
  </w:style>
  <w:style w:type="character" w:customStyle="1" w:styleId="WW8Num42z1">
    <w:name w:val="WW8Num42z1"/>
    <w:rsid w:val="002102E2"/>
    <w:rPr>
      <w:rFonts w:ascii="Courier New" w:hAnsi="Courier New"/>
    </w:rPr>
  </w:style>
  <w:style w:type="character" w:customStyle="1" w:styleId="WW8Num42z3">
    <w:name w:val="WW8Num42z3"/>
    <w:rsid w:val="002102E2"/>
    <w:rPr>
      <w:rFonts w:ascii="Symbol" w:hAnsi="Symbol"/>
    </w:rPr>
  </w:style>
  <w:style w:type="character" w:customStyle="1" w:styleId="WW8Num45z0">
    <w:name w:val="WW8Num45z0"/>
    <w:rsid w:val="002102E2"/>
    <w:rPr>
      <w:rFonts w:ascii="Wingdings" w:hAnsi="Wingdings"/>
    </w:rPr>
  </w:style>
  <w:style w:type="character" w:customStyle="1" w:styleId="WW8Num45z1">
    <w:name w:val="WW8Num45z1"/>
    <w:rsid w:val="002102E2"/>
    <w:rPr>
      <w:rFonts w:ascii="Courier New" w:hAnsi="Courier New"/>
    </w:rPr>
  </w:style>
  <w:style w:type="character" w:customStyle="1" w:styleId="WW8Num45z3">
    <w:name w:val="WW8Num45z3"/>
    <w:rsid w:val="002102E2"/>
    <w:rPr>
      <w:rFonts w:ascii="Symbol" w:hAnsi="Symbol"/>
    </w:rPr>
  </w:style>
  <w:style w:type="character" w:customStyle="1" w:styleId="WW8Num46z0">
    <w:name w:val="WW8Num46z0"/>
    <w:rsid w:val="002102E2"/>
    <w:rPr>
      <w:rFonts w:ascii="Wingdings" w:hAnsi="Wingdings"/>
    </w:rPr>
  </w:style>
  <w:style w:type="character" w:customStyle="1" w:styleId="WW8Num46z1">
    <w:name w:val="WW8Num46z1"/>
    <w:rsid w:val="002102E2"/>
    <w:rPr>
      <w:rFonts w:ascii="Courier New" w:hAnsi="Courier New"/>
    </w:rPr>
  </w:style>
  <w:style w:type="character" w:customStyle="1" w:styleId="WW8Num46z3">
    <w:name w:val="WW8Num46z3"/>
    <w:rsid w:val="002102E2"/>
    <w:rPr>
      <w:rFonts w:ascii="Symbol" w:hAnsi="Symbol"/>
    </w:rPr>
  </w:style>
  <w:style w:type="character" w:customStyle="1" w:styleId="WW8Num48z0">
    <w:name w:val="WW8Num48z0"/>
    <w:rsid w:val="002102E2"/>
    <w:rPr>
      <w:rFonts w:ascii="Wingdings" w:hAnsi="Wingdings"/>
    </w:rPr>
  </w:style>
  <w:style w:type="character" w:customStyle="1" w:styleId="WW8Num48z1">
    <w:name w:val="WW8Num48z1"/>
    <w:rsid w:val="002102E2"/>
    <w:rPr>
      <w:rFonts w:ascii="Courier New" w:hAnsi="Courier New"/>
    </w:rPr>
  </w:style>
  <w:style w:type="character" w:customStyle="1" w:styleId="WW8Num48z3">
    <w:name w:val="WW8Num48z3"/>
    <w:rsid w:val="002102E2"/>
    <w:rPr>
      <w:rFonts w:ascii="Symbol" w:hAnsi="Symbol"/>
    </w:rPr>
  </w:style>
  <w:style w:type="character" w:customStyle="1" w:styleId="WW8Num49z0">
    <w:name w:val="WW8Num49z0"/>
    <w:rsid w:val="002102E2"/>
    <w:rPr>
      <w:rFonts w:ascii="Wingdings" w:hAnsi="Wingdings"/>
    </w:rPr>
  </w:style>
  <w:style w:type="character" w:customStyle="1" w:styleId="WW8Num49z1">
    <w:name w:val="WW8Num49z1"/>
    <w:rsid w:val="002102E2"/>
    <w:rPr>
      <w:rFonts w:ascii="Courier New" w:hAnsi="Courier New"/>
    </w:rPr>
  </w:style>
  <w:style w:type="character" w:customStyle="1" w:styleId="WW8Num49z3">
    <w:name w:val="WW8Num49z3"/>
    <w:rsid w:val="002102E2"/>
    <w:rPr>
      <w:rFonts w:ascii="Symbol" w:hAnsi="Symbol"/>
    </w:rPr>
  </w:style>
  <w:style w:type="character" w:customStyle="1" w:styleId="WW8Num50z1">
    <w:name w:val="WW8Num50z1"/>
    <w:rsid w:val="002102E2"/>
    <w:rPr>
      <w:rFonts w:ascii="Courier New" w:hAnsi="Courier New"/>
    </w:rPr>
  </w:style>
  <w:style w:type="character" w:customStyle="1" w:styleId="WW8Num50z3">
    <w:name w:val="WW8Num50z3"/>
    <w:rsid w:val="002102E2"/>
    <w:rPr>
      <w:rFonts w:ascii="Symbol" w:hAnsi="Symbol"/>
    </w:rPr>
  </w:style>
  <w:style w:type="character" w:customStyle="1" w:styleId="WW8Num51z1">
    <w:name w:val="WW8Num51z1"/>
    <w:rsid w:val="002102E2"/>
    <w:rPr>
      <w:rFonts w:ascii="Courier New" w:hAnsi="Courier New"/>
    </w:rPr>
  </w:style>
  <w:style w:type="character" w:customStyle="1" w:styleId="WW8Num51z3">
    <w:name w:val="WW8Num51z3"/>
    <w:rsid w:val="002102E2"/>
    <w:rPr>
      <w:rFonts w:ascii="Symbol" w:hAnsi="Symbol"/>
    </w:rPr>
  </w:style>
  <w:style w:type="character" w:customStyle="1" w:styleId="WW-">
    <w:name w:val="WW-Основной шрифт абзаца"/>
    <w:rsid w:val="002102E2"/>
  </w:style>
  <w:style w:type="character" w:customStyle="1" w:styleId="FontStyle1600">
    <w:name w:val="Font Style160"/>
    <w:rsid w:val="002102E2"/>
    <w:rPr>
      <w:rFonts w:ascii="Bookman Old Style" w:hAnsi="Bookman Old Style"/>
      <w:sz w:val="18"/>
    </w:rPr>
  </w:style>
  <w:style w:type="character" w:customStyle="1" w:styleId="FontStyle116">
    <w:name w:val="Font Style116"/>
    <w:rsid w:val="002102E2"/>
    <w:rPr>
      <w:rFonts w:ascii="Bookman Old Style" w:hAnsi="Bookman Old Style"/>
      <w:sz w:val="18"/>
    </w:rPr>
  </w:style>
  <w:style w:type="character" w:customStyle="1" w:styleId="FontStyle131">
    <w:name w:val="Font Style131"/>
    <w:rsid w:val="002102E2"/>
    <w:rPr>
      <w:rFonts w:ascii="Arial" w:hAnsi="Arial"/>
      <w:b/>
      <w:sz w:val="16"/>
    </w:rPr>
  </w:style>
  <w:style w:type="character" w:customStyle="1" w:styleId="FontStyle221">
    <w:name w:val="Font Style221"/>
    <w:rsid w:val="002102E2"/>
    <w:rPr>
      <w:rFonts w:ascii="Times New Roman" w:hAnsi="Times New Roman"/>
      <w:sz w:val="20"/>
    </w:rPr>
  </w:style>
  <w:style w:type="paragraph" w:customStyle="1" w:styleId="3ffc">
    <w:name w:val="Заголовок оглавления3"/>
    <w:basedOn w:val="11"/>
    <w:next w:val="a3"/>
    <w:rsid w:val="002102E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2102E2"/>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2102E2"/>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2102E2"/>
    <w:pPr>
      <w:spacing w:before="100" w:beforeAutospacing="1" w:after="100" w:afterAutospacing="1"/>
    </w:pPr>
  </w:style>
  <w:style w:type="character" w:customStyle="1" w:styleId="31f">
    <w:name w:val="Основной текст + Полужирный31"/>
    <w:rsid w:val="002102E2"/>
    <w:rPr>
      <w:rFonts w:ascii="Microsoft Sans Serif" w:hAnsi="Microsoft Sans Serif"/>
      <w:b/>
      <w:spacing w:val="10"/>
      <w:sz w:val="26"/>
    </w:rPr>
  </w:style>
  <w:style w:type="character" w:customStyle="1" w:styleId="303">
    <w:name w:val="Основной текст + Полужирный30"/>
    <w:rsid w:val="002102E2"/>
    <w:rPr>
      <w:rFonts w:ascii="Microsoft Sans Serif" w:hAnsi="Microsoft Sans Serif"/>
      <w:b/>
      <w:spacing w:val="10"/>
      <w:sz w:val="26"/>
    </w:rPr>
  </w:style>
  <w:style w:type="character" w:customStyle="1" w:styleId="294">
    <w:name w:val="Основной текст + Полужирный29"/>
    <w:rsid w:val="002102E2"/>
    <w:rPr>
      <w:rFonts w:ascii="Microsoft Sans Serif" w:hAnsi="Microsoft Sans Serif"/>
      <w:b/>
      <w:spacing w:val="10"/>
      <w:sz w:val="26"/>
    </w:rPr>
  </w:style>
  <w:style w:type="character" w:customStyle="1" w:styleId="282">
    <w:name w:val="Основной текст + Полужирный28"/>
    <w:rsid w:val="002102E2"/>
    <w:rPr>
      <w:rFonts w:ascii="Microsoft Sans Serif" w:hAnsi="Microsoft Sans Serif"/>
      <w:b/>
      <w:spacing w:val="10"/>
      <w:sz w:val="26"/>
    </w:rPr>
  </w:style>
  <w:style w:type="character" w:customStyle="1" w:styleId="274">
    <w:name w:val="Основной текст + Полужирный27"/>
    <w:rsid w:val="002102E2"/>
    <w:rPr>
      <w:rFonts w:ascii="Microsoft Sans Serif" w:hAnsi="Microsoft Sans Serif"/>
      <w:b/>
      <w:spacing w:val="10"/>
      <w:sz w:val="26"/>
    </w:rPr>
  </w:style>
  <w:style w:type="character" w:customStyle="1" w:styleId="12pt21">
    <w:name w:val="Основной текст + 12 pt21"/>
    <w:aliases w:val="Курсив31,Интервал 1 pt37"/>
    <w:rsid w:val="002102E2"/>
    <w:rPr>
      <w:rFonts w:ascii="Microsoft Sans Serif" w:hAnsi="Microsoft Sans Serif"/>
      <w:i/>
      <w:spacing w:val="30"/>
      <w:sz w:val="24"/>
    </w:rPr>
  </w:style>
  <w:style w:type="character" w:customStyle="1" w:styleId="12pt20">
    <w:name w:val="Основной текст + 12 pt20"/>
    <w:aliases w:val="Курсив30,Интервал 1 pt36"/>
    <w:rsid w:val="002102E2"/>
    <w:rPr>
      <w:rFonts w:ascii="Microsoft Sans Serif" w:hAnsi="Microsoft Sans Serif"/>
      <w:i/>
      <w:spacing w:val="30"/>
      <w:sz w:val="24"/>
    </w:rPr>
  </w:style>
  <w:style w:type="character" w:customStyle="1" w:styleId="12pt19">
    <w:name w:val="Основной текст + 12 pt19"/>
    <w:aliases w:val="Курсив29,Интервал 1 pt35"/>
    <w:rsid w:val="002102E2"/>
    <w:rPr>
      <w:rFonts w:ascii="Microsoft Sans Serif" w:hAnsi="Microsoft Sans Serif"/>
      <w:i/>
      <w:spacing w:val="30"/>
      <w:sz w:val="24"/>
    </w:rPr>
  </w:style>
  <w:style w:type="character" w:customStyle="1" w:styleId="6f4">
    <w:name w:val="Заголовок №6_"/>
    <w:link w:val="6f5"/>
    <w:locked/>
    <w:rsid w:val="002102E2"/>
    <w:rPr>
      <w:rFonts w:ascii="Microsoft Sans Serif" w:hAnsi="Microsoft Sans Serif"/>
      <w:b/>
      <w:spacing w:val="10"/>
      <w:sz w:val="26"/>
      <w:shd w:val="clear" w:color="auto" w:fill="FFFFFF"/>
    </w:rPr>
  </w:style>
  <w:style w:type="paragraph" w:customStyle="1" w:styleId="6f5">
    <w:name w:val="Заголовок №6"/>
    <w:basedOn w:val="a3"/>
    <w:link w:val="6f4"/>
    <w:rsid w:val="002102E2"/>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2102E2"/>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2102E2"/>
    <w:rPr>
      <w:rFonts w:ascii="Microsoft Sans Serif" w:hAnsi="Microsoft Sans Serif"/>
      <w:i/>
      <w:spacing w:val="30"/>
      <w:sz w:val="24"/>
    </w:rPr>
  </w:style>
  <w:style w:type="character" w:customStyle="1" w:styleId="12pt17">
    <w:name w:val="Основной текст + 12 pt17"/>
    <w:aliases w:val="Курсив27,Интервал 1 pt33"/>
    <w:rsid w:val="002102E2"/>
    <w:rPr>
      <w:rFonts w:ascii="Microsoft Sans Serif" w:hAnsi="Microsoft Sans Serif"/>
      <w:i/>
      <w:spacing w:val="30"/>
      <w:sz w:val="24"/>
    </w:rPr>
  </w:style>
  <w:style w:type="character" w:customStyle="1" w:styleId="266">
    <w:name w:val="Основной текст + Полужирный26"/>
    <w:rsid w:val="002102E2"/>
    <w:rPr>
      <w:rFonts w:ascii="Microsoft Sans Serif" w:hAnsi="Microsoft Sans Serif"/>
      <w:b/>
      <w:spacing w:val="10"/>
      <w:sz w:val="26"/>
    </w:rPr>
  </w:style>
  <w:style w:type="character" w:customStyle="1" w:styleId="25c">
    <w:name w:val="Основной текст + Полужирный25"/>
    <w:rsid w:val="002102E2"/>
    <w:rPr>
      <w:rFonts w:ascii="Microsoft Sans Serif" w:hAnsi="Microsoft Sans Serif"/>
      <w:b/>
      <w:spacing w:val="10"/>
      <w:sz w:val="26"/>
    </w:rPr>
  </w:style>
  <w:style w:type="character" w:customStyle="1" w:styleId="247">
    <w:name w:val="Основной текст + Полужирный24"/>
    <w:rsid w:val="002102E2"/>
    <w:rPr>
      <w:rFonts w:ascii="Microsoft Sans Serif" w:hAnsi="Microsoft Sans Serif"/>
      <w:b/>
      <w:spacing w:val="10"/>
      <w:sz w:val="26"/>
    </w:rPr>
  </w:style>
  <w:style w:type="character" w:customStyle="1" w:styleId="12pt16">
    <w:name w:val="Основной текст + 12 pt16"/>
    <w:aliases w:val="Курсив26,Интервал 1 pt32"/>
    <w:rsid w:val="002102E2"/>
    <w:rPr>
      <w:rFonts w:ascii="Microsoft Sans Serif" w:hAnsi="Microsoft Sans Serif"/>
      <w:i/>
      <w:spacing w:val="30"/>
      <w:sz w:val="24"/>
    </w:rPr>
  </w:style>
  <w:style w:type="character" w:customStyle="1" w:styleId="23c">
    <w:name w:val="Основной текст + Полужирный23"/>
    <w:rsid w:val="002102E2"/>
    <w:rPr>
      <w:rFonts w:ascii="Microsoft Sans Serif" w:hAnsi="Microsoft Sans Serif"/>
      <w:b/>
      <w:spacing w:val="10"/>
      <w:sz w:val="26"/>
    </w:rPr>
  </w:style>
  <w:style w:type="character" w:customStyle="1" w:styleId="22f0">
    <w:name w:val="Основной текст + Полужирный22"/>
    <w:rsid w:val="002102E2"/>
    <w:rPr>
      <w:rFonts w:ascii="Microsoft Sans Serif" w:hAnsi="Microsoft Sans Serif"/>
      <w:b/>
      <w:spacing w:val="10"/>
      <w:sz w:val="26"/>
    </w:rPr>
  </w:style>
  <w:style w:type="character" w:customStyle="1" w:styleId="21ff0">
    <w:name w:val="Основной текст + Полужирный21"/>
    <w:rsid w:val="002102E2"/>
    <w:rPr>
      <w:rFonts w:ascii="Microsoft Sans Serif" w:hAnsi="Microsoft Sans Serif"/>
      <w:b/>
      <w:spacing w:val="10"/>
      <w:sz w:val="26"/>
    </w:rPr>
  </w:style>
  <w:style w:type="character" w:customStyle="1" w:styleId="20a">
    <w:name w:val="Основной текст + Полужирный20"/>
    <w:rsid w:val="002102E2"/>
    <w:rPr>
      <w:rFonts w:ascii="Microsoft Sans Serif" w:hAnsi="Microsoft Sans Serif"/>
      <w:b/>
      <w:spacing w:val="10"/>
      <w:sz w:val="26"/>
    </w:rPr>
  </w:style>
  <w:style w:type="character" w:customStyle="1" w:styleId="4pt">
    <w:name w:val="Основной текст + Интервал 4 pt"/>
    <w:rsid w:val="002102E2"/>
    <w:rPr>
      <w:rFonts w:ascii="Microsoft Sans Serif" w:hAnsi="Microsoft Sans Serif"/>
      <w:spacing w:val="80"/>
      <w:sz w:val="26"/>
    </w:rPr>
  </w:style>
  <w:style w:type="character" w:customStyle="1" w:styleId="19a">
    <w:name w:val="Основной текст + Полужирный19"/>
    <w:rsid w:val="002102E2"/>
    <w:rPr>
      <w:rFonts w:ascii="Microsoft Sans Serif" w:hAnsi="Microsoft Sans Serif"/>
      <w:b/>
      <w:spacing w:val="10"/>
      <w:sz w:val="26"/>
    </w:rPr>
  </w:style>
  <w:style w:type="character" w:customStyle="1" w:styleId="189">
    <w:name w:val="Основной текст + Полужирный18"/>
    <w:rsid w:val="002102E2"/>
    <w:rPr>
      <w:rFonts w:ascii="Microsoft Sans Serif" w:hAnsi="Microsoft Sans Serif"/>
      <w:b/>
      <w:spacing w:val="10"/>
      <w:sz w:val="26"/>
    </w:rPr>
  </w:style>
  <w:style w:type="character" w:customStyle="1" w:styleId="17a">
    <w:name w:val="Основной текст + Полужирный17"/>
    <w:rsid w:val="002102E2"/>
    <w:rPr>
      <w:rFonts w:ascii="Microsoft Sans Serif" w:hAnsi="Microsoft Sans Serif"/>
      <w:b/>
      <w:spacing w:val="10"/>
      <w:sz w:val="26"/>
    </w:rPr>
  </w:style>
  <w:style w:type="character" w:customStyle="1" w:styleId="12pt14">
    <w:name w:val="Основной текст + 12 pt14"/>
    <w:aliases w:val="Курсив24,Интервал 1 pt30"/>
    <w:rsid w:val="002102E2"/>
    <w:rPr>
      <w:rFonts w:ascii="Microsoft Sans Serif" w:hAnsi="Microsoft Sans Serif"/>
      <w:i/>
      <w:spacing w:val="30"/>
      <w:sz w:val="24"/>
    </w:rPr>
  </w:style>
  <w:style w:type="character" w:customStyle="1" w:styleId="16a">
    <w:name w:val="Основной текст + Полужирный16"/>
    <w:rsid w:val="002102E2"/>
    <w:rPr>
      <w:rFonts w:ascii="Microsoft Sans Serif" w:hAnsi="Microsoft Sans Serif"/>
      <w:b/>
      <w:spacing w:val="10"/>
      <w:sz w:val="26"/>
    </w:rPr>
  </w:style>
  <w:style w:type="character" w:customStyle="1" w:styleId="17b">
    <w:name w:val="Основной текст (17)_"/>
    <w:link w:val="17c"/>
    <w:locked/>
    <w:rsid w:val="002102E2"/>
    <w:rPr>
      <w:i/>
      <w:spacing w:val="20"/>
      <w:sz w:val="26"/>
      <w:shd w:val="clear" w:color="auto" w:fill="FFFFFF"/>
      <w:lang w:val="en-US"/>
    </w:rPr>
  </w:style>
  <w:style w:type="paragraph" w:customStyle="1" w:styleId="17c">
    <w:name w:val="Основной текст (17)"/>
    <w:basedOn w:val="a3"/>
    <w:link w:val="17b"/>
    <w:rsid w:val="002102E2"/>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2102E2"/>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2102E2"/>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2102E2"/>
    <w:rPr>
      <w:rFonts w:ascii="Microsoft Sans Serif" w:hAnsi="Microsoft Sans Serif"/>
      <w:i/>
      <w:spacing w:val="30"/>
      <w:sz w:val="24"/>
    </w:rPr>
  </w:style>
  <w:style w:type="character" w:customStyle="1" w:styleId="12pt12">
    <w:name w:val="Основной текст + 12 pt12"/>
    <w:aliases w:val="Курсив21,Интервал 1 pt27"/>
    <w:rsid w:val="002102E2"/>
    <w:rPr>
      <w:rFonts w:ascii="Microsoft Sans Serif" w:hAnsi="Microsoft Sans Serif"/>
      <w:i/>
      <w:spacing w:val="30"/>
      <w:sz w:val="24"/>
    </w:rPr>
  </w:style>
  <w:style w:type="character" w:customStyle="1" w:styleId="15a">
    <w:name w:val="Основной текст + Полужирный15"/>
    <w:rsid w:val="002102E2"/>
    <w:rPr>
      <w:rFonts w:ascii="Microsoft Sans Serif" w:hAnsi="Microsoft Sans Serif"/>
      <w:b/>
      <w:spacing w:val="10"/>
      <w:sz w:val="26"/>
    </w:rPr>
  </w:style>
  <w:style w:type="character" w:customStyle="1" w:styleId="2ffffa">
    <w:name w:val="Основной текст + Полужирный2"/>
    <w:rsid w:val="002102E2"/>
    <w:rPr>
      <w:rFonts w:ascii="Microsoft Sans Serif" w:hAnsi="Microsoft Sans Serif"/>
      <w:b/>
      <w:spacing w:val="10"/>
      <w:sz w:val="26"/>
    </w:rPr>
  </w:style>
  <w:style w:type="character" w:customStyle="1" w:styleId="12pt5">
    <w:name w:val="Основной текст + 12 pt5"/>
    <w:aliases w:val="Курсив5,Интервал 1 pt5"/>
    <w:rsid w:val="002102E2"/>
    <w:rPr>
      <w:rFonts w:ascii="Microsoft Sans Serif" w:hAnsi="Microsoft Sans Serif"/>
      <w:i/>
      <w:spacing w:val="30"/>
      <w:sz w:val="24"/>
    </w:rPr>
  </w:style>
  <w:style w:type="character" w:customStyle="1" w:styleId="afffffffffffa">
    <w:name w:val="Подпись к картинке_"/>
    <w:link w:val="afffffffffffb"/>
    <w:locked/>
    <w:rsid w:val="002102E2"/>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2102E2"/>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2102E2"/>
    <w:rPr>
      <w:rFonts w:ascii="Microsoft Sans Serif" w:hAnsi="Microsoft Sans Serif"/>
      <w:i/>
      <w:spacing w:val="30"/>
      <w:sz w:val="24"/>
    </w:rPr>
  </w:style>
  <w:style w:type="character" w:customStyle="1" w:styleId="afffffffffffc">
    <w:name w:val="Колонтитул_"/>
    <w:link w:val="afffffffffffd"/>
    <w:locked/>
    <w:rsid w:val="002102E2"/>
    <w:rPr>
      <w:shd w:val="clear" w:color="auto" w:fill="FFFFFF"/>
    </w:rPr>
  </w:style>
  <w:style w:type="paragraph" w:customStyle="1" w:styleId="afffffffffffd">
    <w:name w:val="Колонтитул"/>
    <w:basedOn w:val="a3"/>
    <w:link w:val="afffffffffffc"/>
    <w:rsid w:val="002102E2"/>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2102E2"/>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2102E2"/>
    <w:rPr>
      <w:rFonts w:ascii="Microsoft Sans Serif" w:hAnsi="Microsoft Sans Serif"/>
      <w:i/>
      <w:spacing w:val="30"/>
      <w:sz w:val="24"/>
    </w:rPr>
  </w:style>
  <w:style w:type="character" w:customStyle="1" w:styleId="12pt1">
    <w:name w:val="Основной текст + 12 pt1"/>
    <w:aliases w:val="Курсив1,Интервал 1 pt1"/>
    <w:rsid w:val="002102E2"/>
    <w:rPr>
      <w:rFonts w:ascii="Microsoft Sans Serif" w:hAnsi="Microsoft Sans Serif"/>
      <w:i/>
      <w:spacing w:val="30"/>
      <w:sz w:val="24"/>
    </w:rPr>
  </w:style>
  <w:style w:type="paragraph" w:customStyle="1" w:styleId="msonospacing0">
    <w:name w:val="msonospacing"/>
    <w:basedOn w:val="a3"/>
    <w:rsid w:val="002102E2"/>
    <w:pPr>
      <w:spacing w:before="100" w:beforeAutospacing="1" w:after="100" w:afterAutospacing="1"/>
    </w:pPr>
  </w:style>
  <w:style w:type="paragraph" w:customStyle="1" w:styleId="afffffffffffe">
    <w:name w:val="Стиль Обычный (веб)"/>
    <w:basedOn w:val="afff3"/>
    <w:rsid w:val="002102E2"/>
    <w:pPr>
      <w:spacing w:before="0" w:after="0" w:line="233" w:lineRule="auto"/>
      <w:jc w:val="both"/>
    </w:pPr>
    <w:rPr>
      <w:sz w:val="20"/>
      <w:szCs w:val="20"/>
      <w:lang w:bidi="ar-SA"/>
    </w:rPr>
  </w:style>
  <w:style w:type="character" w:customStyle="1" w:styleId="2ffffb">
    <w:name w:val="Основной текст (2) + Полужирный"/>
    <w:rsid w:val="002102E2"/>
    <w:rPr>
      <w:rFonts w:ascii="Times New Roman" w:hAnsi="Times New Roman"/>
      <w:b/>
      <w:sz w:val="19"/>
      <w:shd w:val="clear" w:color="auto" w:fill="FFFFFF"/>
    </w:rPr>
  </w:style>
  <w:style w:type="paragraph" w:customStyle="1" w:styleId="pic">
    <w:name w:val="pic"/>
    <w:basedOn w:val="a3"/>
    <w:rsid w:val="002102E2"/>
    <w:pPr>
      <w:ind w:firstLine="480"/>
    </w:pPr>
  </w:style>
  <w:style w:type="paragraph" w:customStyle="1" w:styleId="wysiwyg-text-align-center">
    <w:name w:val="wysiwyg-text-align-center"/>
    <w:basedOn w:val="a3"/>
    <w:rsid w:val="002102E2"/>
    <w:pPr>
      <w:spacing w:before="100" w:beforeAutospacing="1" w:after="100" w:afterAutospacing="1"/>
    </w:pPr>
  </w:style>
  <w:style w:type="paragraph" w:customStyle="1" w:styleId="wysiwyg-text-align-right">
    <w:name w:val="wysiwyg-text-align-right"/>
    <w:basedOn w:val="a3"/>
    <w:rsid w:val="002102E2"/>
    <w:pPr>
      <w:spacing w:before="100" w:beforeAutospacing="1" w:after="100" w:afterAutospacing="1"/>
    </w:pPr>
  </w:style>
  <w:style w:type="character" w:customStyle="1" w:styleId="keyword2">
    <w:name w:val="keyword2"/>
    <w:rsid w:val="002102E2"/>
  </w:style>
  <w:style w:type="character" w:customStyle="1" w:styleId="c8">
    <w:name w:val="c8"/>
    <w:rsid w:val="002102E2"/>
  </w:style>
  <w:style w:type="character" w:customStyle="1" w:styleId="FontStyle805">
    <w:name w:val="Font Style805"/>
    <w:rsid w:val="002102E2"/>
    <w:rPr>
      <w:rFonts w:ascii="Arial Narrow" w:hAnsi="Arial Narrow"/>
      <w:i/>
      <w:sz w:val="12"/>
    </w:rPr>
  </w:style>
  <w:style w:type="character" w:customStyle="1" w:styleId="FontStyle97">
    <w:name w:val="Font Style97"/>
    <w:rsid w:val="002102E2"/>
    <w:rPr>
      <w:rFonts w:ascii="Times New Roman" w:hAnsi="Times New Roman"/>
      <w:sz w:val="24"/>
    </w:rPr>
  </w:style>
  <w:style w:type="character" w:customStyle="1" w:styleId="FontStyle764">
    <w:name w:val="Font Style764"/>
    <w:rsid w:val="002102E2"/>
    <w:rPr>
      <w:rFonts w:ascii="Times New Roman" w:hAnsi="Times New Roman"/>
      <w:b/>
      <w:i/>
      <w:sz w:val="20"/>
    </w:rPr>
  </w:style>
  <w:style w:type="paragraph" w:customStyle="1" w:styleId="11fa">
    <w:name w:val="Загол11"/>
    <w:basedOn w:val="10e"/>
    <w:rsid w:val="002102E2"/>
    <w:rPr>
      <w:sz w:val="22"/>
      <w:szCs w:val="22"/>
    </w:rPr>
  </w:style>
  <w:style w:type="paragraph" w:customStyle="1" w:styleId="10e">
    <w:name w:val="Загол10"/>
    <w:basedOn w:val="9a"/>
    <w:rsid w:val="002102E2"/>
    <w:rPr>
      <w:caps/>
      <w:color w:val="auto"/>
      <w:sz w:val="20"/>
      <w:szCs w:val="20"/>
    </w:rPr>
  </w:style>
  <w:style w:type="paragraph" w:customStyle="1" w:styleId="9a">
    <w:name w:val="Загол9"/>
    <w:rsid w:val="002102E2"/>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2102E2"/>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2102E2"/>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2102E2"/>
    <w:pPr>
      <w:keepNext/>
      <w:widowControl w:val="0"/>
      <w:jc w:val="center"/>
    </w:pPr>
    <w:rPr>
      <w:b/>
      <w:sz w:val="26"/>
      <w:szCs w:val="20"/>
    </w:rPr>
  </w:style>
  <w:style w:type="paragraph" w:customStyle="1" w:styleId="22f1">
    <w:name w:val="Текст22"/>
    <w:basedOn w:val="a3"/>
    <w:rsid w:val="002102E2"/>
    <w:rPr>
      <w:rFonts w:ascii="Courier New" w:hAnsi="Courier New"/>
      <w:sz w:val="20"/>
      <w:szCs w:val="20"/>
    </w:rPr>
  </w:style>
  <w:style w:type="paragraph" w:customStyle="1" w:styleId="11fb">
    <w:name w:val="Верхний колонтитул11"/>
    <w:basedOn w:val="a3"/>
    <w:rsid w:val="002102E2"/>
    <w:pPr>
      <w:tabs>
        <w:tab w:val="center" w:pos="4153"/>
        <w:tab w:val="right" w:pos="8306"/>
      </w:tabs>
    </w:pPr>
    <w:rPr>
      <w:rFonts w:ascii="Arial" w:hAnsi="Arial"/>
      <w:szCs w:val="20"/>
    </w:rPr>
  </w:style>
  <w:style w:type="paragraph" w:customStyle="1" w:styleId="3115">
    <w:name w:val="Заголовок 311"/>
    <w:basedOn w:val="13b"/>
    <w:next w:val="13b"/>
    <w:rsid w:val="002102E2"/>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2102E2"/>
    <w:pPr>
      <w:keepNext/>
      <w:widowControl/>
      <w:spacing w:line="240" w:lineRule="auto"/>
      <w:ind w:firstLine="0"/>
      <w:jc w:val="left"/>
    </w:pPr>
    <w:rPr>
      <w:sz w:val="24"/>
    </w:rPr>
  </w:style>
  <w:style w:type="paragraph" w:customStyle="1" w:styleId="11fc">
    <w:name w:val="Без интервала11"/>
    <w:rsid w:val="002102E2"/>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2102E2"/>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2102E2"/>
    <w:pPr>
      <w:widowControl/>
      <w:spacing w:line="240" w:lineRule="auto"/>
      <w:ind w:firstLine="0"/>
    </w:pPr>
    <w:rPr>
      <w:i/>
      <w:sz w:val="26"/>
    </w:rPr>
  </w:style>
  <w:style w:type="paragraph" w:customStyle="1" w:styleId="21ff1">
    <w:name w:val="Цитата21"/>
    <w:basedOn w:val="a3"/>
    <w:rsid w:val="002102E2"/>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21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2102E2"/>
  </w:style>
  <w:style w:type="character" w:customStyle="1" w:styleId="11fe">
    <w:name w:val="Слабое выделение11"/>
    <w:rsid w:val="002102E2"/>
    <w:rPr>
      <w:i/>
      <w:color w:val="808080"/>
    </w:rPr>
  </w:style>
  <w:style w:type="character" w:customStyle="1" w:styleId="11ff">
    <w:name w:val="Сильное выделение11"/>
    <w:rsid w:val="002102E2"/>
    <w:rPr>
      <w:b/>
    </w:rPr>
  </w:style>
  <w:style w:type="character" w:customStyle="1" w:styleId="3520">
    <w:name w:val="Знак Знак352"/>
    <w:locked/>
    <w:rsid w:val="002102E2"/>
    <w:rPr>
      <w:sz w:val="24"/>
      <w:lang w:val="ru-RU" w:eastAsia="ru-RU"/>
    </w:rPr>
  </w:style>
  <w:style w:type="character" w:customStyle="1" w:styleId="1320">
    <w:name w:val="Знак Знак132"/>
    <w:locked/>
    <w:rsid w:val="002102E2"/>
    <w:rPr>
      <w:lang w:val="ru-RU" w:eastAsia="ar-SA" w:bidi="ar-SA"/>
    </w:rPr>
  </w:style>
  <w:style w:type="character" w:customStyle="1" w:styleId="1221">
    <w:name w:val="Знак Знак122"/>
    <w:locked/>
    <w:rsid w:val="002102E2"/>
    <w:rPr>
      <w:sz w:val="28"/>
      <w:lang w:val="ru-RU" w:eastAsia="ru-RU"/>
    </w:rPr>
  </w:style>
  <w:style w:type="character" w:customStyle="1" w:styleId="1124">
    <w:name w:val="Знак Знак112"/>
    <w:locked/>
    <w:rsid w:val="002102E2"/>
    <w:rPr>
      <w:sz w:val="28"/>
      <w:lang w:val="ru-RU" w:eastAsia="ru-RU"/>
    </w:rPr>
  </w:style>
  <w:style w:type="character" w:customStyle="1" w:styleId="922">
    <w:name w:val="Знак Знак92"/>
    <w:locked/>
    <w:rsid w:val="002102E2"/>
    <w:rPr>
      <w:rFonts w:ascii="Tahoma" w:hAnsi="Tahoma"/>
      <w:lang w:val="ru-RU" w:eastAsia="ru-RU"/>
    </w:rPr>
  </w:style>
  <w:style w:type="character" w:customStyle="1" w:styleId="4020">
    <w:name w:val="Знак Знак402"/>
    <w:locked/>
    <w:rsid w:val="002102E2"/>
    <w:rPr>
      <w:rFonts w:ascii="Arial" w:hAnsi="Arial"/>
      <w:b/>
      <w:i/>
      <w:sz w:val="28"/>
      <w:lang w:val="ru-RU" w:eastAsia="zh-CN"/>
    </w:rPr>
  </w:style>
  <w:style w:type="character" w:customStyle="1" w:styleId="3920">
    <w:name w:val="Знак Знак392"/>
    <w:locked/>
    <w:rsid w:val="002102E2"/>
    <w:rPr>
      <w:b/>
      <w:sz w:val="27"/>
      <w:lang w:val="ru-RU" w:eastAsia="zh-CN"/>
    </w:rPr>
  </w:style>
  <w:style w:type="character" w:customStyle="1" w:styleId="3820">
    <w:name w:val="Знак Знак382"/>
    <w:locked/>
    <w:rsid w:val="002102E2"/>
    <w:rPr>
      <w:b/>
      <w:sz w:val="28"/>
      <w:lang w:val="ru-RU" w:eastAsia="ru-RU"/>
    </w:rPr>
  </w:style>
  <w:style w:type="character" w:customStyle="1" w:styleId="3720">
    <w:name w:val="Знак Знак372"/>
    <w:locked/>
    <w:rsid w:val="002102E2"/>
    <w:rPr>
      <w:b/>
      <w:i/>
      <w:sz w:val="26"/>
      <w:lang w:val="ru-RU" w:eastAsia="zh-CN"/>
    </w:rPr>
  </w:style>
  <w:style w:type="character" w:customStyle="1" w:styleId="3620">
    <w:name w:val="Знак Знак362"/>
    <w:locked/>
    <w:rsid w:val="002102E2"/>
    <w:rPr>
      <w:sz w:val="24"/>
      <w:lang w:val="ru-RU" w:eastAsia="ru-RU"/>
    </w:rPr>
  </w:style>
  <w:style w:type="character" w:customStyle="1" w:styleId="3121">
    <w:name w:val="Знак Знак312"/>
    <w:locked/>
    <w:rsid w:val="002102E2"/>
    <w:rPr>
      <w:rFonts w:ascii="Courier New" w:hAnsi="Courier New"/>
      <w:lang w:val="ru-RU" w:eastAsia="ru-RU"/>
    </w:rPr>
  </w:style>
  <w:style w:type="character" w:customStyle="1" w:styleId="3420">
    <w:name w:val="Знак Знак342"/>
    <w:locked/>
    <w:rsid w:val="002102E2"/>
    <w:rPr>
      <w:rFonts w:ascii="Calibri" w:hAnsi="Calibri"/>
      <w:i/>
      <w:sz w:val="24"/>
      <w:lang w:val="ru-RU" w:eastAsia="zh-CN"/>
    </w:rPr>
  </w:style>
  <w:style w:type="character" w:customStyle="1" w:styleId="3220">
    <w:name w:val="Знак Знак322"/>
    <w:locked/>
    <w:rsid w:val="002102E2"/>
    <w:rPr>
      <w:rFonts w:ascii="Arial" w:hAnsi="Arial"/>
      <w:sz w:val="22"/>
      <w:lang w:val="ru-RU" w:eastAsia="ru-RU"/>
    </w:rPr>
  </w:style>
  <w:style w:type="character" w:customStyle="1" w:styleId="2920">
    <w:name w:val="Знак Знак292"/>
    <w:locked/>
    <w:rsid w:val="002102E2"/>
    <w:rPr>
      <w:sz w:val="24"/>
      <w:lang w:val="ru-RU" w:eastAsia="zh-CN"/>
    </w:rPr>
  </w:style>
  <w:style w:type="character" w:customStyle="1" w:styleId="2820">
    <w:name w:val="Знак Знак282"/>
    <w:locked/>
    <w:rsid w:val="002102E2"/>
    <w:rPr>
      <w:sz w:val="24"/>
      <w:lang w:val="ru-RU" w:eastAsia="ru-RU"/>
    </w:rPr>
  </w:style>
  <w:style w:type="character" w:customStyle="1" w:styleId="2720">
    <w:name w:val="Знак Знак272"/>
    <w:locked/>
    <w:rsid w:val="002102E2"/>
    <w:rPr>
      <w:sz w:val="16"/>
      <w:lang w:val="ru-RU" w:eastAsia="ru-RU"/>
    </w:rPr>
  </w:style>
  <w:style w:type="character" w:customStyle="1" w:styleId="2126">
    <w:name w:val="Знак Знак212"/>
    <w:locked/>
    <w:rsid w:val="002102E2"/>
    <w:rPr>
      <w:rFonts w:ascii="Tahoma" w:hAnsi="Tahoma"/>
      <w:lang w:val="ru-RU" w:eastAsia="ru-RU"/>
    </w:rPr>
  </w:style>
  <w:style w:type="character" w:customStyle="1" w:styleId="2620">
    <w:name w:val="Знак Знак262"/>
    <w:rsid w:val="002102E2"/>
    <w:rPr>
      <w:rFonts w:ascii="Cambria" w:hAnsi="Cambria"/>
      <w:b/>
      <w:sz w:val="26"/>
    </w:rPr>
  </w:style>
  <w:style w:type="character" w:customStyle="1" w:styleId="2420">
    <w:name w:val="Знак Знак242"/>
    <w:rsid w:val="002102E2"/>
    <w:rPr>
      <w:rFonts w:ascii="Times New Roman" w:hAnsi="Times New Roman"/>
      <w:b/>
      <w:i/>
      <w:sz w:val="26"/>
    </w:rPr>
  </w:style>
  <w:style w:type="character" w:customStyle="1" w:styleId="2320">
    <w:name w:val="Знак Знак232"/>
    <w:rsid w:val="002102E2"/>
    <w:rPr>
      <w:rFonts w:ascii="Times New Roman" w:hAnsi="Times New Roman"/>
      <w:b/>
      <w:sz w:val="22"/>
    </w:rPr>
  </w:style>
  <w:style w:type="character" w:customStyle="1" w:styleId="3130">
    <w:name w:val="Знак Знак313"/>
    <w:locked/>
    <w:rsid w:val="002102E2"/>
    <w:rPr>
      <w:rFonts w:ascii="PragmaticaCTT" w:hAnsi="PragmaticaCTT"/>
      <w:b/>
      <w:sz w:val="24"/>
      <w:lang w:val="ru-RU" w:eastAsia="ru-RU"/>
    </w:rPr>
  </w:style>
  <w:style w:type="character" w:customStyle="1" w:styleId="2015">
    <w:name w:val="Знак Знак2015"/>
    <w:rsid w:val="002102E2"/>
    <w:rPr>
      <w:rFonts w:ascii="Arial" w:hAnsi="Arial"/>
      <w:sz w:val="22"/>
    </w:rPr>
  </w:style>
  <w:style w:type="character" w:customStyle="1" w:styleId="font55">
    <w:name w:val="font55"/>
    <w:rsid w:val="002102E2"/>
  </w:style>
  <w:style w:type="character" w:customStyle="1" w:styleId="WW8Num24z4">
    <w:name w:val="WW8Num24z4"/>
    <w:rsid w:val="002102E2"/>
  </w:style>
  <w:style w:type="character" w:customStyle="1" w:styleId="WW8Num24z5">
    <w:name w:val="WW8Num24z5"/>
    <w:rsid w:val="002102E2"/>
  </w:style>
  <w:style w:type="character" w:customStyle="1" w:styleId="WW8Num24z6">
    <w:name w:val="WW8Num24z6"/>
    <w:rsid w:val="002102E2"/>
  </w:style>
  <w:style w:type="character" w:customStyle="1" w:styleId="WW8Num24z7">
    <w:name w:val="WW8Num24z7"/>
    <w:rsid w:val="002102E2"/>
  </w:style>
  <w:style w:type="character" w:customStyle="1" w:styleId="WW8Num24z8">
    <w:name w:val="WW8Num24z8"/>
    <w:rsid w:val="002102E2"/>
  </w:style>
  <w:style w:type="character" w:customStyle="1" w:styleId="WW8Num25z4">
    <w:name w:val="WW8Num25z4"/>
    <w:rsid w:val="002102E2"/>
  </w:style>
  <w:style w:type="character" w:customStyle="1" w:styleId="WW8Num25z5">
    <w:name w:val="WW8Num25z5"/>
    <w:rsid w:val="002102E2"/>
  </w:style>
  <w:style w:type="character" w:customStyle="1" w:styleId="WW8Num25z6">
    <w:name w:val="WW8Num25z6"/>
    <w:rsid w:val="002102E2"/>
  </w:style>
  <w:style w:type="character" w:customStyle="1" w:styleId="WW8Num25z7">
    <w:name w:val="WW8Num25z7"/>
    <w:rsid w:val="002102E2"/>
  </w:style>
  <w:style w:type="character" w:customStyle="1" w:styleId="WW8Num25z8">
    <w:name w:val="WW8Num25z8"/>
    <w:rsid w:val="002102E2"/>
  </w:style>
  <w:style w:type="character" w:customStyle="1" w:styleId="WW8Num30z2">
    <w:name w:val="WW8Num30z2"/>
    <w:rsid w:val="002102E2"/>
  </w:style>
  <w:style w:type="character" w:customStyle="1" w:styleId="WW8Num30z4">
    <w:name w:val="WW8Num30z4"/>
    <w:rsid w:val="002102E2"/>
  </w:style>
  <w:style w:type="character" w:customStyle="1" w:styleId="WW8Num30z5">
    <w:name w:val="WW8Num30z5"/>
    <w:rsid w:val="002102E2"/>
  </w:style>
  <w:style w:type="character" w:customStyle="1" w:styleId="WW8Num30z6">
    <w:name w:val="WW8Num30z6"/>
    <w:rsid w:val="002102E2"/>
  </w:style>
  <w:style w:type="character" w:customStyle="1" w:styleId="WW8Num30z7">
    <w:name w:val="WW8Num30z7"/>
    <w:rsid w:val="002102E2"/>
  </w:style>
  <w:style w:type="character" w:customStyle="1" w:styleId="WW8Num30z8">
    <w:name w:val="WW8Num30z8"/>
    <w:rsid w:val="002102E2"/>
  </w:style>
  <w:style w:type="character" w:customStyle="1" w:styleId="WW8Num32z4">
    <w:name w:val="WW8Num32z4"/>
    <w:rsid w:val="002102E2"/>
  </w:style>
  <w:style w:type="character" w:customStyle="1" w:styleId="WW8Num32z5">
    <w:name w:val="WW8Num32z5"/>
    <w:rsid w:val="002102E2"/>
  </w:style>
  <w:style w:type="character" w:customStyle="1" w:styleId="WW8Num32z6">
    <w:name w:val="WW8Num32z6"/>
    <w:rsid w:val="002102E2"/>
  </w:style>
  <w:style w:type="character" w:customStyle="1" w:styleId="WW8Num32z7">
    <w:name w:val="WW8Num32z7"/>
    <w:rsid w:val="002102E2"/>
  </w:style>
  <w:style w:type="character" w:customStyle="1" w:styleId="WW8Num32z8">
    <w:name w:val="WW8Num32z8"/>
    <w:rsid w:val="002102E2"/>
  </w:style>
  <w:style w:type="character" w:customStyle="1" w:styleId="WW8Num33z1">
    <w:name w:val="WW8Num33z1"/>
    <w:rsid w:val="002102E2"/>
  </w:style>
  <w:style w:type="character" w:customStyle="1" w:styleId="WW8Num33z2">
    <w:name w:val="WW8Num33z2"/>
    <w:rsid w:val="002102E2"/>
  </w:style>
  <w:style w:type="character" w:customStyle="1" w:styleId="WW8Num33z5">
    <w:name w:val="WW8Num33z5"/>
    <w:rsid w:val="002102E2"/>
  </w:style>
  <w:style w:type="character" w:customStyle="1" w:styleId="WW8Num33z6">
    <w:name w:val="WW8Num33z6"/>
    <w:rsid w:val="002102E2"/>
  </w:style>
  <w:style w:type="character" w:customStyle="1" w:styleId="WW8Num33z7">
    <w:name w:val="WW8Num33z7"/>
    <w:rsid w:val="002102E2"/>
  </w:style>
  <w:style w:type="character" w:customStyle="1" w:styleId="WW8Num33z8">
    <w:name w:val="WW8Num33z8"/>
    <w:rsid w:val="002102E2"/>
  </w:style>
  <w:style w:type="character" w:customStyle="1" w:styleId="WW8Num35z2">
    <w:name w:val="WW8Num35z2"/>
    <w:rsid w:val="002102E2"/>
  </w:style>
  <w:style w:type="character" w:customStyle="1" w:styleId="WW8Num35z4">
    <w:name w:val="WW8Num35z4"/>
    <w:rsid w:val="002102E2"/>
  </w:style>
  <w:style w:type="character" w:customStyle="1" w:styleId="WW8Num35z5">
    <w:name w:val="WW8Num35z5"/>
    <w:rsid w:val="002102E2"/>
  </w:style>
  <w:style w:type="character" w:customStyle="1" w:styleId="WW8Num35z6">
    <w:name w:val="WW8Num35z6"/>
    <w:rsid w:val="002102E2"/>
  </w:style>
  <w:style w:type="character" w:customStyle="1" w:styleId="WW8Num35z7">
    <w:name w:val="WW8Num35z7"/>
    <w:rsid w:val="002102E2"/>
  </w:style>
  <w:style w:type="character" w:customStyle="1" w:styleId="WW8Num35z8">
    <w:name w:val="WW8Num35z8"/>
    <w:rsid w:val="002102E2"/>
  </w:style>
  <w:style w:type="character" w:customStyle="1" w:styleId="WW8Num37z2">
    <w:name w:val="WW8Num37z2"/>
    <w:rsid w:val="002102E2"/>
  </w:style>
  <w:style w:type="character" w:customStyle="1" w:styleId="WW8Num37z4">
    <w:name w:val="WW8Num37z4"/>
    <w:rsid w:val="002102E2"/>
  </w:style>
  <w:style w:type="character" w:customStyle="1" w:styleId="WW8Num37z5">
    <w:name w:val="WW8Num37z5"/>
    <w:rsid w:val="002102E2"/>
  </w:style>
  <w:style w:type="character" w:customStyle="1" w:styleId="WW8Num37z6">
    <w:name w:val="WW8Num37z6"/>
    <w:rsid w:val="002102E2"/>
  </w:style>
  <w:style w:type="character" w:customStyle="1" w:styleId="WW8Num37z7">
    <w:name w:val="WW8Num37z7"/>
    <w:rsid w:val="002102E2"/>
  </w:style>
  <w:style w:type="character" w:customStyle="1" w:styleId="WW8Num37z8">
    <w:name w:val="WW8Num37z8"/>
    <w:rsid w:val="002102E2"/>
  </w:style>
  <w:style w:type="character" w:customStyle="1" w:styleId="WW8Num38z1">
    <w:name w:val="WW8Num38z1"/>
    <w:rsid w:val="002102E2"/>
  </w:style>
  <w:style w:type="character" w:customStyle="1" w:styleId="WW8Num38z2">
    <w:name w:val="WW8Num38z2"/>
    <w:rsid w:val="002102E2"/>
  </w:style>
  <w:style w:type="character" w:customStyle="1" w:styleId="WW8Num38z3">
    <w:name w:val="WW8Num38z3"/>
    <w:rsid w:val="002102E2"/>
  </w:style>
  <w:style w:type="character" w:customStyle="1" w:styleId="WW8Num38z4">
    <w:name w:val="WW8Num38z4"/>
    <w:rsid w:val="002102E2"/>
  </w:style>
  <w:style w:type="character" w:customStyle="1" w:styleId="WW8Num38z5">
    <w:name w:val="WW8Num38z5"/>
    <w:rsid w:val="002102E2"/>
  </w:style>
  <w:style w:type="character" w:customStyle="1" w:styleId="WW8Num38z6">
    <w:name w:val="WW8Num38z6"/>
    <w:rsid w:val="002102E2"/>
  </w:style>
  <w:style w:type="character" w:customStyle="1" w:styleId="WW8Num38z7">
    <w:name w:val="WW8Num38z7"/>
    <w:rsid w:val="002102E2"/>
  </w:style>
  <w:style w:type="character" w:customStyle="1" w:styleId="WW8Num38z8">
    <w:name w:val="WW8Num38z8"/>
    <w:rsid w:val="002102E2"/>
  </w:style>
  <w:style w:type="character" w:customStyle="1" w:styleId="WW8Num40z1">
    <w:name w:val="WW8Num40z1"/>
    <w:rsid w:val="002102E2"/>
    <w:rPr>
      <w:rFonts w:ascii="Courier New" w:hAnsi="Courier New"/>
    </w:rPr>
  </w:style>
  <w:style w:type="character" w:customStyle="1" w:styleId="WW8Num40z2">
    <w:name w:val="WW8Num40z2"/>
    <w:rsid w:val="002102E2"/>
    <w:rPr>
      <w:rFonts w:ascii="Wingdings" w:hAnsi="Wingdings"/>
    </w:rPr>
  </w:style>
  <w:style w:type="character" w:customStyle="1" w:styleId="WW8Num41z1">
    <w:name w:val="WW8Num41z1"/>
    <w:rsid w:val="002102E2"/>
  </w:style>
  <w:style w:type="character" w:customStyle="1" w:styleId="WW8Num41z2">
    <w:name w:val="WW8Num41z2"/>
    <w:rsid w:val="002102E2"/>
  </w:style>
  <w:style w:type="character" w:customStyle="1" w:styleId="WW8Num41z3">
    <w:name w:val="WW8Num41z3"/>
    <w:rsid w:val="002102E2"/>
  </w:style>
  <w:style w:type="character" w:customStyle="1" w:styleId="WW8Num41z4">
    <w:name w:val="WW8Num41z4"/>
    <w:rsid w:val="002102E2"/>
  </w:style>
  <w:style w:type="character" w:customStyle="1" w:styleId="WW8Num41z5">
    <w:name w:val="WW8Num41z5"/>
    <w:rsid w:val="002102E2"/>
  </w:style>
  <w:style w:type="character" w:customStyle="1" w:styleId="WW8Num41z6">
    <w:name w:val="WW8Num41z6"/>
    <w:rsid w:val="002102E2"/>
  </w:style>
  <w:style w:type="character" w:customStyle="1" w:styleId="WW8Num41z7">
    <w:name w:val="WW8Num41z7"/>
    <w:rsid w:val="002102E2"/>
  </w:style>
  <w:style w:type="character" w:customStyle="1" w:styleId="WW8Num41z8">
    <w:name w:val="WW8Num41z8"/>
    <w:rsid w:val="002102E2"/>
  </w:style>
  <w:style w:type="character" w:customStyle="1" w:styleId="WW8Num43z1">
    <w:name w:val="WW8Num43z1"/>
    <w:rsid w:val="002102E2"/>
  </w:style>
  <w:style w:type="character" w:customStyle="1" w:styleId="WW8Num43z2">
    <w:name w:val="WW8Num43z2"/>
    <w:rsid w:val="002102E2"/>
  </w:style>
  <w:style w:type="character" w:customStyle="1" w:styleId="WW8Num43z3">
    <w:name w:val="WW8Num43z3"/>
    <w:rsid w:val="002102E2"/>
  </w:style>
  <w:style w:type="character" w:customStyle="1" w:styleId="WW8Num43z4">
    <w:name w:val="WW8Num43z4"/>
    <w:rsid w:val="002102E2"/>
  </w:style>
  <w:style w:type="character" w:customStyle="1" w:styleId="WW8Num43z5">
    <w:name w:val="WW8Num43z5"/>
    <w:rsid w:val="002102E2"/>
  </w:style>
  <w:style w:type="character" w:customStyle="1" w:styleId="WW8Num43z6">
    <w:name w:val="WW8Num43z6"/>
    <w:rsid w:val="002102E2"/>
  </w:style>
  <w:style w:type="character" w:customStyle="1" w:styleId="WW8Num43z7">
    <w:name w:val="WW8Num43z7"/>
    <w:rsid w:val="002102E2"/>
  </w:style>
  <w:style w:type="character" w:customStyle="1" w:styleId="WW8Num43z8">
    <w:name w:val="WW8Num43z8"/>
    <w:rsid w:val="002102E2"/>
  </w:style>
  <w:style w:type="character" w:customStyle="1" w:styleId="WW8Num44z2">
    <w:name w:val="WW8Num44z2"/>
    <w:rsid w:val="002102E2"/>
    <w:rPr>
      <w:rFonts w:ascii="Wingdings" w:hAnsi="Wingdings"/>
    </w:rPr>
  </w:style>
  <w:style w:type="character" w:customStyle="1" w:styleId="WW8Num46z2">
    <w:name w:val="WW8Num46z2"/>
    <w:rsid w:val="002102E2"/>
    <w:rPr>
      <w:rFonts w:ascii="Wingdings" w:hAnsi="Wingdings"/>
    </w:rPr>
  </w:style>
  <w:style w:type="character" w:customStyle="1" w:styleId="WW8Num47z2">
    <w:name w:val="WW8Num47z2"/>
    <w:rsid w:val="002102E2"/>
    <w:rPr>
      <w:rFonts w:ascii="Wingdings" w:hAnsi="Wingdings"/>
    </w:rPr>
  </w:style>
  <w:style w:type="character" w:customStyle="1" w:styleId="WW8NumSt31z0">
    <w:name w:val="WW8NumSt31z0"/>
    <w:rsid w:val="002102E2"/>
    <w:rPr>
      <w:rFonts w:ascii="Times New Roman" w:hAnsi="Times New Roman"/>
      <w:sz w:val="20"/>
    </w:rPr>
  </w:style>
  <w:style w:type="character" w:customStyle="1" w:styleId="FootnoteCharacters">
    <w:name w:val="Footnote Characters"/>
    <w:rsid w:val="002102E2"/>
    <w:rPr>
      <w:vertAlign w:val="superscript"/>
    </w:rPr>
  </w:style>
  <w:style w:type="character" w:customStyle="1" w:styleId="1fffffff6">
    <w:name w:val="Знак примечания1"/>
    <w:rsid w:val="002102E2"/>
    <w:rPr>
      <w:sz w:val="16"/>
    </w:rPr>
  </w:style>
  <w:style w:type="character" w:customStyle="1" w:styleId="EndnoteCharacters">
    <w:name w:val="Endnote Characters"/>
    <w:rsid w:val="002102E2"/>
    <w:rPr>
      <w:vertAlign w:val="superscript"/>
    </w:rPr>
  </w:style>
  <w:style w:type="paragraph" w:customStyle="1" w:styleId="LO-Normal1">
    <w:name w:val="LO-Normal1"/>
    <w:rsid w:val="002102E2"/>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2102E2"/>
    <w:pPr>
      <w:shd w:val="clear" w:color="auto" w:fill="000080"/>
      <w:suppressAutoHyphens/>
    </w:pPr>
    <w:rPr>
      <w:rFonts w:ascii="Tahoma" w:hAnsi="Tahoma" w:cs="Tahoma"/>
      <w:lang w:eastAsia="zh-CN"/>
    </w:rPr>
  </w:style>
  <w:style w:type="paragraph" w:customStyle="1" w:styleId="22f2">
    <w:name w:val="Список 22"/>
    <w:basedOn w:val="a3"/>
    <w:rsid w:val="002102E2"/>
    <w:pPr>
      <w:suppressAutoHyphens/>
      <w:ind w:left="566" w:hanging="283"/>
    </w:pPr>
    <w:rPr>
      <w:lang w:eastAsia="zh-CN"/>
    </w:rPr>
  </w:style>
  <w:style w:type="paragraph" w:customStyle="1" w:styleId="31f0">
    <w:name w:val="Список 31"/>
    <w:basedOn w:val="a3"/>
    <w:rsid w:val="002102E2"/>
    <w:pPr>
      <w:suppressAutoHyphens/>
      <w:ind w:left="849" w:hanging="283"/>
    </w:pPr>
    <w:rPr>
      <w:lang w:eastAsia="zh-CN"/>
    </w:rPr>
  </w:style>
  <w:style w:type="paragraph" w:customStyle="1" w:styleId="1fffffff7">
    <w:name w:val="Обычный отступ1"/>
    <w:basedOn w:val="a3"/>
    <w:rsid w:val="002102E2"/>
    <w:pPr>
      <w:suppressAutoHyphens/>
      <w:ind w:firstLine="720"/>
      <w:jc w:val="both"/>
    </w:pPr>
    <w:rPr>
      <w:sz w:val="28"/>
      <w:szCs w:val="20"/>
      <w:lang w:eastAsia="zh-CN"/>
    </w:rPr>
  </w:style>
  <w:style w:type="paragraph" w:customStyle="1" w:styleId="2ffffd">
    <w:name w:val="Нумерованный список2"/>
    <w:basedOn w:val="a3"/>
    <w:rsid w:val="002102E2"/>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2102E2"/>
    <w:pPr>
      <w:suppressAutoHyphens/>
      <w:ind w:firstLine="210"/>
    </w:pPr>
    <w:rPr>
      <w:sz w:val="20"/>
      <w:lang w:eastAsia="zh-CN"/>
    </w:rPr>
  </w:style>
  <w:style w:type="paragraph" w:customStyle="1" w:styleId="21ff2">
    <w:name w:val="Нумерованный список 21"/>
    <w:basedOn w:val="a3"/>
    <w:rsid w:val="002102E2"/>
    <w:pPr>
      <w:tabs>
        <w:tab w:val="left" w:pos="720"/>
      </w:tabs>
      <w:suppressAutoHyphens/>
      <w:ind w:left="720" w:hanging="360"/>
    </w:pPr>
    <w:rPr>
      <w:lang w:eastAsia="zh-CN"/>
    </w:rPr>
  </w:style>
  <w:style w:type="paragraph" w:customStyle="1" w:styleId="42a">
    <w:name w:val="Список 42"/>
    <w:basedOn w:val="a3"/>
    <w:rsid w:val="002102E2"/>
    <w:pPr>
      <w:suppressAutoHyphens/>
      <w:ind w:left="1132" w:hanging="283"/>
    </w:pPr>
    <w:rPr>
      <w:lang w:eastAsia="zh-CN"/>
    </w:rPr>
  </w:style>
  <w:style w:type="paragraph" w:customStyle="1" w:styleId="22f3">
    <w:name w:val="Маркированный список 22"/>
    <w:basedOn w:val="a3"/>
    <w:rsid w:val="002102E2"/>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2102E2"/>
    <w:pPr>
      <w:tabs>
        <w:tab w:val="left" w:pos="708"/>
      </w:tabs>
      <w:suppressAutoHyphens/>
      <w:jc w:val="both"/>
    </w:pPr>
    <w:rPr>
      <w:bCs/>
      <w:iCs/>
      <w:sz w:val="28"/>
      <w:szCs w:val="28"/>
      <w:lang w:eastAsia="zh-CN"/>
    </w:rPr>
  </w:style>
  <w:style w:type="paragraph" w:customStyle="1" w:styleId="2ffffe">
    <w:name w:val="Текст примечания2"/>
    <w:basedOn w:val="a3"/>
    <w:rsid w:val="002102E2"/>
    <w:pPr>
      <w:suppressAutoHyphens/>
    </w:pPr>
    <w:rPr>
      <w:sz w:val="20"/>
      <w:szCs w:val="20"/>
      <w:lang w:eastAsia="zh-CN"/>
    </w:rPr>
  </w:style>
  <w:style w:type="paragraph" w:customStyle="1" w:styleId="2fffff">
    <w:name w:val="Название объекта2"/>
    <w:basedOn w:val="a3"/>
    <w:next w:val="a3"/>
    <w:rsid w:val="002102E2"/>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2102E2"/>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2102E2"/>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2102E2"/>
    <w:pPr>
      <w:suppressAutoHyphens/>
      <w:ind w:firstLine="210"/>
    </w:pPr>
    <w:rPr>
      <w:rFonts w:cs="PragmaticaCTT"/>
      <w:sz w:val="20"/>
      <w:lang w:eastAsia="zh-CN"/>
    </w:rPr>
  </w:style>
  <w:style w:type="paragraph" w:customStyle="1" w:styleId="WW-Heading">
    <w:name w:val="WW-Heading"/>
    <w:rsid w:val="002102E2"/>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2102E2"/>
    <w:pPr>
      <w:suppressAutoHyphens/>
      <w:spacing w:before="280" w:after="280"/>
    </w:pPr>
    <w:rPr>
      <w:lang w:eastAsia="zh-CN"/>
    </w:rPr>
  </w:style>
  <w:style w:type="paragraph" w:customStyle="1" w:styleId="1fffffffa">
    <w:name w:val="Текст макроса1"/>
    <w:rsid w:val="002102E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2102E2"/>
    <w:pPr>
      <w:suppressAutoHyphens/>
      <w:ind w:left="720" w:hanging="360"/>
    </w:pPr>
    <w:rPr>
      <w:lang w:eastAsia="zh-CN"/>
    </w:rPr>
  </w:style>
  <w:style w:type="paragraph" w:customStyle="1" w:styleId="WW-TextBody">
    <w:name w:val="WW-Text Body"/>
    <w:basedOn w:val="a3"/>
    <w:rsid w:val="002102E2"/>
    <w:pPr>
      <w:suppressAutoHyphens/>
      <w:spacing w:after="120"/>
    </w:pPr>
    <w:rPr>
      <w:lang w:val="en-US" w:eastAsia="zh-CN"/>
    </w:rPr>
  </w:style>
  <w:style w:type="paragraph" w:customStyle="1" w:styleId="WW-Heading4">
    <w:name w:val="WW-Heading 4"/>
    <w:basedOn w:val="a3"/>
    <w:next w:val="a3"/>
    <w:rsid w:val="002102E2"/>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2102E2"/>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2102E2"/>
    <w:pPr>
      <w:suppressAutoHyphens/>
      <w:spacing w:after="120"/>
      <w:ind w:left="566"/>
    </w:pPr>
    <w:rPr>
      <w:sz w:val="20"/>
      <w:szCs w:val="20"/>
      <w:lang w:eastAsia="zh-CN"/>
    </w:rPr>
  </w:style>
  <w:style w:type="paragraph" w:customStyle="1" w:styleId="31f2">
    <w:name w:val="Нумерованный список 31"/>
    <w:basedOn w:val="a3"/>
    <w:rsid w:val="002102E2"/>
    <w:pPr>
      <w:tabs>
        <w:tab w:val="left" w:pos="360"/>
      </w:tabs>
      <w:suppressAutoHyphens/>
      <w:ind w:left="360" w:hanging="360"/>
    </w:pPr>
    <w:rPr>
      <w:lang w:eastAsia="zh-CN"/>
    </w:rPr>
  </w:style>
  <w:style w:type="paragraph" w:customStyle="1" w:styleId="TableContents">
    <w:name w:val="Table Contents"/>
    <w:basedOn w:val="a3"/>
    <w:rsid w:val="002102E2"/>
    <w:pPr>
      <w:suppressLineNumbers/>
      <w:suppressAutoHyphens/>
    </w:pPr>
    <w:rPr>
      <w:lang w:eastAsia="zh-CN"/>
    </w:rPr>
  </w:style>
  <w:style w:type="paragraph" w:customStyle="1" w:styleId="TableHeading">
    <w:name w:val="Table Heading"/>
    <w:basedOn w:val="TableContents"/>
    <w:rsid w:val="002102E2"/>
    <w:pPr>
      <w:jc w:val="center"/>
    </w:pPr>
    <w:rPr>
      <w:b/>
      <w:bCs/>
    </w:rPr>
  </w:style>
  <w:style w:type="character" w:customStyle="1" w:styleId="InternetLink">
    <w:name w:val="Internet Link"/>
    <w:rsid w:val="002102E2"/>
    <w:rPr>
      <w:color w:val="0000FF"/>
      <w:u w:val="single"/>
    </w:rPr>
  </w:style>
  <w:style w:type="character" w:customStyle="1" w:styleId="23d">
    <w:name w:val="Основной текст с отступом 2 Знак3"/>
    <w:rsid w:val="002102E2"/>
    <w:rPr>
      <w:rFonts w:ascii="Microsoft Sans Serif" w:hAnsi="Microsoft Sans Serif"/>
      <w:b/>
      <w:spacing w:val="10"/>
      <w:sz w:val="26"/>
    </w:rPr>
  </w:style>
  <w:style w:type="character" w:customStyle="1" w:styleId="34b">
    <w:name w:val="Основной текст с отступом 3 Знак4"/>
    <w:locked/>
    <w:rsid w:val="002102E2"/>
    <w:rPr>
      <w:rFonts w:ascii="Times New Roman" w:hAnsi="Times New Roman"/>
      <w:sz w:val="24"/>
      <w:lang w:val="en-US"/>
    </w:rPr>
  </w:style>
  <w:style w:type="character" w:customStyle="1" w:styleId="ListLabel7">
    <w:name w:val="ListLabel 7"/>
    <w:rsid w:val="002102E2"/>
  </w:style>
  <w:style w:type="character" w:customStyle="1" w:styleId="ListLabel8">
    <w:name w:val="ListLabel 8"/>
    <w:rsid w:val="002102E2"/>
  </w:style>
  <w:style w:type="character" w:customStyle="1" w:styleId="ListLabel9">
    <w:name w:val="ListLabel 9"/>
    <w:rsid w:val="002102E2"/>
  </w:style>
  <w:style w:type="character" w:customStyle="1" w:styleId="ListLabel10">
    <w:name w:val="ListLabel 10"/>
    <w:rsid w:val="002102E2"/>
  </w:style>
  <w:style w:type="character" w:customStyle="1" w:styleId="ListLabel11">
    <w:name w:val="ListLabel 11"/>
    <w:rsid w:val="002102E2"/>
  </w:style>
  <w:style w:type="character" w:customStyle="1" w:styleId="ListLabel12">
    <w:name w:val="ListLabel 12"/>
    <w:rsid w:val="002102E2"/>
  </w:style>
  <w:style w:type="character" w:customStyle="1" w:styleId="ListLabel13">
    <w:name w:val="ListLabel 13"/>
    <w:rsid w:val="002102E2"/>
  </w:style>
  <w:style w:type="character" w:customStyle="1" w:styleId="ListLabel14">
    <w:name w:val="ListLabel 14"/>
    <w:rsid w:val="002102E2"/>
  </w:style>
  <w:style w:type="character" w:customStyle="1" w:styleId="ListLabel15">
    <w:name w:val="ListLabel 15"/>
    <w:rsid w:val="002102E2"/>
  </w:style>
  <w:style w:type="character" w:customStyle="1" w:styleId="ListLabel16">
    <w:name w:val="ListLabel 16"/>
    <w:rsid w:val="002102E2"/>
  </w:style>
  <w:style w:type="character" w:customStyle="1" w:styleId="ListLabel17">
    <w:name w:val="ListLabel 17"/>
    <w:rsid w:val="002102E2"/>
  </w:style>
  <w:style w:type="character" w:customStyle="1" w:styleId="ListLabel18">
    <w:name w:val="ListLabel 18"/>
    <w:rsid w:val="002102E2"/>
  </w:style>
  <w:style w:type="character" w:customStyle="1" w:styleId="ListLabel19">
    <w:name w:val="ListLabel 19"/>
    <w:rsid w:val="002102E2"/>
  </w:style>
  <w:style w:type="character" w:customStyle="1" w:styleId="ListLabel20">
    <w:name w:val="ListLabel 20"/>
    <w:rsid w:val="002102E2"/>
  </w:style>
  <w:style w:type="character" w:customStyle="1" w:styleId="ListLabel21">
    <w:name w:val="ListLabel 21"/>
    <w:rsid w:val="002102E2"/>
  </w:style>
  <w:style w:type="character" w:customStyle="1" w:styleId="ListLabel22">
    <w:name w:val="ListLabel 22"/>
    <w:rsid w:val="002102E2"/>
  </w:style>
  <w:style w:type="character" w:customStyle="1" w:styleId="ListLabel23">
    <w:name w:val="ListLabel 23"/>
    <w:rsid w:val="002102E2"/>
  </w:style>
  <w:style w:type="character" w:customStyle="1" w:styleId="ListLabel24">
    <w:name w:val="ListLabel 24"/>
    <w:rsid w:val="002102E2"/>
  </w:style>
  <w:style w:type="character" w:customStyle="1" w:styleId="ListLabel25">
    <w:name w:val="ListLabel 25"/>
    <w:rsid w:val="002102E2"/>
  </w:style>
  <w:style w:type="character" w:customStyle="1" w:styleId="ListLabel26">
    <w:name w:val="ListLabel 26"/>
    <w:rsid w:val="002102E2"/>
  </w:style>
  <w:style w:type="character" w:customStyle="1" w:styleId="ListLabel27">
    <w:name w:val="ListLabel 27"/>
    <w:rsid w:val="002102E2"/>
  </w:style>
  <w:style w:type="character" w:customStyle="1" w:styleId="ListLabel28">
    <w:name w:val="ListLabel 28"/>
    <w:rsid w:val="002102E2"/>
  </w:style>
  <w:style w:type="character" w:customStyle="1" w:styleId="ListLabel29">
    <w:name w:val="ListLabel 29"/>
    <w:rsid w:val="002102E2"/>
  </w:style>
  <w:style w:type="character" w:customStyle="1" w:styleId="ListLabel30">
    <w:name w:val="ListLabel 30"/>
    <w:rsid w:val="002102E2"/>
  </w:style>
  <w:style w:type="character" w:customStyle="1" w:styleId="ListLabel31">
    <w:name w:val="ListLabel 31"/>
    <w:rsid w:val="002102E2"/>
  </w:style>
  <w:style w:type="character" w:customStyle="1" w:styleId="ListLabel32">
    <w:name w:val="ListLabel 32"/>
    <w:rsid w:val="002102E2"/>
  </w:style>
  <w:style w:type="character" w:customStyle="1" w:styleId="ListLabel33">
    <w:name w:val="ListLabel 33"/>
    <w:rsid w:val="002102E2"/>
  </w:style>
  <w:style w:type="character" w:customStyle="1" w:styleId="ListLabel34">
    <w:name w:val="ListLabel 34"/>
    <w:rsid w:val="002102E2"/>
    <w:rPr>
      <w:color w:val="00000A"/>
    </w:rPr>
  </w:style>
  <w:style w:type="character" w:customStyle="1" w:styleId="ListLabel35">
    <w:name w:val="ListLabel 35"/>
    <w:rsid w:val="002102E2"/>
  </w:style>
  <w:style w:type="character" w:customStyle="1" w:styleId="ListLabel36">
    <w:name w:val="ListLabel 36"/>
    <w:rsid w:val="002102E2"/>
  </w:style>
  <w:style w:type="character" w:customStyle="1" w:styleId="ListLabel37">
    <w:name w:val="ListLabel 37"/>
    <w:rsid w:val="002102E2"/>
  </w:style>
  <w:style w:type="character" w:customStyle="1" w:styleId="ListLabel38">
    <w:name w:val="ListLabel 38"/>
    <w:rsid w:val="002102E2"/>
  </w:style>
  <w:style w:type="character" w:customStyle="1" w:styleId="ListLabel39">
    <w:name w:val="ListLabel 39"/>
    <w:rsid w:val="002102E2"/>
  </w:style>
  <w:style w:type="character" w:customStyle="1" w:styleId="ListLabel40">
    <w:name w:val="ListLabel 40"/>
    <w:rsid w:val="002102E2"/>
  </w:style>
  <w:style w:type="character" w:customStyle="1" w:styleId="ListLabel41">
    <w:name w:val="ListLabel 41"/>
    <w:rsid w:val="002102E2"/>
  </w:style>
  <w:style w:type="character" w:customStyle="1" w:styleId="ListLabel42">
    <w:name w:val="ListLabel 42"/>
    <w:rsid w:val="002102E2"/>
  </w:style>
  <w:style w:type="character" w:customStyle="1" w:styleId="ListLabel43">
    <w:name w:val="ListLabel 43"/>
    <w:rsid w:val="002102E2"/>
  </w:style>
  <w:style w:type="character" w:customStyle="1" w:styleId="ListLabel44">
    <w:name w:val="ListLabel 44"/>
    <w:rsid w:val="002102E2"/>
  </w:style>
  <w:style w:type="character" w:customStyle="1" w:styleId="ListLabel45">
    <w:name w:val="ListLabel 45"/>
    <w:rsid w:val="002102E2"/>
  </w:style>
  <w:style w:type="character" w:customStyle="1" w:styleId="ListLabel46">
    <w:name w:val="ListLabel 46"/>
    <w:rsid w:val="002102E2"/>
  </w:style>
  <w:style w:type="character" w:customStyle="1" w:styleId="ListLabel47">
    <w:name w:val="ListLabel 47"/>
    <w:rsid w:val="002102E2"/>
  </w:style>
  <w:style w:type="character" w:customStyle="1" w:styleId="ListLabel48">
    <w:name w:val="ListLabel 48"/>
    <w:rsid w:val="002102E2"/>
  </w:style>
  <w:style w:type="character" w:customStyle="1" w:styleId="ListLabel49">
    <w:name w:val="ListLabel 49"/>
    <w:rsid w:val="002102E2"/>
  </w:style>
  <w:style w:type="character" w:customStyle="1" w:styleId="ListLabel50">
    <w:name w:val="ListLabel 50"/>
    <w:rsid w:val="002102E2"/>
  </w:style>
  <w:style w:type="character" w:customStyle="1" w:styleId="ListLabel51">
    <w:name w:val="ListLabel 51"/>
    <w:rsid w:val="002102E2"/>
  </w:style>
  <w:style w:type="character" w:customStyle="1" w:styleId="ListLabel52">
    <w:name w:val="ListLabel 52"/>
    <w:rsid w:val="002102E2"/>
  </w:style>
  <w:style w:type="character" w:customStyle="1" w:styleId="ListLabel53">
    <w:name w:val="ListLabel 53"/>
    <w:rsid w:val="002102E2"/>
    <w:rPr>
      <w:color w:val="00000A"/>
      <w:position w:val="0"/>
      <w:sz w:val="24"/>
      <w:u w:val="none"/>
      <w:vertAlign w:val="baseline"/>
    </w:rPr>
  </w:style>
  <w:style w:type="character" w:customStyle="1" w:styleId="ListLabel54">
    <w:name w:val="ListLabel 54"/>
    <w:rsid w:val="002102E2"/>
    <w:rPr>
      <w:position w:val="0"/>
      <w:sz w:val="20"/>
      <w:u w:val="none"/>
      <w:vertAlign w:val="baseline"/>
    </w:rPr>
  </w:style>
  <w:style w:type="character" w:customStyle="1" w:styleId="ListLabel55">
    <w:name w:val="ListLabel 55"/>
    <w:rsid w:val="002102E2"/>
    <w:rPr>
      <w:position w:val="0"/>
      <w:sz w:val="20"/>
      <w:u w:val="none"/>
      <w:vertAlign w:val="baseline"/>
    </w:rPr>
  </w:style>
  <w:style w:type="character" w:customStyle="1" w:styleId="ListLabel56">
    <w:name w:val="ListLabel 56"/>
    <w:rsid w:val="002102E2"/>
  </w:style>
  <w:style w:type="character" w:customStyle="1" w:styleId="ListLabel57">
    <w:name w:val="ListLabel 57"/>
    <w:rsid w:val="002102E2"/>
  </w:style>
  <w:style w:type="character" w:customStyle="1" w:styleId="ListLabel58">
    <w:name w:val="ListLabel 58"/>
    <w:rsid w:val="002102E2"/>
  </w:style>
  <w:style w:type="character" w:customStyle="1" w:styleId="ListLabel59">
    <w:name w:val="ListLabel 59"/>
    <w:rsid w:val="002102E2"/>
  </w:style>
  <w:style w:type="character" w:customStyle="1" w:styleId="ListLabel60">
    <w:name w:val="ListLabel 60"/>
    <w:rsid w:val="002102E2"/>
  </w:style>
  <w:style w:type="character" w:customStyle="1" w:styleId="ListLabel61">
    <w:name w:val="ListLabel 61"/>
    <w:rsid w:val="002102E2"/>
  </w:style>
  <w:style w:type="character" w:customStyle="1" w:styleId="ListLabel62">
    <w:name w:val="ListLabel 62"/>
    <w:rsid w:val="002102E2"/>
  </w:style>
  <w:style w:type="character" w:customStyle="1" w:styleId="ListLabel63">
    <w:name w:val="ListLabel 63"/>
    <w:rsid w:val="002102E2"/>
    <w:rPr>
      <w:sz w:val="24"/>
    </w:rPr>
  </w:style>
  <w:style w:type="character" w:customStyle="1" w:styleId="ListLabel64">
    <w:name w:val="ListLabel 64"/>
    <w:rsid w:val="002102E2"/>
  </w:style>
  <w:style w:type="character" w:customStyle="1" w:styleId="ListLabel65">
    <w:name w:val="ListLabel 65"/>
    <w:rsid w:val="002102E2"/>
  </w:style>
  <w:style w:type="character" w:customStyle="1" w:styleId="ListLabel66">
    <w:name w:val="ListLabel 66"/>
    <w:rsid w:val="002102E2"/>
  </w:style>
  <w:style w:type="character" w:customStyle="1" w:styleId="ListLabel67">
    <w:name w:val="ListLabel 67"/>
    <w:rsid w:val="002102E2"/>
  </w:style>
  <w:style w:type="character" w:customStyle="1" w:styleId="ListLabel68">
    <w:name w:val="ListLabel 68"/>
    <w:rsid w:val="002102E2"/>
  </w:style>
  <w:style w:type="character" w:customStyle="1" w:styleId="ListLabel69">
    <w:name w:val="ListLabel 69"/>
    <w:rsid w:val="002102E2"/>
  </w:style>
  <w:style w:type="character" w:customStyle="1" w:styleId="ListLabel70">
    <w:name w:val="ListLabel 70"/>
    <w:rsid w:val="002102E2"/>
  </w:style>
  <w:style w:type="character" w:customStyle="1" w:styleId="ListLabel71">
    <w:name w:val="ListLabel 71"/>
    <w:rsid w:val="002102E2"/>
  </w:style>
  <w:style w:type="character" w:customStyle="1" w:styleId="ListLabel72">
    <w:name w:val="ListLabel 72"/>
    <w:rsid w:val="002102E2"/>
  </w:style>
  <w:style w:type="character" w:customStyle="1" w:styleId="ListLabel73">
    <w:name w:val="ListLabel 73"/>
    <w:rsid w:val="002102E2"/>
  </w:style>
  <w:style w:type="character" w:customStyle="1" w:styleId="ListLabel74">
    <w:name w:val="ListLabel 74"/>
    <w:rsid w:val="002102E2"/>
  </w:style>
  <w:style w:type="character" w:customStyle="1" w:styleId="ListLabel75">
    <w:name w:val="ListLabel 75"/>
    <w:rsid w:val="002102E2"/>
  </w:style>
  <w:style w:type="character" w:customStyle="1" w:styleId="ListLabel76">
    <w:name w:val="ListLabel 76"/>
    <w:rsid w:val="002102E2"/>
  </w:style>
  <w:style w:type="character" w:customStyle="1" w:styleId="ListLabel77">
    <w:name w:val="ListLabel 77"/>
    <w:rsid w:val="002102E2"/>
  </w:style>
  <w:style w:type="character" w:customStyle="1" w:styleId="ListLabel78">
    <w:name w:val="ListLabel 78"/>
    <w:rsid w:val="002102E2"/>
    <w:rPr>
      <w:sz w:val="24"/>
    </w:rPr>
  </w:style>
  <w:style w:type="character" w:customStyle="1" w:styleId="ListLabel79">
    <w:name w:val="ListLabel 79"/>
    <w:rsid w:val="002102E2"/>
  </w:style>
  <w:style w:type="character" w:customStyle="1" w:styleId="ListLabel80">
    <w:name w:val="ListLabel 80"/>
    <w:rsid w:val="002102E2"/>
  </w:style>
  <w:style w:type="character" w:customStyle="1" w:styleId="ListLabel81">
    <w:name w:val="ListLabel 81"/>
    <w:rsid w:val="002102E2"/>
  </w:style>
  <w:style w:type="character" w:customStyle="1" w:styleId="ListLabel82">
    <w:name w:val="ListLabel 82"/>
    <w:rsid w:val="002102E2"/>
  </w:style>
  <w:style w:type="character" w:customStyle="1" w:styleId="ListLabel83">
    <w:name w:val="ListLabel 83"/>
    <w:rsid w:val="002102E2"/>
  </w:style>
  <w:style w:type="character" w:customStyle="1" w:styleId="ListLabel84">
    <w:name w:val="ListLabel 84"/>
    <w:rsid w:val="002102E2"/>
  </w:style>
  <w:style w:type="character" w:customStyle="1" w:styleId="ListLabel85">
    <w:name w:val="ListLabel 85"/>
    <w:rsid w:val="002102E2"/>
  </w:style>
  <w:style w:type="character" w:customStyle="1" w:styleId="ListLabel86">
    <w:name w:val="ListLabel 86"/>
    <w:rsid w:val="002102E2"/>
  </w:style>
  <w:style w:type="character" w:customStyle="1" w:styleId="ListLabel87">
    <w:name w:val="ListLabel 87"/>
    <w:rsid w:val="002102E2"/>
  </w:style>
  <w:style w:type="character" w:customStyle="1" w:styleId="ListLabel88">
    <w:name w:val="ListLabel 88"/>
    <w:rsid w:val="002102E2"/>
  </w:style>
  <w:style w:type="character" w:customStyle="1" w:styleId="ListLabel89">
    <w:name w:val="ListLabel 89"/>
    <w:rsid w:val="002102E2"/>
  </w:style>
  <w:style w:type="character" w:customStyle="1" w:styleId="ListLabel90">
    <w:name w:val="ListLabel 90"/>
    <w:rsid w:val="002102E2"/>
  </w:style>
  <w:style w:type="character" w:customStyle="1" w:styleId="ListLabel91">
    <w:name w:val="ListLabel 91"/>
    <w:rsid w:val="002102E2"/>
  </w:style>
  <w:style w:type="character" w:customStyle="1" w:styleId="ListLabel92">
    <w:name w:val="ListLabel 92"/>
    <w:rsid w:val="002102E2"/>
  </w:style>
  <w:style w:type="character" w:customStyle="1" w:styleId="ListLabel93">
    <w:name w:val="ListLabel 93"/>
    <w:rsid w:val="002102E2"/>
  </w:style>
  <w:style w:type="character" w:customStyle="1" w:styleId="ListLabel94">
    <w:name w:val="ListLabel 94"/>
    <w:rsid w:val="002102E2"/>
  </w:style>
  <w:style w:type="character" w:customStyle="1" w:styleId="ListLabel95">
    <w:name w:val="ListLabel 95"/>
    <w:rsid w:val="002102E2"/>
  </w:style>
  <w:style w:type="character" w:customStyle="1" w:styleId="ListLabel96">
    <w:name w:val="ListLabel 96"/>
    <w:rsid w:val="002102E2"/>
    <w:rPr>
      <w:sz w:val="24"/>
    </w:rPr>
  </w:style>
  <w:style w:type="character" w:customStyle="1" w:styleId="ListLabel97">
    <w:name w:val="ListLabel 97"/>
    <w:rsid w:val="002102E2"/>
  </w:style>
  <w:style w:type="character" w:customStyle="1" w:styleId="ListLabel98">
    <w:name w:val="ListLabel 98"/>
    <w:rsid w:val="002102E2"/>
  </w:style>
  <w:style w:type="character" w:customStyle="1" w:styleId="ListLabel99">
    <w:name w:val="ListLabel 99"/>
    <w:rsid w:val="002102E2"/>
  </w:style>
  <w:style w:type="character" w:customStyle="1" w:styleId="ListLabel100">
    <w:name w:val="ListLabel 100"/>
    <w:rsid w:val="002102E2"/>
  </w:style>
  <w:style w:type="character" w:customStyle="1" w:styleId="ListLabel101">
    <w:name w:val="ListLabel 101"/>
    <w:rsid w:val="002102E2"/>
  </w:style>
  <w:style w:type="character" w:customStyle="1" w:styleId="ListLabel102">
    <w:name w:val="ListLabel 102"/>
    <w:rsid w:val="002102E2"/>
  </w:style>
  <w:style w:type="character" w:customStyle="1" w:styleId="ListLabel103">
    <w:name w:val="ListLabel 103"/>
    <w:rsid w:val="002102E2"/>
  </w:style>
  <w:style w:type="character" w:customStyle="1" w:styleId="ListLabel104">
    <w:name w:val="ListLabel 104"/>
    <w:rsid w:val="002102E2"/>
  </w:style>
  <w:style w:type="character" w:customStyle="1" w:styleId="ListLabel105">
    <w:name w:val="ListLabel 105"/>
    <w:rsid w:val="002102E2"/>
  </w:style>
  <w:style w:type="character" w:customStyle="1" w:styleId="ListLabel106">
    <w:name w:val="ListLabel 106"/>
    <w:rsid w:val="002102E2"/>
  </w:style>
  <w:style w:type="character" w:customStyle="1" w:styleId="ListLabel107">
    <w:name w:val="ListLabel 107"/>
    <w:rsid w:val="002102E2"/>
  </w:style>
  <w:style w:type="character" w:customStyle="1" w:styleId="ListLabel108">
    <w:name w:val="ListLabel 108"/>
    <w:rsid w:val="002102E2"/>
  </w:style>
  <w:style w:type="character" w:customStyle="1" w:styleId="ListLabel109">
    <w:name w:val="ListLabel 109"/>
    <w:rsid w:val="002102E2"/>
  </w:style>
  <w:style w:type="character" w:customStyle="1" w:styleId="ListLabel110">
    <w:name w:val="ListLabel 110"/>
    <w:rsid w:val="002102E2"/>
  </w:style>
  <w:style w:type="character" w:customStyle="1" w:styleId="ListLabel111">
    <w:name w:val="ListLabel 111"/>
    <w:rsid w:val="002102E2"/>
  </w:style>
  <w:style w:type="character" w:customStyle="1" w:styleId="ListLabel112">
    <w:name w:val="ListLabel 112"/>
    <w:rsid w:val="002102E2"/>
  </w:style>
  <w:style w:type="character" w:customStyle="1" w:styleId="ListLabel113">
    <w:name w:val="ListLabel 113"/>
    <w:rsid w:val="002102E2"/>
  </w:style>
  <w:style w:type="character" w:customStyle="1" w:styleId="ListLabel114">
    <w:name w:val="ListLabel 114"/>
    <w:rsid w:val="002102E2"/>
    <w:rPr>
      <w:sz w:val="24"/>
    </w:rPr>
  </w:style>
  <w:style w:type="character" w:customStyle="1" w:styleId="ListLabel115">
    <w:name w:val="ListLabel 115"/>
    <w:rsid w:val="002102E2"/>
  </w:style>
  <w:style w:type="character" w:customStyle="1" w:styleId="ListLabel116">
    <w:name w:val="ListLabel 116"/>
    <w:rsid w:val="002102E2"/>
  </w:style>
  <w:style w:type="character" w:customStyle="1" w:styleId="ListLabel117">
    <w:name w:val="ListLabel 117"/>
    <w:rsid w:val="002102E2"/>
  </w:style>
  <w:style w:type="character" w:customStyle="1" w:styleId="ListLabel118">
    <w:name w:val="ListLabel 118"/>
    <w:rsid w:val="002102E2"/>
  </w:style>
  <w:style w:type="character" w:customStyle="1" w:styleId="ListLabel119">
    <w:name w:val="ListLabel 119"/>
    <w:rsid w:val="002102E2"/>
  </w:style>
  <w:style w:type="character" w:customStyle="1" w:styleId="ListLabel120">
    <w:name w:val="ListLabel 120"/>
    <w:rsid w:val="002102E2"/>
  </w:style>
  <w:style w:type="character" w:customStyle="1" w:styleId="ListLabel121">
    <w:name w:val="ListLabel 121"/>
    <w:rsid w:val="002102E2"/>
  </w:style>
  <w:style w:type="character" w:customStyle="1" w:styleId="ListLabel122">
    <w:name w:val="ListLabel 122"/>
    <w:rsid w:val="002102E2"/>
  </w:style>
  <w:style w:type="character" w:customStyle="1" w:styleId="ListLabel123">
    <w:name w:val="ListLabel 123"/>
    <w:rsid w:val="002102E2"/>
  </w:style>
  <w:style w:type="character" w:customStyle="1" w:styleId="ListLabel124">
    <w:name w:val="ListLabel 124"/>
    <w:rsid w:val="002102E2"/>
  </w:style>
  <w:style w:type="character" w:customStyle="1" w:styleId="ListLabel125">
    <w:name w:val="ListLabel 125"/>
    <w:rsid w:val="002102E2"/>
  </w:style>
  <w:style w:type="character" w:customStyle="1" w:styleId="ListLabel126">
    <w:name w:val="ListLabel 126"/>
    <w:rsid w:val="002102E2"/>
  </w:style>
  <w:style w:type="character" w:customStyle="1" w:styleId="ListLabel127">
    <w:name w:val="ListLabel 127"/>
    <w:rsid w:val="002102E2"/>
  </w:style>
  <w:style w:type="character" w:customStyle="1" w:styleId="ListLabel128">
    <w:name w:val="ListLabel 128"/>
    <w:rsid w:val="002102E2"/>
  </w:style>
  <w:style w:type="character" w:customStyle="1" w:styleId="ListLabel129">
    <w:name w:val="ListLabel 129"/>
    <w:rsid w:val="002102E2"/>
  </w:style>
  <w:style w:type="character" w:customStyle="1" w:styleId="ListLabel130">
    <w:name w:val="ListLabel 130"/>
    <w:rsid w:val="002102E2"/>
  </w:style>
  <w:style w:type="character" w:customStyle="1" w:styleId="ListLabel131">
    <w:name w:val="ListLabel 131"/>
    <w:rsid w:val="002102E2"/>
  </w:style>
  <w:style w:type="character" w:customStyle="1" w:styleId="ListLabel132">
    <w:name w:val="ListLabel 132"/>
    <w:rsid w:val="002102E2"/>
  </w:style>
  <w:style w:type="character" w:customStyle="1" w:styleId="ListLabel133">
    <w:name w:val="ListLabel 133"/>
    <w:rsid w:val="002102E2"/>
  </w:style>
  <w:style w:type="character" w:customStyle="1" w:styleId="ListLabel134">
    <w:name w:val="ListLabel 134"/>
    <w:rsid w:val="002102E2"/>
  </w:style>
  <w:style w:type="character" w:customStyle="1" w:styleId="ListLabel135">
    <w:name w:val="ListLabel 135"/>
    <w:rsid w:val="002102E2"/>
  </w:style>
  <w:style w:type="character" w:customStyle="1" w:styleId="ListLabel136">
    <w:name w:val="ListLabel 136"/>
    <w:rsid w:val="002102E2"/>
  </w:style>
  <w:style w:type="character" w:customStyle="1" w:styleId="ListLabel137">
    <w:name w:val="ListLabel 137"/>
    <w:rsid w:val="002102E2"/>
  </w:style>
  <w:style w:type="character" w:customStyle="1" w:styleId="ListLabel138">
    <w:name w:val="ListLabel 138"/>
    <w:rsid w:val="002102E2"/>
  </w:style>
  <w:style w:type="character" w:customStyle="1" w:styleId="ListLabel139">
    <w:name w:val="ListLabel 139"/>
    <w:rsid w:val="002102E2"/>
  </w:style>
  <w:style w:type="character" w:customStyle="1" w:styleId="ListLabel140">
    <w:name w:val="ListLabel 140"/>
    <w:rsid w:val="002102E2"/>
  </w:style>
  <w:style w:type="character" w:customStyle="1" w:styleId="ListLabel141">
    <w:name w:val="ListLabel 141"/>
    <w:rsid w:val="002102E2"/>
  </w:style>
  <w:style w:type="character" w:customStyle="1" w:styleId="ListLabel142">
    <w:name w:val="ListLabel 142"/>
    <w:rsid w:val="002102E2"/>
  </w:style>
  <w:style w:type="character" w:customStyle="1" w:styleId="ListLabel143">
    <w:name w:val="ListLabel 143"/>
    <w:rsid w:val="002102E2"/>
  </w:style>
  <w:style w:type="character" w:customStyle="1" w:styleId="ListLabel144">
    <w:name w:val="ListLabel 144"/>
    <w:rsid w:val="002102E2"/>
  </w:style>
  <w:style w:type="character" w:customStyle="1" w:styleId="ListLabel145">
    <w:name w:val="ListLabel 145"/>
    <w:rsid w:val="002102E2"/>
  </w:style>
  <w:style w:type="character" w:customStyle="1" w:styleId="ListLabel146">
    <w:name w:val="ListLabel 146"/>
    <w:rsid w:val="002102E2"/>
  </w:style>
  <w:style w:type="character" w:customStyle="1" w:styleId="ListLabel147">
    <w:name w:val="ListLabel 147"/>
    <w:rsid w:val="002102E2"/>
  </w:style>
  <w:style w:type="character" w:customStyle="1" w:styleId="ListLabel148">
    <w:name w:val="ListLabel 148"/>
    <w:rsid w:val="002102E2"/>
  </w:style>
  <w:style w:type="character" w:customStyle="1" w:styleId="ListLabel149">
    <w:name w:val="ListLabel 149"/>
    <w:rsid w:val="002102E2"/>
  </w:style>
  <w:style w:type="character" w:customStyle="1" w:styleId="ListLabel150">
    <w:name w:val="ListLabel 150"/>
    <w:rsid w:val="002102E2"/>
    <w:rPr>
      <w:sz w:val="24"/>
    </w:rPr>
  </w:style>
  <w:style w:type="character" w:customStyle="1" w:styleId="ListLabel151">
    <w:name w:val="ListLabel 151"/>
    <w:rsid w:val="002102E2"/>
  </w:style>
  <w:style w:type="character" w:customStyle="1" w:styleId="ListLabel152">
    <w:name w:val="ListLabel 152"/>
    <w:rsid w:val="002102E2"/>
  </w:style>
  <w:style w:type="character" w:customStyle="1" w:styleId="ListLabel153">
    <w:name w:val="ListLabel 153"/>
    <w:rsid w:val="002102E2"/>
  </w:style>
  <w:style w:type="character" w:customStyle="1" w:styleId="ListLabel154">
    <w:name w:val="ListLabel 154"/>
    <w:rsid w:val="002102E2"/>
  </w:style>
  <w:style w:type="character" w:customStyle="1" w:styleId="ListLabel155">
    <w:name w:val="ListLabel 155"/>
    <w:rsid w:val="002102E2"/>
  </w:style>
  <w:style w:type="character" w:customStyle="1" w:styleId="ListLabel156">
    <w:name w:val="ListLabel 156"/>
    <w:rsid w:val="002102E2"/>
  </w:style>
  <w:style w:type="character" w:customStyle="1" w:styleId="ListLabel157">
    <w:name w:val="ListLabel 157"/>
    <w:rsid w:val="002102E2"/>
  </w:style>
  <w:style w:type="character" w:customStyle="1" w:styleId="ListLabel158">
    <w:name w:val="ListLabel 158"/>
    <w:rsid w:val="002102E2"/>
  </w:style>
  <w:style w:type="character" w:customStyle="1" w:styleId="ListLabel159">
    <w:name w:val="ListLabel 159"/>
    <w:rsid w:val="002102E2"/>
    <w:rPr>
      <w:sz w:val="24"/>
    </w:rPr>
  </w:style>
  <w:style w:type="character" w:customStyle="1" w:styleId="ListLabel160">
    <w:name w:val="ListLabel 160"/>
    <w:rsid w:val="002102E2"/>
  </w:style>
  <w:style w:type="character" w:customStyle="1" w:styleId="ListLabel161">
    <w:name w:val="ListLabel 161"/>
    <w:rsid w:val="002102E2"/>
  </w:style>
  <w:style w:type="character" w:customStyle="1" w:styleId="ListLabel162">
    <w:name w:val="ListLabel 162"/>
    <w:rsid w:val="002102E2"/>
  </w:style>
  <w:style w:type="character" w:customStyle="1" w:styleId="ListLabel163">
    <w:name w:val="ListLabel 163"/>
    <w:rsid w:val="002102E2"/>
  </w:style>
  <w:style w:type="character" w:customStyle="1" w:styleId="ListLabel164">
    <w:name w:val="ListLabel 164"/>
    <w:rsid w:val="002102E2"/>
  </w:style>
  <w:style w:type="character" w:customStyle="1" w:styleId="ListLabel165">
    <w:name w:val="ListLabel 165"/>
    <w:rsid w:val="002102E2"/>
  </w:style>
  <w:style w:type="character" w:customStyle="1" w:styleId="ListLabel166">
    <w:name w:val="ListLabel 166"/>
    <w:rsid w:val="002102E2"/>
  </w:style>
  <w:style w:type="character" w:customStyle="1" w:styleId="ListLabel167">
    <w:name w:val="ListLabel 167"/>
    <w:rsid w:val="002102E2"/>
  </w:style>
  <w:style w:type="character" w:customStyle="1" w:styleId="ListLabel168">
    <w:name w:val="ListLabel 168"/>
    <w:rsid w:val="002102E2"/>
    <w:rPr>
      <w:sz w:val="24"/>
    </w:rPr>
  </w:style>
  <w:style w:type="character" w:customStyle="1" w:styleId="ListLabel169">
    <w:name w:val="ListLabel 169"/>
    <w:rsid w:val="002102E2"/>
  </w:style>
  <w:style w:type="character" w:customStyle="1" w:styleId="ListLabel170">
    <w:name w:val="ListLabel 170"/>
    <w:rsid w:val="002102E2"/>
  </w:style>
  <w:style w:type="character" w:customStyle="1" w:styleId="ListLabel171">
    <w:name w:val="ListLabel 171"/>
    <w:rsid w:val="002102E2"/>
  </w:style>
  <w:style w:type="character" w:customStyle="1" w:styleId="ListLabel172">
    <w:name w:val="ListLabel 172"/>
    <w:rsid w:val="002102E2"/>
  </w:style>
  <w:style w:type="character" w:customStyle="1" w:styleId="ListLabel173">
    <w:name w:val="ListLabel 173"/>
    <w:rsid w:val="002102E2"/>
  </w:style>
  <w:style w:type="character" w:customStyle="1" w:styleId="ListLabel174">
    <w:name w:val="ListLabel 174"/>
    <w:rsid w:val="002102E2"/>
  </w:style>
  <w:style w:type="character" w:customStyle="1" w:styleId="ListLabel175">
    <w:name w:val="ListLabel 175"/>
    <w:rsid w:val="002102E2"/>
  </w:style>
  <w:style w:type="character" w:customStyle="1" w:styleId="ListLabel176">
    <w:name w:val="ListLabel 176"/>
    <w:rsid w:val="002102E2"/>
  </w:style>
  <w:style w:type="character" w:customStyle="1" w:styleId="ListLabel177">
    <w:name w:val="ListLabel 177"/>
    <w:rsid w:val="002102E2"/>
  </w:style>
  <w:style w:type="character" w:customStyle="1" w:styleId="ListLabel178">
    <w:name w:val="ListLabel 178"/>
    <w:rsid w:val="002102E2"/>
  </w:style>
  <w:style w:type="character" w:customStyle="1" w:styleId="ListLabel179">
    <w:name w:val="ListLabel 179"/>
    <w:rsid w:val="002102E2"/>
  </w:style>
  <w:style w:type="character" w:customStyle="1" w:styleId="ListLabel180">
    <w:name w:val="ListLabel 180"/>
    <w:rsid w:val="002102E2"/>
  </w:style>
  <w:style w:type="character" w:customStyle="1" w:styleId="ListLabel181">
    <w:name w:val="ListLabel 181"/>
    <w:rsid w:val="002102E2"/>
  </w:style>
  <w:style w:type="character" w:customStyle="1" w:styleId="ListLabel182">
    <w:name w:val="ListLabel 182"/>
    <w:rsid w:val="002102E2"/>
  </w:style>
  <w:style w:type="character" w:customStyle="1" w:styleId="ListLabel183">
    <w:name w:val="ListLabel 183"/>
    <w:rsid w:val="002102E2"/>
  </w:style>
  <w:style w:type="character" w:customStyle="1" w:styleId="ListLabel184">
    <w:name w:val="ListLabel 184"/>
    <w:rsid w:val="002102E2"/>
  </w:style>
  <w:style w:type="character" w:customStyle="1" w:styleId="ListLabel185">
    <w:name w:val="ListLabel 185"/>
    <w:rsid w:val="002102E2"/>
  </w:style>
  <w:style w:type="character" w:customStyle="1" w:styleId="ListLabel186">
    <w:name w:val="ListLabel 186"/>
    <w:rsid w:val="002102E2"/>
    <w:rPr>
      <w:sz w:val="20"/>
    </w:rPr>
  </w:style>
  <w:style w:type="character" w:customStyle="1" w:styleId="ListLabel187">
    <w:name w:val="ListLabel 187"/>
    <w:rsid w:val="002102E2"/>
  </w:style>
  <w:style w:type="character" w:customStyle="1" w:styleId="ListLabel188">
    <w:name w:val="ListLabel 188"/>
    <w:rsid w:val="002102E2"/>
  </w:style>
  <w:style w:type="character" w:customStyle="1" w:styleId="ListLabel189">
    <w:name w:val="ListLabel 189"/>
    <w:rsid w:val="002102E2"/>
  </w:style>
  <w:style w:type="character" w:customStyle="1" w:styleId="ListLabel190">
    <w:name w:val="ListLabel 190"/>
    <w:rsid w:val="002102E2"/>
  </w:style>
  <w:style w:type="character" w:customStyle="1" w:styleId="ListLabel191">
    <w:name w:val="ListLabel 191"/>
    <w:rsid w:val="002102E2"/>
  </w:style>
  <w:style w:type="character" w:customStyle="1" w:styleId="ListLabel192">
    <w:name w:val="ListLabel 192"/>
    <w:rsid w:val="002102E2"/>
  </w:style>
  <w:style w:type="character" w:customStyle="1" w:styleId="ListLabel193">
    <w:name w:val="ListLabel 193"/>
    <w:rsid w:val="002102E2"/>
  </w:style>
  <w:style w:type="character" w:customStyle="1" w:styleId="ListLabel194">
    <w:name w:val="ListLabel 194"/>
    <w:rsid w:val="002102E2"/>
  </w:style>
  <w:style w:type="character" w:customStyle="1" w:styleId="ListLabel195">
    <w:name w:val="ListLabel 195"/>
    <w:rsid w:val="002102E2"/>
    <w:rPr>
      <w:sz w:val="20"/>
    </w:rPr>
  </w:style>
  <w:style w:type="character" w:customStyle="1" w:styleId="ListLabel196">
    <w:name w:val="ListLabel 196"/>
    <w:rsid w:val="002102E2"/>
  </w:style>
  <w:style w:type="character" w:customStyle="1" w:styleId="ListLabel197">
    <w:name w:val="ListLabel 197"/>
    <w:rsid w:val="002102E2"/>
  </w:style>
  <w:style w:type="character" w:customStyle="1" w:styleId="ListLabel198">
    <w:name w:val="ListLabel 198"/>
    <w:rsid w:val="002102E2"/>
  </w:style>
  <w:style w:type="character" w:customStyle="1" w:styleId="ListLabel199">
    <w:name w:val="ListLabel 199"/>
    <w:rsid w:val="002102E2"/>
  </w:style>
  <w:style w:type="character" w:customStyle="1" w:styleId="ListLabel200">
    <w:name w:val="ListLabel 200"/>
    <w:rsid w:val="002102E2"/>
  </w:style>
  <w:style w:type="character" w:customStyle="1" w:styleId="ListLabel201">
    <w:name w:val="ListLabel 201"/>
    <w:rsid w:val="002102E2"/>
  </w:style>
  <w:style w:type="character" w:customStyle="1" w:styleId="ListLabel202">
    <w:name w:val="ListLabel 202"/>
    <w:rsid w:val="002102E2"/>
  </w:style>
  <w:style w:type="character" w:customStyle="1" w:styleId="ListLabel203">
    <w:name w:val="ListLabel 203"/>
    <w:rsid w:val="002102E2"/>
  </w:style>
  <w:style w:type="character" w:customStyle="1" w:styleId="ListLabel204">
    <w:name w:val="ListLabel 204"/>
    <w:rsid w:val="002102E2"/>
  </w:style>
  <w:style w:type="character" w:customStyle="1" w:styleId="ListLabel205">
    <w:name w:val="ListLabel 205"/>
    <w:rsid w:val="002102E2"/>
  </w:style>
  <w:style w:type="character" w:customStyle="1" w:styleId="ListLabel206">
    <w:name w:val="ListLabel 206"/>
    <w:rsid w:val="002102E2"/>
  </w:style>
  <w:style w:type="character" w:customStyle="1" w:styleId="ListLabel207">
    <w:name w:val="ListLabel 207"/>
    <w:rsid w:val="002102E2"/>
  </w:style>
  <w:style w:type="character" w:customStyle="1" w:styleId="ListLabel208">
    <w:name w:val="ListLabel 208"/>
    <w:rsid w:val="002102E2"/>
  </w:style>
  <w:style w:type="character" w:customStyle="1" w:styleId="ListLabel209">
    <w:name w:val="ListLabel 209"/>
    <w:rsid w:val="002102E2"/>
  </w:style>
  <w:style w:type="character" w:customStyle="1" w:styleId="ListLabel210">
    <w:name w:val="ListLabel 210"/>
    <w:rsid w:val="002102E2"/>
  </w:style>
  <w:style w:type="character" w:customStyle="1" w:styleId="ListLabel211">
    <w:name w:val="ListLabel 211"/>
    <w:rsid w:val="002102E2"/>
  </w:style>
  <w:style w:type="character" w:customStyle="1" w:styleId="ListLabel212">
    <w:name w:val="ListLabel 212"/>
    <w:rsid w:val="002102E2"/>
  </w:style>
  <w:style w:type="character" w:customStyle="1" w:styleId="ListLabel213">
    <w:name w:val="ListLabel 213"/>
    <w:rsid w:val="002102E2"/>
  </w:style>
  <w:style w:type="character" w:customStyle="1" w:styleId="ListLabel214">
    <w:name w:val="ListLabel 214"/>
    <w:rsid w:val="002102E2"/>
  </w:style>
  <w:style w:type="character" w:customStyle="1" w:styleId="ListLabel215">
    <w:name w:val="ListLabel 215"/>
    <w:rsid w:val="002102E2"/>
  </w:style>
  <w:style w:type="character" w:customStyle="1" w:styleId="ListLabel216">
    <w:name w:val="ListLabel 216"/>
    <w:rsid w:val="002102E2"/>
  </w:style>
  <w:style w:type="character" w:customStyle="1" w:styleId="ListLabel217">
    <w:name w:val="ListLabel 217"/>
    <w:rsid w:val="002102E2"/>
  </w:style>
  <w:style w:type="character" w:customStyle="1" w:styleId="ListLabel218">
    <w:name w:val="ListLabel 218"/>
    <w:rsid w:val="002102E2"/>
  </w:style>
  <w:style w:type="character" w:customStyle="1" w:styleId="ListLabel219">
    <w:name w:val="ListLabel 219"/>
    <w:rsid w:val="002102E2"/>
  </w:style>
  <w:style w:type="character" w:customStyle="1" w:styleId="ListLabel220">
    <w:name w:val="ListLabel 220"/>
    <w:rsid w:val="002102E2"/>
  </w:style>
  <w:style w:type="character" w:customStyle="1" w:styleId="ListLabel221">
    <w:name w:val="ListLabel 221"/>
    <w:rsid w:val="002102E2"/>
  </w:style>
  <w:style w:type="character" w:customStyle="1" w:styleId="ListLabel222">
    <w:name w:val="ListLabel 222"/>
    <w:rsid w:val="002102E2"/>
  </w:style>
  <w:style w:type="character" w:customStyle="1" w:styleId="ListLabel223">
    <w:name w:val="ListLabel 223"/>
    <w:rsid w:val="002102E2"/>
  </w:style>
  <w:style w:type="character" w:customStyle="1" w:styleId="ListLabel224">
    <w:name w:val="ListLabel 224"/>
    <w:rsid w:val="002102E2"/>
  </w:style>
  <w:style w:type="character" w:customStyle="1" w:styleId="ListLabel225">
    <w:name w:val="ListLabel 225"/>
    <w:rsid w:val="002102E2"/>
  </w:style>
  <w:style w:type="character" w:customStyle="1" w:styleId="ListLabel226">
    <w:name w:val="ListLabel 226"/>
    <w:rsid w:val="002102E2"/>
    <w:rPr>
      <w:b/>
      <w:sz w:val="20"/>
    </w:rPr>
  </w:style>
  <w:style w:type="character" w:customStyle="1" w:styleId="ListLabel227">
    <w:name w:val="ListLabel 227"/>
    <w:rsid w:val="002102E2"/>
  </w:style>
  <w:style w:type="character" w:customStyle="1" w:styleId="ListLabel228">
    <w:name w:val="ListLabel 228"/>
    <w:rsid w:val="002102E2"/>
  </w:style>
  <w:style w:type="character" w:customStyle="1" w:styleId="ListLabel229">
    <w:name w:val="ListLabel 229"/>
    <w:rsid w:val="002102E2"/>
  </w:style>
  <w:style w:type="character" w:customStyle="1" w:styleId="ListLabel230">
    <w:name w:val="ListLabel 230"/>
    <w:rsid w:val="002102E2"/>
  </w:style>
  <w:style w:type="character" w:customStyle="1" w:styleId="ListLabel231">
    <w:name w:val="ListLabel 231"/>
    <w:rsid w:val="002102E2"/>
  </w:style>
  <w:style w:type="character" w:customStyle="1" w:styleId="ListLabel232">
    <w:name w:val="ListLabel 232"/>
    <w:rsid w:val="002102E2"/>
  </w:style>
  <w:style w:type="character" w:customStyle="1" w:styleId="ListLabel233">
    <w:name w:val="ListLabel 233"/>
    <w:rsid w:val="002102E2"/>
  </w:style>
  <w:style w:type="character" w:customStyle="1" w:styleId="ListLabel234">
    <w:name w:val="ListLabel 234"/>
    <w:rsid w:val="002102E2"/>
  </w:style>
  <w:style w:type="character" w:customStyle="1" w:styleId="ListLabel235">
    <w:name w:val="ListLabel 235"/>
    <w:rsid w:val="002102E2"/>
    <w:rPr>
      <w:sz w:val="20"/>
    </w:rPr>
  </w:style>
  <w:style w:type="character" w:customStyle="1" w:styleId="ListLabel236">
    <w:name w:val="ListLabel 236"/>
    <w:rsid w:val="002102E2"/>
  </w:style>
  <w:style w:type="character" w:customStyle="1" w:styleId="ListLabel237">
    <w:name w:val="ListLabel 237"/>
    <w:rsid w:val="002102E2"/>
  </w:style>
  <w:style w:type="character" w:customStyle="1" w:styleId="ListLabel238">
    <w:name w:val="ListLabel 238"/>
    <w:rsid w:val="002102E2"/>
  </w:style>
  <w:style w:type="character" w:customStyle="1" w:styleId="ListLabel239">
    <w:name w:val="ListLabel 239"/>
    <w:rsid w:val="002102E2"/>
  </w:style>
  <w:style w:type="character" w:customStyle="1" w:styleId="ListLabel240">
    <w:name w:val="ListLabel 240"/>
    <w:rsid w:val="002102E2"/>
  </w:style>
  <w:style w:type="character" w:customStyle="1" w:styleId="ListLabel241">
    <w:name w:val="ListLabel 241"/>
    <w:rsid w:val="002102E2"/>
  </w:style>
  <w:style w:type="character" w:customStyle="1" w:styleId="ListLabel242">
    <w:name w:val="ListLabel 242"/>
    <w:rsid w:val="002102E2"/>
  </w:style>
  <w:style w:type="character" w:customStyle="1" w:styleId="ListLabel243">
    <w:name w:val="ListLabel 243"/>
    <w:rsid w:val="002102E2"/>
  </w:style>
  <w:style w:type="character" w:customStyle="1" w:styleId="ListLabel244">
    <w:name w:val="ListLabel 244"/>
    <w:rsid w:val="002102E2"/>
    <w:rPr>
      <w:sz w:val="20"/>
    </w:rPr>
  </w:style>
  <w:style w:type="character" w:customStyle="1" w:styleId="ListLabel245">
    <w:name w:val="ListLabel 245"/>
    <w:rsid w:val="002102E2"/>
  </w:style>
  <w:style w:type="character" w:customStyle="1" w:styleId="ListLabel246">
    <w:name w:val="ListLabel 246"/>
    <w:rsid w:val="002102E2"/>
  </w:style>
  <w:style w:type="character" w:customStyle="1" w:styleId="ListLabel247">
    <w:name w:val="ListLabel 247"/>
    <w:rsid w:val="002102E2"/>
  </w:style>
  <w:style w:type="character" w:customStyle="1" w:styleId="ListLabel248">
    <w:name w:val="ListLabel 248"/>
    <w:rsid w:val="002102E2"/>
  </w:style>
  <w:style w:type="character" w:customStyle="1" w:styleId="ListLabel249">
    <w:name w:val="ListLabel 249"/>
    <w:rsid w:val="002102E2"/>
  </w:style>
  <w:style w:type="character" w:customStyle="1" w:styleId="ListLabel250">
    <w:name w:val="ListLabel 250"/>
    <w:rsid w:val="002102E2"/>
  </w:style>
  <w:style w:type="character" w:customStyle="1" w:styleId="ListLabel251">
    <w:name w:val="ListLabel 251"/>
    <w:rsid w:val="002102E2"/>
  </w:style>
  <w:style w:type="character" w:customStyle="1" w:styleId="ListLabel252">
    <w:name w:val="ListLabel 252"/>
    <w:rsid w:val="002102E2"/>
  </w:style>
  <w:style w:type="character" w:customStyle="1" w:styleId="ListLabel253">
    <w:name w:val="ListLabel 253"/>
    <w:rsid w:val="002102E2"/>
    <w:rPr>
      <w:sz w:val="20"/>
    </w:rPr>
  </w:style>
  <w:style w:type="character" w:customStyle="1" w:styleId="ListLabel254">
    <w:name w:val="ListLabel 254"/>
    <w:rsid w:val="002102E2"/>
  </w:style>
  <w:style w:type="character" w:customStyle="1" w:styleId="ListLabel255">
    <w:name w:val="ListLabel 255"/>
    <w:rsid w:val="002102E2"/>
  </w:style>
  <w:style w:type="character" w:customStyle="1" w:styleId="ListLabel256">
    <w:name w:val="ListLabel 256"/>
    <w:rsid w:val="002102E2"/>
  </w:style>
  <w:style w:type="character" w:customStyle="1" w:styleId="ListLabel257">
    <w:name w:val="ListLabel 257"/>
    <w:rsid w:val="002102E2"/>
  </w:style>
  <w:style w:type="character" w:customStyle="1" w:styleId="ListLabel258">
    <w:name w:val="ListLabel 258"/>
    <w:rsid w:val="002102E2"/>
  </w:style>
  <w:style w:type="character" w:customStyle="1" w:styleId="ListLabel259">
    <w:name w:val="ListLabel 259"/>
    <w:rsid w:val="002102E2"/>
  </w:style>
  <w:style w:type="character" w:customStyle="1" w:styleId="ListLabel260">
    <w:name w:val="ListLabel 260"/>
    <w:rsid w:val="002102E2"/>
  </w:style>
  <w:style w:type="character" w:customStyle="1" w:styleId="ListLabel261">
    <w:name w:val="ListLabel 261"/>
    <w:rsid w:val="002102E2"/>
  </w:style>
  <w:style w:type="character" w:customStyle="1" w:styleId="ListLabel262">
    <w:name w:val="ListLabel 262"/>
    <w:rsid w:val="002102E2"/>
    <w:rPr>
      <w:sz w:val="20"/>
    </w:rPr>
  </w:style>
  <w:style w:type="character" w:customStyle="1" w:styleId="ListLabel263">
    <w:name w:val="ListLabel 263"/>
    <w:rsid w:val="002102E2"/>
  </w:style>
  <w:style w:type="character" w:customStyle="1" w:styleId="ListLabel264">
    <w:name w:val="ListLabel 264"/>
    <w:rsid w:val="002102E2"/>
  </w:style>
  <w:style w:type="character" w:customStyle="1" w:styleId="ListLabel265">
    <w:name w:val="ListLabel 265"/>
    <w:rsid w:val="002102E2"/>
  </w:style>
  <w:style w:type="character" w:customStyle="1" w:styleId="ListLabel266">
    <w:name w:val="ListLabel 266"/>
    <w:rsid w:val="002102E2"/>
  </w:style>
  <w:style w:type="character" w:customStyle="1" w:styleId="ListLabel267">
    <w:name w:val="ListLabel 267"/>
    <w:rsid w:val="002102E2"/>
  </w:style>
  <w:style w:type="character" w:customStyle="1" w:styleId="ListLabel268">
    <w:name w:val="ListLabel 268"/>
    <w:rsid w:val="002102E2"/>
  </w:style>
  <w:style w:type="character" w:customStyle="1" w:styleId="ListLabel269">
    <w:name w:val="ListLabel 269"/>
    <w:rsid w:val="002102E2"/>
  </w:style>
  <w:style w:type="character" w:customStyle="1" w:styleId="ListLabel270">
    <w:name w:val="ListLabel 270"/>
    <w:rsid w:val="002102E2"/>
  </w:style>
  <w:style w:type="character" w:customStyle="1" w:styleId="ListLabel271">
    <w:name w:val="ListLabel 271"/>
    <w:rsid w:val="002102E2"/>
    <w:rPr>
      <w:sz w:val="20"/>
    </w:rPr>
  </w:style>
  <w:style w:type="character" w:customStyle="1" w:styleId="ListLabel272">
    <w:name w:val="ListLabel 272"/>
    <w:rsid w:val="002102E2"/>
  </w:style>
  <w:style w:type="character" w:customStyle="1" w:styleId="ListLabel273">
    <w:name w:val="ListLabel 273"/>
    <w:rsid w:val="002102E2"/>
  </w:style>
  <w:style w:type="character" w:customStyle="1" w:styleId="ListLabel274">
    <w:name w:val="ListLabel 274"/>
    <w:rsid w:val="002102E2"/>
  </w:style>
  <w:style w:type="character" w:customStyle="1" w:styleId="ListLabel275">
    <w:name w:val="ListLabel 275"/>
    <w:rsid w:val="002102E2"/>
  </w:style>
  <w:style w:type="character" w:customStyle="1" w:styleId="ListLabel276">
    <w:name w:val="ListLabel 276"/>
    <w:rsid w:val="002102E2"/>
  </w:style>
  <w:style w:type="character" w:customStyle="1" w:styleId="ListLabel277">
    <w:name w:val="ListLabel 277"/>
    <w:rsid w:val="002102E2"/>
  </w:style>
  <w:style w:type="character" w:customStyle="1" w:styleId="ListLabel278">
    <w:name w:val="ListLabel 278"/>
    <w:rsid w:val="002102E2"/>
  </w:style>
  <w:style w:type="character" w:customStyle="1" w:styleId="ListLabel279">
    <w:name w:val="ListLabel 279"/>
    <w:rsid w:val="002102E2"/>
  </w:style>
  <w:style w:type="character" w:customStyle="1" w:styleId="ListLabel280">
    <w:name w:val="ListLabel 280"/>
    <w:rsid w:val="002102E2"/>
    <w:rPr>
      <w:sz w:val="20"/>
    </w:rPr>
  </w:style>
  <w:style w:type="character" w:customStyle="1" w:styleId="ListLabel281">
    <w:name w:val="ListLabel 281"/>
    <w:rsid w:val="002102E2"/>
  </w:style>
  <w:style w:type="character" w:customStyle="1" w:styleId="ListLabel282">
    <w:name w:val="ListLabel 282"/>
    <w:rsid w:val="002102E2"/>
  </w:style>
  <w:style w:type="character" w:customStyle="1" w:styleId="ListLabel283">
    <w:name w:val="ListLabel 283"/>
    <w:rsid w:val="002102E2"/>
  </w:style>
  <w:style w:type="character" w:customStyle="1" w:styleId="ListLabel284">
    <w:name w:val="ListLabel 284"/>
    <w:rsid w:val="002102E2"/>
  </w:style>
  <w:style w:type="character" w:customStyle="1" w:styleId="ListLabel285">
    <w:name w:val="ListLabel 285"/>
    <w:rsid w:val="002102E2"/>
  </w:style>
  <w:style w:type="character" w:customStyle="1" w:styleId="ListLabel286">
    <w:name w:val="ListLabel 286"/>
    <w:rsid w:val="002102E2"/>
  </w:style>
  <w:style w:type="character" w:customStyle="1" w:styleId="ListLabel287">
    <w:name w:val="ListLabel 287"/>
    <w:rsid w:val="002102E2"/>
  </w:style>
  <w:style w:type="character" w:customStyle="1" w:styleId="ListLabel288">
    <w:name w:val="ListLabel 288"/>
    <w:rsid w:val="002102E2"/>
  </w:style>
  <w:style w:type="character" w:customStyle="1" w:styleId="ListLabel289">
    <w:name w:val="ListLabel 289"/>
    <w:rsid w:val="002102E2"/>
    <w:rPr>
      <w:b/>
      <w:color w:val="00000A"/>
      <w:sz w:val="20"/>
    </w:rPr>
  </w:style>
  <w:style w:type="character" w:customStyle="1" w:styleId="ListLabel290">
    <w:name w:val="ListLabel 290"/>
    <w:rsid w:val="002102E2"/>
  </w:style>
  <w:style w:type="character" w:customStyle="1" w:styleId="ListLabel291">
    <w:name w:val="ListLabel 291"/>
    <w:rsid w:val="002102E2"/>
  </w:style>
  <w:style w:type="character" w:customStyle="1" w:styleId="ListLabel292">
    <w:name w:val="ListLabel 292"/>
    <w:rsid w:val="002102E2"/>
  </w:style>
  <w:style w:type="character" w:customStyle="1" w:styleId="ListLabel293">
    <w:name w:val="ListLabel 293"/>
    <w:rsid w:val="002102E2"/>
  </w:style>
  <w:style w:type="character" w:customStyle="1" w:styleId="ListLabel294">
    <w:name w:val="ListLabel 294"/>
    <w:rsid w:val="002102E2"/>
  </w:style>
  <w:style w:type="character" w:customStyle="1" w:styleId="ListLabel295">
    <w:name w:val="ListLabel 295"/>
    <w:rsid w:val="002102E2"/>
  </w:style>
  <w:style w:type="character" w:customStyle="1" w:styleId="ListLabel296">
    <w:name w:val="ListLabel 296"/>
    <w:rsid w:val="002102E2"/>
  </w:style>
  <w:style w:type="character" w:customStyle="1" w:styleId="ListLabel297">
    <w:name w:val="ListLabel 297"/>
    <w:rsid w:val="002102E2"/>
  </w:style>
  <w:style w:type="character" w:customStyle="1" w:styleId="ListLabel298">
    <w:name w:val="ListLabel 298"/>
    <w:rsid w:val="002102E2"/>
    <w:rPr>
      <w:b/>
      <w:color w:val="00000A"/>
      <w:sz w:val="20"/>
    </w:rPr>
  </w:style>
  <w:style w:type="character" w:customStyle="1" w:styleId="Bullets">
    <w:name w:val="Bullets"/>
    <w:rsid w:val="002102E2"/>
    <w:rPr>
      <w:rFonts w:ascii="OpenSymbol" w:hAnsi="OpenSymbol"/>
    </w:rPr>
  </w:style>
  <w:style w:type="character" w:customStyle="1" w:styleId="StrongEmphasis">
    <w:name w:val="Strong Emphasis"/>
    <w:rsid w:val="002102E2"/>
    <w:rPr>
      <w:b/>
    </w:rPr>
  </w:style>
  <w:style w:type="character" w:customStyle="1" w:styleId="ListLabel299">
    <w:name w:val="ListLabel 299"/>
    <w:rsid w:val="002102E2"/>
    <w:rPr>
      <w:sz w:val="20"/>
    </w:rPr>
  </w:style>
  <w:style w:type="character" w:customStyle="1" w:styleId="ListLabel300">
    <w:name w:val="ListLabel 300"/>
    <w:rsid w:val="002102E2"/>
  </w:style>
  <w:style w:type="character" w:customStyle="1" w:styleId="ListLabel301">
    <w:name w:val="ListLabel 301"/>
    <w:rsid w:val="002102E2"/>
  </w:style>
  <w:style w:type="character" w:customStyle="1" w:styleId="ListLabel302">
    <w:name w:val="ListLabel 302"/>
    <w:rsid w:val="002102E2"/>
  </w:style>
  <w:style w:type="character" w:customStyle="1" w:styleId="ListLabel303">
    <w:name w:val="ListLabel 303"/>
    <w:rsid w:val="002102E2"/>
  </w:style>
  <w:style w:type="character" w:customStyle="1" w:styleId="ListLabel304">
    <w:name w:val="ListLabel 304"/>
    <w:rsid w:val="002102E2"/>
  </w:style>
  <w:style w:type="character" w:customStyle="1" w:styleId="ListLabel305">
    <w:name w:val="ListLabel 305"/>
    <w:rsid w:val="002102E2"/>
  </w:style>
  <w:style w:type="character" w:customStyle="1" w:styleId="ListLabel306">
    <w:name w:val="ListLabel 306"/>
    <w:rsid w:val="002102E2"/>
  </w:style>
  <w:style w:type="character" w:customStyle="1" w:styleId="ListLabel307">
    <w:name w:val="ListLabel 307"/>
    <w:rsid w:val="002102E2"/>
  </w:style>
  <w:style w:type="character" w:customStyle="1" w:styleId="ListLabel308">
    <w:name w:val="ListLabel 308"/>
    <w:rsid w:val="002102E2"/>
    <w:rPr>
      <w:sz w:val="20"/>
    </w:rPr>
  </w:style>
  <w:style w:type="character" w:customStyle="1" w:styleId="ListLabel309">
    <w:name w:val="ListLabel 309"/>
    <w:rsid w:val="002102E2"/>
    <w:rPr>
      <w:sz w:val="20"/>
    </w:rPr>
  </w:style>
  <w:style w:type="character" w:customStyle="1" w:styleId="ListLabel310">
    <w:name w:val="ListLabel 310"/>
    <w:rsid w:val="002102E2"/>
  </w:style>
  <w:style w:type="character" w:customStyle="1" w:styleId="ListLabel311">
    <w:name w:val="ListLabel 311"/>
    <w:rsid w:val="002102E2"/>
  </w:style>
  <w:style w:type="character" w:customStyle="1" w:styleId="ListLabel312">
    <w:name w:val="ListLabel 312"/>
    <w:rsid w:val="002102E2"/>
  </w:style>
  <w:style w:type="character" w:customStyle="1" w:styleId="ListLabel313">
    <w:name w:val="ListLabel 313"/>
    <w:rsid w:val="002102E2"/>
  </w:style>
  <w:style w:type="character" w:customStyle="1" w:styleId="ListLabel314">
    <w:name w:val="ListLabel 314"/>
    <w:rsid w:val="002102E2"/>
  </w:style>
  <w:style w:type="character" w:customStyle="1" w:styleId="ListLabel315">
    <w:name w:val="ListLabel 315"/>
    <w:rsid w:val="002102E2"/>
  </w:style>
  <w:style w:type="character" w:customStyle="1" w:styleId="ListLabel316">
    <w:name w:val="ListLabel 316"/>
    <w:rsid w:val="002102E2"/>
  </w:style>
  <w:style w:type="character" w:customStyle="1" w:styleId="ListLabel317">
    <w:name w:val="ListLabel 317"/>
    <w:rsid w:val="002102E2"/>
  </w:style>
  <w:style w:type="character" w:customStyle="1" w:styleId="ListLabel318">
    <w:name w:val="ListLabel 318"/>
    <w:rsid w:val="002102E2"/>
    <w:rPr>
      <w:sz w:val="20"/>
    </w:rPr>
  </w:style>
  <w:style w:type="character" w:customStyle="1" w:styleId="ListLabel319">
    <w:name w:val="ListLabel 319"/>
    <w:rsid w:val="002102E2"/>
  </w:style>
  <w:style w:type="character" w:customStyle="1" w:styleId="ListLabel320">
    <w:name w:val="ListLabel 320"/>
    <w:rsid w:val="002102E2"/>
  </w:style>
  <w:style w:type="character" w:customStyle="1" w:styleId="ListLabel321">
    <w:name w:val="ListLabel 321"/>
    <w:rsid w:val="002102E2"/>
  </w:style>
  <w:style w:type="character" w:customStyle="1" w:styleId="ListLabel322">
    <w:name w:val="ListLabel 322"/>
    <w:rsid w:val="002102E2"/>
  </w:style>
  <w:style w:type="character" w:customStyle="1" w:styleId="ListLabel323">
    <w:name w:val="ListLabel 323"/>
    <w:rsid w:val="002102E2"/>
  </w:style>
  <w:style w:type="character" w:customStyle="1" w:styleId="ListLabel324">
    <w:name w:val="ListLabel 324"/>
    <w:rsid w:val="002102E2"/>
  </w:style>
  <w:style w:type="character" w:customStyle="1" w:styleId="ListLabel325">
    <w:name w:val="ListLabel 325"/>
    <w:rsid w:val="002102E2"/>
  </w:style>
  <w:style w:type="character" w:customStyle="1" w:styleId="ListLabel326">
    <w:name w:val="ListLabel 326"/>
    <w:rsid w:val="002102E2"/>
  </w:style>
  <w:style w:type="character" w:customStyle="1" w:styleId="ListLabel327">
    <w:name w:val="ListLabel 327"/>
    <w:rsid w:val="002102E2"/>
    <w:rPr>
      <w:b/>
      <w:sz w:val="20"/>
    </w:rPr>
  </w:style>
  <w:style w:type="character" w:customStyle="1" w:styleId="ListLabel328">
    <w:name w:val="ListLabel 328"/>
    <w:rsid w:val="002102E2"/>
  </w:style>
  <w:style w:type="character" w:customStyle="1" w:styleId="ListLabel329">
    <w:name w:val="ListLabel 329"/>
    <w:rsid w:val="002102E2"/>
  </w:style>
  <w:style w:type="character" w:customStyle="1" w:styleId="ListLabel330">
    <w:name w:val="ListLabel 330"/>
    <w:rsid w:val="002102E2"/>
  </w:style>
  <w:style w:type="character" w:customStyle="1" w:styleId="ListLabel331">
    <w:name w:val="ListLabel 331"/>
    <w:rsid w:val="002102E2"/>
  </w:style>
  <w:style w:type="character" w:customStyle="1" w:styleId="ListLabel332">
    <w:name w:val="ListLabel 332"/>
    <w:rsid w:val="002102E2"/>
  </w:style>
  <w:style w:type="character" w:customStyle="1" w:styleId="ListLabel333">
    <w:name w:val="ListLabel 333"/>
    <w:rsid w:val="002102E2"/>
  </w:style>
  <w:style w:type="character" w:customStyle="1" w:styleId="ListLabel334">
    <w:name w:val="ListLabel 334"/>
    <w:rsid w:val="002102E2"/>
  </w:style>
  <w:style w:type="character" w:customStyle="1" w:styleId="ListLabel335">
    <w:name w:val="ListLabel 335"/>
    <w:rsid w:val="002102E2"/>
  </w:style>
  <w:style w:type="character" w:customStyle="1" w:styleId="ListLabel336">
    <w:name w:val="ListLabel 336"/>
    <w:rsid w:val="002102E2"/>
    <w:rPr>
      <w:sz w:val="20"/>
    </w:rPr>
  </w:style>
  <w:style w:type="character" w:customStyle="1" w:styleId="ListLabel337">
    <w:name w:val="ListLabel 337"/>
    <w:rsid w:val="002102E2"/>
  </w:style>
  <w:style w:type="character" w:customStyle="1" w:styleId="ListLabel338">
    <w:name w:val="ListLabel 338"/>
    <w:rsid w:val="002102E2"/>
  </w:style>
  <w:style w:type="character" w:customStyle="1" w:styleId="ListLabel339">
    <w:name w:val="ListLabel 339"/>
    <w:rsid w:val="002102E2"/>
  </w:style>
  <w:style w:type="character" w:customStyle="1" w:styleId="ListLabel340">
    <w:name w:val="ListLabel 340"/>
    <w:rsid w:val="002102E2"/>
  </w:style>
  <w:style w:type="character" w:customStyle="1" w:styleId="ListLabel341">
    <w:name w:val="ListLabel 341"/>
    <w:rsid w:val="002102E2"/>
  </w:style>
  <w:style w:type="character" w:customStyle="1" w:styleId="ListLabel342">
    <w:name w:val="ListLabel 342"/>
    <w:rsid w:val="002102E2"/>
  </w:style>
  <w:style w:type="character" w:customStyle="1" w:styleId="ListLabel343">
    <w:name w:val="ListLabel 343"/>
    <w:rsid w:val="002102E2"/>
  </w:style>
  <w:style w:type="character" w:customStyle="1" w:styleId="ListLabel344">
    <w:name w:val="ListLabel 344"/>
    <w:rsid w:val="002102E2"/>
  </w:style>
  <w:style w:type="character" w:customStyle="1" w:styleId="ListLabel345">
    <w:name w:val="ListLabel 345"/>
    <w:rsid w:val="002102E2"/>
    <w:rPr>
      <w:sz w:val="20"/>
    </w:rPr>
  </w:style>
  <w:style w:type="character" w:customStyle="1" w:styleId="ListLabel346">
    <w:name w:val="ListLabel 346"/>
    <w:rsid w:val="002102E2"/>
  </w:style>
  <w:style w:type="character" w:customStyle="1" w:styleId="ListLabel347">
    <w:name w:val="ListLabel 347"/>
    <w:rsid w:val="002102E2"/>
  </w:style>
  <w:style w:type="character" w:customStyle="1" w:styleId="ListLabel348">
    <w:name w:val="ListLabel 348"/>
    <w:rsid w:val="002102E2"/>
  </w:style>
  <w:style w:type="character" w:customStyle="1" w:styleId="ListLabel349">
    <w:name w:val="ListLabel 349"/>
    <w:rsid w:val="002102E2"/>
  </w:style>
  <w:style w:type="character" w:customStyle="1" w:styleId="ListLabel350">
    <w:name w:val="ListLabel 350"/>
    <w:rsid w:val="002102E2"/>
  </w:style>
  <w:style w:type="character" w:customStyle="1" w:styleId="ListLabel351">
    <w:name w:val="ListLabel 351"/>
    <w:rsid w:val="002102E2"/>
  </w:style>
  <w:style w:type="character" w:customStyle="1" w:styleId="ListLabel352">
    <w:name w:val="ListLabel 352"/>
    <w:rsid w:val="002102E2"/>
  </w:style>
  <w:style w:type="character" w:customStyle="1" w:styleId="ListLabel353">
    <w:name w:val="ListLabel 353"/>
    <w:rsid w:val="002102E2"/>
  </w:style>
  <w:style w:type="character" w:customStyle="1" w:styleId="ListLabel354">
    <w:name w:val="ListLabel 354"/>
    <w:rsid w:val="002102E2"/>
    <w:rPr>
      <w:sz w:val="20"/>
    </w:rPr>
  </w:style>
  <w:style w:type="character" w:customStyle="1" w:styleId="ListLabel355">
    <w:name w:val="ListLabel 355"/>
    <w:rsid w:val="002102E2"/>
  </w:style>
  <w:style w:type="character" w:customStyle="1" w:styleId="ListLabel356">
    <w:name w:val="ListLabel 356"/>
    <w:rsid w:val="002102E2"/>
  </w:style>
  <w:style w:type="character" w:customStyle="1" w:styleId="ListLabel357">
    <w:name w:val="ListLabel 357"/>
    <w:rsid w:val="002102E2"/>
  </w:style>
  <w:style w:type="character" w:customStyle="1" w:styleId="ListLabel358">
    <w:name w:val="ListLabel 358"/>
    <w:rsid w:val="002102E2"/>
  </w:style>
  <w:style w:type="character" w:customStyle="1" w:styleId="ListLabel359">
    <w:name w:val="ListLabel 359"/>
    <w:rsid w:val="002102E2"/>
  </w:style>
  <w:style w:type="character" w:customStyle="1" w:styleId="ListLabel360">
    <w:name w:val="ListLabel 360"/>
    <w:rsid w:val="002102E2"/>
  </w:style>
  <w:style w:type="character" w:customStyle="1" w:styleId="ListLabel361">
    <w:name w:val="ListLabel 361"/>
    <w:rsid w:val="002102E2"/>
  </w:style>
  <w:style w:type="character" w:customStyle="1" w:styleId="ListLabel362">
    <w:name w:val="ListLabel 362"/>
    <w:rsid w:val="002102E2"/>
  </w:style>
  <w:style w:type="character" w:customStyle="1" w:styleId="ListLabel363">
    <w:name w:val="ListLabel 363"/>
    <w:rsid w:val="002102E2"/>
    <w:rPr>
      <w:sz w:val="20"/>
    </w:rPr>
  </w:style>
  <w:style w:type="character" w:customStyle="1" w:styleId="ListLabel364">
    <w:name w:val="ListLabel 364"/>
    <w:rsid w:val="002102E2"/>
  </w:style>
  <w:style w:type="character" w:customStyle="1" w:styleId="ListLabel365">
    <w:name w:val="ListLabel 365"/>
    <w:rsid w:val="002102E2"/>
  </w:style>
  <w:style w:type="character" w:customStyle="1" w:styleId="ListLabel366">
    <w:name w:val="ListLabel 366"/>
    <w:rsid w:val="002102E2"/>
  </w:style>
  <w:style w:type="character" w:customStyle="1" w:styleId="ListLabel367">
    <w:name w:val="ListLabel 367"/>
    <w:rsid w:val="002102E2"/>
  </w:style>
  <w:style w:type="character" w:customStyle="1" w:styleId="ListLabel368">
    <w:name w:val="ListLabel 368"/>
    <w:rsid w:val="002102E2"/>
  </w:style>
  <w:style w:type="character" w:customStyle="1" w:styleId="ListLabel369">
    <w:name w:val="ListLabel 369"/>
    <w:rsid w:val="002102E2"/>
  </w:style>
  <w:style w:type="character" w:customStyle="1" w:styleId="ListLabel370">
    <w:name w:val="ListLabel 370"/>
    <w:rsid w:val="002102E2"/>
  </w:style>
  <w:style w:type="character" w:customStyle="1" w:styleId="ListLabel371">
    <w:name w:val="ListLabel 371"/>
    <w:rsid w:val="002102E2"/>
  </w:style>
  <w:style w:type="character" w:customStyle="1" w:styleId="ListLabel372">
    <w:name w:val="ListLabel 372"/>
    <w:rsid w:val="002102E2"/>
    <w:rPr>
      <w:sz w:val="20"/>
    </w:rPr>
  </w:style>
  <w:style w:type="character" w:customStyle="1" w:styleId="ListLabel373">
    <w:name w:val="ListLabel 373"/>
    <w:rsid w:val="002102E2"/>
  </w:style>
  <w:style w:type="character" w:customStyle="1" w:styleId="ListLabel374">
    <w:name w:val="ListLabel 374"/>
    <w:rsid w:val="002102E2"/>
  </w:style>
  <w:style w:type="character" w:customStyle="1" w:styleId="ListLabel375">
    <w:name w:val="ListLabel 375"/>
    <w:rsid w:val="002102E2"/>
  </w:style>
  <w:style w:type="character" w:customStyle="1" w:styleId="ListLabel376">
    <w:name w:val="ListLabel 376"/>
    <w:rsid w:val="002102E2"/>
  </w:style>
  <w:style w:type="character" w:customStyle="1" w:styleId="ListLabel377">
    <w:name w:val="ListLabel 377"/>
    <w:rsid w:val="002102E2"/>
  </w:style>
  <w:style w:type="character" w:customStyle="1" w:styleId="ListLabel378">
    <w:name w:val="ListLabel 378"/>
    <w:rsid w:val="002102E2"/>
  </w:style>
  <w:style w:type="character" w:customStyle="1" w:styleId="ListLabel379">
    <w:name w:val="ListLabel 379"/>
    <w:rsid w:val="002102E2"/>
  </w:style>
  <w:style w:type="character" w:customStyle="1" w:styleId="ListLabel380">
    <w:name w:val="ListLabel 380"/>
    <w:rsid w:val="002102E2"/>
  </w:style>
  <w:style w:type="character" w:customStyle="1" w:styleId="ListLabel381">
    <w:name w:val="ListLabel 381"/>
    <w:rsid w:val="002102E2"/>
    <w:rPr>
      <w:b/>
      <w:color w:val="00000A"/>
      <w:sz w:val="20"/>
    </w:rPr>
  </w:style>
  <w:style w:type="character" w:customStyle="1" w:styleId="ListLabel382">
    <w:name w:val="ListLabel 382"/>
    <w:rsid w:val="002102E2"/>
  </w:style>
  <w:style w:type="character" w:customStyle="1" w:styleId="ListLabel383">
    <w:name w:val="ListLabel 383"/>
    <w:rsid w:val="002102E2"/>
  </w:style>
  <w:style w:type="character" w:customStyle="1" w:styleId="ListLabel384">
    <w:name w:val="ListLabel 384"/>
    <w:rsid w:val="002102E2"/>
  </w:style>
  <w:style w:type="character" w:customStyle="1" w:styleId="ListLabel385">
    <w:name w:val="ListLabel 385"/>
    <w:rsid w:val="002102E2"/>
  </w:style>
  <w:style w:type="character" w:customStyle="1" w:styleId="ListLabel386">
    <w:name w:val="ListLabel 386"/>
    <w:rsid w:val="002102E2"/>
  </w:style>
  <w:style w:type="character" w:customStyle="1" w:styleId="ListLabel387">
    <w:name w:val="ListLabel 387"/>
    <w:rsid w:val="002102E2"/>
  </w:style>
  <w:style w:type="character" w:customStyle="1" w:styleId="ListLabel388">
    <w:name w:val="ListLabel 388"/>
    <w:rsid w:val="002102E2"/>
  </w:style>
  <w:style w:type="character" w:customStyle="1" w:styleId="ListLabel389">
    <w:name w:val="ListLabel 389"/>
    <w:rsid w:val="002102E2"/>
  </w:style>
  <w:style w:type="character" w:customStyle="1" w:styleId="ListLabel390">
    <w:name w:val="ListLabel 390"/>
    <w:rsid w:val="002102E2"/>
    <w:rPr>
      <w:b/>
      <w:color w:val="00000A"/>
      <w:sz w:val="20"/>
    </w:rPr>
  </w:style>
  <w:style w:type="character" w:customStyle="1" w:styleId="ListLabel391">
    <w:name w:val="ListLabel 391"/>
    <w:rsid w:val="002102E2"/>
  </w:style>
  <w:style w:type="character" w:customStyle="1" w:styleId="ListLabel392">
    <w:name w:val="ListLabel 392"/>
    <w:rsid w:val="002102E2"/>
  </w:style>
  <w:style w:type="character" w:customStyle="1" w:styleId="ListLabel393">
    <w:name w:val="ListLabel 393"/>
    <w:rsid w:val="002102E2"/>
  </w:style>
  <w:style w:type="character" w:customStyle="1" w:styleId="ListLabel394">
    <w:name w:val="ListLabel 394"/>
    <w:rsid w:val="002102E2"/>
  </w:style>
  <w:style w:type="character" w:customStyle="1" w:styleId="ListLabel395">
    <w:name w:val="ListLabel 395"/>
    <w:rsid w:val="002102E2"/>
  </w:style>
  <w:style w:type="character" w:customStyle="1" w:styleId="ListLabel396">
    <w:name w:val="ListLabel 396"/>
    <w:rsid w:val="002102E2"/>
  </w:style>
  <w:style w:type="character" w:customStyle="1" w:styleId="ListLabel397">
    <w:name w:val="ListLabel 397"/>
    <w:rsid w:val="002102E2"/>
  </w:style>
  <w:style w:type="character" w:customStyle="1" w:styleId="ListLabel398">
    <w:name w:val="ListLabel 398"/>
    <w:rsid w:val="002102E2"/>
  </w:style>
  <w:style w:type="paragraph" w:customStyle="1" w:styleId="Caption1">
    <w:name w:val="Caption1"/>
    <w:basedOn w:val="a3"/>
    <w:rsid w:val="002102E2"/>
    <w:pPr>
      <w:suppressLineNumbers/>
      <w:spacing w:before="120" w:after="120"/>
    </w:pPr>
    <w:rPr>
      <w:rFonts w:cs="FreeSans"/>
      <w:i/>
      <w:iCs/>
      <w:color w:val="00000A"/>
    </w:rPr>
  </w:style>
  <w:style w:type="paragraph" w:customStyle="1" w:styleId="Footer1">
    <w:name w:val="Footer1"/>
    <w:basedOn w:val="a3"/>
    <w:rsid w:val="002102E2"/>
    <w:pPr>
      <w:tabs>
        <w:tab w:val="center" w:pos="4677"/>
        <w:tab w:val="right" w:pos="9355"/>
      </w:tabs>
    </w:pPr>
    <w:rPr>
      <w:color w:val="00000A"/>
    </w:rPr>
  </w:style>
  <w:style w:type="paragraph" w:customStyle="1" w:styleId="Header2">
    <w:name w:val="Header2"/>
    <w:basedOn w:val="a3"/>
    <w:rsid w:val="002102E2"/>
    <w:pPr>
      <w:tabs>
        <w:tab w:val="center" w:pos="4677"/>
        <w:tab w:val="right" w:pos="9355"/>
      </w:tabs>
    </w:pPr>
    <w:rPr>
      <w:color w:val="00000A"/>
    </w:rPr>
  </w:style>
  <w:style w:type="paragraph" w:customStyle="1" w:styleId="TOC11">
    <w:name w:val="TOC 11"/>
    <w:basedOn w:val="a3"/>
    <w:rsid w:val="002102E2"/>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2102E2"/>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2102E2"/>
    <w:pPr>
      <w:ind w:left="238"/>
    </w:pPr>
    <w:rPr>
      <w:color w:val="00000A"/>
    </w:rPr>
  </w:style>
  <w:style w:type="paragraph" w:customStyle="1" w:styleId="1fffffffc">
    <w:name w:val="ͮ𬠫1"/>
    <w:rsid w:val="002102E2"/>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2102E2"/>
    <w:pPr>
      <w:ind w:left="480"/>
    </w:pPr>
    <w:rPr>
      <w:color w:val="00000A"/>
    </w:rPr>
  </w:style>
  <w:style w:type="paragraph" w:customStyle="1" w:styleId="TOC41">
    <w:name w:val="TOC 41"/>
    <w:basedOn w:val="a3"/>
    <w:rsid w:val="002102E2"/>
    <w:pPr>
      <w:widowControl w:val="0"/>
      <w:tabs>
        <w:tab w:val="left" w:pos="502"/>
        <w:tab w:val="left" w:pos="3330"/>
      </w:tabs>
      <w:ind w:left="502" w:hanging="720"/>
    </w:pPr>
    <w:rPr>
      <w:color w:val="00000A"/>
    </w:rPr>
  </w:style>
  <w:style w:type="paragraph" w:customStyle="1" w:styleId="TOC51">
    <w:name w:val="TOC 51"/>
    <w:basedOn w:val="a3"/>
    <w:rsid w:val="002102E2"/>
    <w:pPr>
      <w:spacing w:after="100" w:line="276" w:lineRule="auto"/>
      <w:ind w:left="880"/>
    </w:pPr>
    <w:rPr>
      <w:rFonts w:ascii="Calibri" w:hAnsi="Calibri"/>
      <w:color w:val="00000A"/>
      <w:sz w:val="22"/>
      <w:szCs w:val="22"/>
    </w:rPr>
  </w:style>
  <w:style w:type="paragraph" w:customStyle="1" w:styleId="TOC61">
    <w:name w:val="TOC 61"/>
    <w:basedOn w:val="a3"/>
    <w:rsid w:val="002102E2"/>
    <w:pPr>
      <w:spacing w:after="100" w:line="276" w:lineRule="auto"/>
      <w:ind w:left="1100"/>
    </w:pPr>
    <w:rPr>
      <w:rFonts w:ascii="Calibri" w:hAnsi="Calibri"/>
      <w:color w:val="00000A"/>
      <w:sz w:val="22"/>
      <w:szCs w:val="22"/>
    </w:rPr>
  </w:style>
  <w:style w:type="paragraph" w:customStyle="1" w:styleId="TOC71">
    <w:name w:val="TOC 71"/>
    <w:basedOn w:val="a3"/>
    <w:rsid w:val="002102E2"/>
    <w:pPr>
      <w:spacing w:after="100" w:line="276" w:lineRule="auto"/>
      <w:ind w:left="1320"/>
    </w:pPr>
    <w:rPr>
      <w:rFonts w:ascii="Calibri" w:hAnsi="Calibri"/>
      <w:color w:val="00000A"/>
      <w:sz w:val="22"/>
      <w:szCs w:val="22"/>
    </w:rPr>
  </w:style>
  <w:style w:type="paragraph" w:customStyle="1" w:styleId="TOC81">
    <w:name w:val="TOC 81"/>
    <w:basedOn w:val="a3"/>
    <w:rsid w:val="002102E2"/>
    <w:pPr>
      <w:spacing w:after="100" w:line="276" w:lineRule="auto"/>
      <w:ind w:left="1540"/>
    </w:pPr>
    <w:rPr>
      <w:rFonts w:ascii="Calibri" w:hAnsi="Calibri"/>
      <w:color w:val="00000A"/>
      <w:sz w:val="22"/>
      <w:szCs w:val="22"/>
    </w:rPr>
  </w:style>
  <w:style w:type="paragraph" w:customStyle="1" w:styleId="TOC91">
    <w:name w:val="TOC 91"/>
    <w:basedOn w:val="a3"/>
    <w:rsid w:val="002102E2"/>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2102E2"/>
    <w:rPr>
      <w:color w:val="00000A"/>
    </w:rPr>
  </w:style>
  <w:style w:type="paragraph" w:customStyle="1" w:styleId="9b">
    <w:name w:val="Стиль9"/>
    <w:rsid w:val="002102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2102E2"/>
    <w:rPr>
      <w:sz w:val="16"/>
    </w:rPr>
  </w:style>
  <w:style w:type="paragraph" w:customStyle="1" w:styleId="7f0">
    <w:name w:val="Знак7"/>
    <w:basedOn w:val="a3"/>
    <w:rsid w:val="002102E2"/>
    <w:pPr>
      <w:spacing w:after="160" w:line="240" w:lineRule="exact"/>
    </w:pPr>
    <w:rPr>
      <w:rFonts w:ascii="Verdana" w:hAnsi="Verdana"/>
      <w:sz w:val="20"/>
      <w:szCs w:val="20"/>
      <w:lang w:val="en-US" w:eastAsia="en-US"/>
    </w:rPr>
  </w:style>
  <w:style w:type="character" w:customStyle="1" w:styleId="6230">
    <w:name w:val="Знак Знак623"/>
    <w:rsid w:val="002102E2"/>
    <w:rPr>
      <w:rFonts w:ascii="Cambria" w:hAnsi="Cambria"/>
      <w:b/>
      <w:kern w:val="1"/>
      <w:sz w:val="32"/>
      <w:lang w:val="ru-RU" w:eastAsia="ar-SA" w:bidi="ar-SA"/>
    </w:rPr>
  </w:style>
  <w:style w:type="paragraph" w:customStyle="1" w:styleId="TOCHeading1">
    <w:name w:val="TOC Heading1"/>
    <w:basedOn w:val="11"/>
    <w:next w:val="a3"/>
    <w:rsid w:val="002102E2"/>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102E2"/>
    <w:rPr>
      <w:i/>
      <w:color w:val="000000"/>
      <w:sz w:val="24"/>
    </w:rPr>
  </w:style>
  <w:style w:type="character" w:customStyle="1" w:styleId="IntenseQuoteChar5">
    <w:name w:val="Intense Quote Char5"/>
    <w:locked/>
    <w:rsid w:val="002102E2"/>
    <w:rPr>
      <w:b/>
      <w:i/>
      <w:color w:val="4F81BD"/>
      <w:sz w:val="24"/>
    </w:rPr>
  </w:style>
  <w:style w:type="paragraph" w:customStyle="1" w:styleId="11ff0">
    <w:name w:val="Знак Знак Знак Знак Знак Знак Знак Знак Знак Знак Знак Знак Знак11"/>
    <w:basedOn w:val="a3"/>
    <w:rsid w:val="002102E2"/>
    <w:pPr>
      <w:spacing w:after="160" w:line="240" w:lineRule="exact"/>
    </w:pPr>
    <w:rPr>
      <w:rFonts w:ascii="Verdana" w:hAnsi="Verdana"/>
      <w:lang w:val="en-US" w:eastAsia="en-US"/>
    </w:rPr>
  </w:style>
  <w:style w:type="paragraph" w:customStyle="1" w:styleId="BodyText221">
    <w:name w:val="Body Text 221"/>
    <w:basedOn w:val="a3"/>
    <w:rsid w:val="002102E2"/>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2102E2"/>
    <w:pPr>
      <w:suppressAutoHyphens/>
      <w:ind w:firstLine="454"/>
    </w:pPr>
    <w:rPr>
      <w:b/>
      <w:caps/>
      <w:lang w:eastAsia="zh-CN"/>
    </w:rPr>
  </w:style>
  <w:style w:type="paragraph" w:customStyle="1" w:styleId="Heading212">
    <w:name w:val="Heading 212"/>
    <w:basedOn w:val="a3"/>
    <w:next w:val="a3"/>
    <w:rsid w:val="002102E2"/>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2102E2"/>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2102E2"/>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2102E2"/>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2102E2"/>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2102E2"/>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2102E2"/>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2102E2"/>
    <w:rPr>
      <w:rFonts w:ascii="Cambria" w:hAnsi="Cambria"/>
      <w:b/>
      <w:i/>
      <w:sz w:val="28"/>
    </w:rPr>
  </w:style>
  <w:style w:type="character" w:customStyle="1" w:styleId="7110">
    <w:name w:val="Знак Знак711"/>
    <w:rsid w:val="002102E2"/>
    <w:rPr>
      <w:sz w:val="16"/>
      <w:lang w:val="ru-RU" w:eastAsia="ru-RU"/>
    </w:rPr>
  </w:style>
  <w:style w:type="character" w:customStyle="1" w:styleId="1890">
    <w:name w:val="Знак Знак189"/>
    <w:rsid w:val="002102E2"/>
    <w:rPr>
      <w:rFonts w:ascii="Courier New" w:hAnsi="Courier New"/>
    </w:rPr>
  </w:style>
  <w:style w:type="character" w:customStyle="1" w:styleId="931">
    <w:name w:val="Знак Знак93"/>
    <w:locked/>
    <w:rsid w:val="002102E2"/>
    <w:rPr>
      <w:rFonts w:ascii="Tahoma" w:hAnsi="Tahoma"/>
      <w:lang w:val="ru-RU" w:eastAsia="ru-RU"/>
    </w:rPr>
  </w:style>
  <w:style w:type="character" w:customStyle="1" w:styleId="1330">
    <w:name w:val="Знак Знак133"/>
    <w:locked/>
    <w:rsid w:val="002102E2"/>
    <w:rPr>
      <w:lang w:val="ru-RU" w:eastAsia="ar-SA" w:bidi="ar-SA"/>
    </w:rPr>
  </w:style>
  <w:style w:type="character" w:customStyle="1" w:styleId="1133">
    <w:name w:val="Знак Знак113"/>
    <w:locked/>
    <w:rsid w:val="002102E2"/>
    <w:rPr>
      <w:sz w:val="28"/>
      <w:lang w:val="ru-RU" w:eastAsia="ru-RU"/>
    </w:rPr>
  </w:style>
  <w:style w:type="character" w:customStyle="1" w:styleId="1192">
    <w:name w:val="Знак1 Знак Знак19"/>
    <w:locked/>
    <w:rsid w:val="002102E2"/>
    <w:rPr>
      <w:rFonts w:ascii="Times New Roman" w:hAnsi="Times New Roman"/>
      <w:sz w:val="24"/>
      <w:lang w:eastAsia="ru-RU"/>
    </w:rPr>
  </w:style>
  <w:style w:type="character" w:customStyle="1" w:styleId="694">
    <w:name w:val="Знак6 Знак Знак9"/>
    <w:rsid w:val="002102E2"/>
    <w:rPr>
      <w:sz w:val="24"/>
      <w:lang w:val="ru-RU" w:eastAsia="ru-RU"/>
    </w:rPr>
  </w:style>
  <w:style w:type="character" w:customStyle="1" w:styleId="QuoteChar6">
    <w:name w:val="Quote Char6"/>
    <w:locked/>
    <w:rsid w:val="002102E2"/>
    <w:rPr>
      <w:rFonts w:ascii="Times New Roman" w:hAnsi="Times New Roman"/>
      <w:i/>
      <w:color w:val="000000"/>
      <w:sz w:val="24"/>
    </w:rPr>
  </w:style>
  <w:style w:type="character" w:customStyle="1" w:styleId="IntenseQuoteChar6">
    <w:name w:val="Intense Quote Char6"/>
    <w:locked/>
    <w:rsid w:val="002102E2"/>
    <w:rPr>
      <w:rFonts w:ascii="Times New Roman" w:hAnsi="Times New Roman"/>
      <w:b/>
      <w:i/>
      <w:color w:val="4F81BD"/>
      <w:sz w:val="24"/>
    </w:rPr>
  </w:style>
  <w:style w:type="character" w:customStyle="1" w:styleId="821">
    <w:name w:val="Знак Знак82"/>
    <w:locked/>
    <w:rsid w:val="002102E2"/>
    <w:rPr>
      <w:rFonts w:ascii="Arial" w:hAnsi="Arial"/>
      <w:sz w:val="24"/>
      <w:lang w:val="ru-RU" w:eastAsia="ru-RU"/>
    </w:rPr>
  </w:style>
  <w:style w:type="character" w:customStyle="1" w:styleId="2012">
    <w:name w:val="Знак Знак2012"/>
    <w:rsid w:val="002102E2"/>
    <w:rPr>
      <w:rFonts w:ascii="Arial" w:hAnsi="Arial"/>
      <w:sz w:val="22"/>
    </w:rPr>
  </w:style>
  <w:style w:type="character" w:customStyle="1" w:styleId="2014">
    <w:name w:val="Знак Знак2014"/>
    <w:rsid w:val="002102E2"/>
    <w:rPr>
      <w:rFonts w:ascii="Arial" w:hAnsi="Arial"/>
      <w:sz w:val="22"/>
    </w:rPr>
  </w:style>
  <w:style w:type="paragraph" w:customStyle="1" w:styleId="89">
    <w:name w:val="Абзац списка8"/>
    <w:basedOn w:val="a3"/>
    <w:rsid w:val="002102E2"/>
    <w:pPr>
      <w:spacing w:after="200" w:line="276" w:lineRule="auto"/>
      <w:ind w:left="720"/>
    </w:pPr>
    <w:rPr>
      <w:rFonts w:ascii="Calibri" w:hAnsi="Calibri"/>
      <w:sz w:val="22"/>
      <w:szCs w:val="22"/>
      <w:lang w:eastAsia="en-US"/>
    </w:rPr>
  </w:style>
  <w:style w:type="paragraph" w:customStyle="1" w:styleId="14a">
    <w:name w:val="Обычный14"/>
    <w:rsid w:val="002102E2"/>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2102E2"/>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2102E2"/>
    <w:pPr>
      <w:keepNext/>
      <w:widowControl/>
      <w:snapToGrid/>
      <w:ind w:left="0" w:firstLine="0"/>
      <w:outlineLvl w:val="2"/>
    </w:pPr>
    <w:rPr>
      <w:sz w:val="24"/>
    </w:rPr>
  </w:style>
  <w:style w:type="paragraph" w:customStyle="1" w:styleId="8a">
    <w:name w:val="Основной текст8"/>
    <w:basedOn w:val="14a"/>
    <w:rsid w:val="002102E2"/>
    <w:pPr>
      <w:widowControl/>
      <w:snapToGrid/>
      <w:spacing w:line="360" w:lineRule="auto"/>
      <w:ind w:left="0" w:firstLine="0"/>
    </w:pPr>
    <w:rPr>
      <w:sz w:val="24"/>
    </w:rPr>
  </w:style>
  <w:style w:type="numbering" w:customStyle="1" w:styleId="224">
    <w:name w:val="Стиль Стиль нумерованный + многоуровневый224"/>
    <w:rsid w:val="002102E2"/>
    <w:pPr>
      <w:numPr>
        <w:numId w:val="36"/>
      </w:numPr>
    </w:pPr>
  </w:style>
  <w:style w:type="paragraph" w:styleId="affe">
    <w:name w:val="Title"/>
    <w:basedOn w:val="a3"/>
    <w:next w:val="a3"/>
    <w:link w:val="54"/>
    <w:qFormat/>
    <w:rsid w:val="002102E2"/>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2102E2"/>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583493">
      <w:bodyDiv w:val="1"/>
      <w:marLeft w:val="0"/>
      <w:marRight w:val="0"/>
      <w:marTop w:val="0"/>
      <w:marBottom w:val="0"/>
      <w:divBdr>
        <w:top w:val="none" w:sz="0" w:space="0" w:color="auto"/>
        <w:left w:val="none" w:sz="0" w:space="0" w:color="auto"/>
        <w:bottom w:val="none" w:sz="0" w:space="0" w:color="auto"/>
        <w:right w:val="none" w:sz="0" w:space="0" w:color="auto"/>
      </w:divBdr>
    </w:div>
    <w:div w:id="711999671">
      <w:bodyDiv w:val="1"/>
      <w:marLeft w:val="0"/>
      <w:marRight w:val="0"/>
      <w:marTop w:val="0"/>
      <w:marBottom w:val="0"/>
      <w:divBdr>
        <w:top w:val="none" w:sz="0" w:space="0" w:color="auto"/>
        <w:left w:val="none" w:sz="0" w:space="0" w:color="auto"/>
        <w:bottom w:val="none" w:sz="0" w:space="0" w:color="auto"/>
        <w:right w:val="none" w:sz="0" w:space="0" w:color="auto"/>
      </w:divBdr>
    </w:div>
    <w:div w:id="831141199">
      <w:bodyDiv w:val="1"/>
      <w:marLeft w:val="0"/>
      <w:marRight w:val="0"/>
      <w:marTop w:val="0"/>
      <w:marBottom w:val="0"/>
      <w:divBdr>
        <w:top w:val="none" w:sz="0" w:space="0" w:color="auto"/>
        <w:left w:val="none" w:sz="0" w:space="0" w:color="auto"/>
        <w:bottom w:val="none" w:sz="0" w:space="0" w:color="auto"/>
        <w:right w:val="none" w:sz="0" w:space="0" w:color="auto"/>
      </w:divBdr>
    </w:div>
    <w:div w:id="904219405">
      <w:bodyDiv w:val="1"/>
      <w:marLeft w:val="0"/>
      <w:marRight w:val="0"/>
      <w:marTop w:val="0"/>
      <w:marBottom w:val="0"/>
      <w:divBdr>
        <w:top w:val="none" w:sz="0" w:space="0" w:color="auto"/>
        <w:left w:val="none" w:sz="0" w:space="0" w:color="auto"/>
        <w:bottom w:val="none" w:sz="0" w:space="0" w:color="auto"/>
        <w:right w:val="none" w:sz="0" w:space="0" w:color="auto"/>
      </w:divBdr>
    </w:div>
    <w:div w:id="129436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mos.ru/karta-moskvicha/services-proverka-grazhdanina-v-reestre-studento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rofstandart.rosmintrud.ru/obshchiy-informatsionnyy-blok/natsionalnyy-reestr-professionalnykh-standartov/reestr-professionalnykh-standartov/"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flogiston.ru/" TargetMode="External"/><Relationship Id="rId1" Type="http://schemas.openxmlformats.org/officeDocument/2006/relationships/numbering" Target="numbering.xml"/><Relationship Id="rId6" Type="http://schemas.openxmlformats.org/officeDocument/2006/relationships/hyperlink" Target="http://www.ido.edu.ru"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s://psyjournals.ru/psyedu_ru/index.shtml" TargetMode="External"/><Relationship Id="rId10" Type="http://schemas.openxmlformats.org/officeDocument/2006/relationships/hyperlink" Target="http://qsp.su/tools/onlinehelp/about_license_gpl_russian.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5155</Words>
  <Characters>29384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dcterms:created xsi:type="dcterms:W3CDTF">2023-04-23T12:50:00Z</dcterms:created>
  <dcterms:modified xsi:type="dcterms:W3CDTF">2023-04-24T15:46:00Z</dcterms:modified>
</cp:coreProperties>
</file>